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F5E" w:rsidRPr="009C5D5B" w:rsidRDefault="00833F5E" w:rsidP="00833F5E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  <w:bookmarkStart w:id="0" w:name="_GoBack"/>
      <w:bookmarkEnd w:id="0"/>
      <w:r w:rsidRPr="009C5D5B">
        <w:rPr>
          <w:b/>
          <w:bCs/>
          <w:lang w:val="ru-RU"/>
        </w:rPr>
        <w:t xml:space="preserve">Муниципальное бюджетное общеобразовательное учреждение </w:t>
      </w:r>
    </w:p>
    <w:p w:rsidR="00833F5E" w:rsidRPr="009C5D5B" w:rsidRDefault="00833F5E" w:rsidP="00833F5E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  <w:r w:rsidRPr="009C5D5B">
        <w:rPr>
          <w:b/>
          <w:bCs/>
          <w:lang w:val="ru-RU"/>
        </w:rPr>
        <w:t>«Средняя общеобразовательная школа № 2 с. Киргиз – Мияки</w:t>
      </w:r>
    </w:p>
    <w:p w:rsidR="00833F5E" w:rsidRDefault="00833F5E" w:rsidP="00833F5E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  <w:r w:rsidRPr="009C5D5B">
        <w:rPr>
          <w:b/>
          <w:bCs/>
          <w:lang w:val="ru-RU"/>
        </w:rPr>
        <w:t xml:space="preserve"> муниципального района Миякинский район Республики Башкортостан»</w:t>
      </w:r>
    </w:p>
    <w:p w:rsidR="00833F5E" w:rsidRPr="009C5D5B" w:rsidRDefault="00833F5E" w:rsidP="00833F5E">
      <w:pPr>
        <w:tabs>
          <w:tab w:val="left" w:pos="9648"/>
        </w:tabs>
        <w:ind w:left="360"/>
        <w:jc w:val="center"/>
        <w:rPr>
          <w:b/>
          <w:bCs/>
          <w:lang w:val="ru-RU"/>
        </w:rPr>
      </w:pPr>
    </w:p>
    <w:tbl>
      <w:tblPr>
        <w:tblpPr w:leftFromText="180" w:rightFromText="180" w:vertAnchor="text" w:horzAnchor="margin" w:tblpY="411"/>
        <w:tblW w:w="10180" w:type="dxa"/>
        <w:tblLayout w:type="fixed"/>
        <w:tblLook w:val="0000" w:firstRow="0" w:lastRow="0" w:firstColumn="0" w:lastColumn="0" w:noHBand="0" w:noVBand="0"/>
      </w:tblPr>
      <w:tblGrid>
        <w:gridCol w:w="3311"/>
        <w:gridCol w:w="3188"/>
        <w:gridCol w:w="3681"/>
      </w:tblGrid>
      <w:tr w:rsidR="00833F5E" w:rsidTr="00833F5E">
        <w:trPr>
          <w:trHeight w:val="1493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3F5E" w:rsidRPr="009C5D5B" w:rsidRDefault="00833F5E" w:rsidP="00833F5E">
            <w:pPr>
              <w:tabs>
                <w:tab w:val="left" w:pos="9288"/>
              </w:tabs>
              <w:snapToGrid w:val="0"/>
              <w:jc w:val="center"/>
              <w:rPr>
                <w:b/>
                <w:lang w:val="ru-RU"/>
              </w:rPr>
            </w:pPr>
            <w:r w:rsidRPr="009C5D5B">
              <w:rPr>
                <w:b/>
                <w:lang w:val="ru-RU"/>
              </w:rPr>
              <w:t>«Рассмотрен</w:t>
            </w:r>
            <w:r>
              <w:rPr>
                <w:b/>
                <w:lang w:val="ru-RU"/>
              </w:rPr>
              <w:t>о</w:t>
            </w:r>
            <w:r w:rsidRPr="009C5D5B">
              <w:rPr>
                <w:b/>
                <w:lang w:val="ru-RU"/>
              </w:rPr>
              <w:t>»</w:t>
            </w:r>
          </w:p>
          <w:p w:rsidR="00833F5E" w:rsidRPr="009C5D5B" w:rsidRDefault="00833F5E" w:rsidP="00833F5E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Руководитель  </w:t>
            </w:r>
            <w:r>
              <w:rPr>
                <w:lang w:val="ru-RU"/>
              </w:rPr>
              <w:t>Ш</w:t>
            </w:r>
            <w:r w:rsidRPr="009C5D5B">
              <w:rPr>
                <w:lang w:val="ru-RU"/>
              </w:rPr>
              <w:t xml:space="preserve">МО </w:t>
            </w:r>
          </w:p>
          <w:p w:rsidR="00833F5E" w:rsidRPr="009C5D5B" w:rsidRDefault="00833F5E" w:rsidP="00833F5E">
            <w:pPr>
              <w:tabs>
                <w:tab w:val="left" w:pos="9288"/>
              </w:tabs>
              <w:jc w:val="center"/>
              <w:rPr>
                <w:lang w:val="ru-RU"/>
              </w:rPr>
            </w:pPr>
          </w:p>
          <w:p w:rsidR="00833F5E" w:rsidRPr="009C5D5B" w:rsidRDefault="00833F5E" w:rsidP="00833F5E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________   /</w:t>
            </w:r>
            <w:r>
              <w:rPr>
                <w:lang w:val="ru-RU"/>
              </w:rPr>
              <w:t>Галинурова Е.А.</w:t>
            </w:r>
            <w:r w:rsidRPr="009C5D5B">
              <w:rPr>
                <w:lang w:val="ru-RU"/>
              </w:rPr>
              <w:t>/</w:t>
            </w:r>
          </w:p>
          <w:p w:rsidR="00833F5E" w:rsidRPr="009C5D5B" w:rsidRDefault="00833F5E" w:rsidP="00833F5E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 Протокол № __1___</w:t>
            </w:r>
          </w:p>
          <w:p w:rsidR="00833F5E" w:rsidRPr="009C5D5B" w:rsidRDefault="00833F5E" w:rsidP="00833F5E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 от  «2</w:t>
            </w:r>
            <w:r>
              <w:rPr>
                <w:lang w:val="ru-RU"/>
              </w:rPr>
              <w:t>8</w:t>
            </w:r>
            <w:r w:rsidRPr="009C5D5B">
              <w:rPr>
                <w:lang w:val="ru-RU"/>
              </w:rPr>
              <w:t>» августа 201</w:t>
            </w:r>
            <w:r>
              <w:rPr>
                <w:lang w:val="ru-RU"/>
              </w:rPr>
              <w:t>8</w:t>
            </w:r>
            <w:r w:rsidRPr="009C5D5B">
              <w:rPr>
                <w:lang w:val="ru-RU"/>
              </w:rPr>
              <w:t>г.</w:t>
            </w:r>
          </w:p>
          <w:p w:rsidR="00833F5E" w:rsidRPr="009C5D5B" w:rsidRDefault="00833F5E" w:rsidP="00833F5E">
            <w:pPr>
              <w:tabs>
                <w:tab w:val="left" w:pos="9288"/>
              </w:tabs>
              <w:jc w:val="center"/>
              <w:rPr>
                <w:lang w:val="ru-RU"/>
              </w:rPr>
            </w:pP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33F5E" w:rsidRPr="009C5D5B" w:rsidRDefault="00833F5E" w:rsidP="00833F5E">
            <w:pPr>
              <w:tabs>
                <w:tab w:val="left" w:pos="9288"/>
              </w:tabs>
              <w:snapToGrid w:val="0"/>
              <w:jc w:val="center"/>
              <w:rPr>
                <w:b/>
                <w:lang w:val="ru-RU"/>
              </w:rPr>
            </w:pPr>
            <w:r w:rsidRPr="009C5D5B">
              <w:rPr>
                <w:b/>
                <w:lang w:val="ru-RU"/>
              </w:rPr>
              <w:t>«Согласован</w:t>
            </w:r>
            <w:r>
              <w:rPr>
                <w:b/>
                <w:lang w:val="ru-RU"/>
              </w:rPr>
              <w:t>о</w:t>
            </w:r>
            <w:r w:rsidRPr="009C5D5B">
              <w:rPr>
                <w:b/>
                <w:lang w:val="ru-RU"/>
              </w:rPr>
              <w:t>»</w:t>
            </w:r>
          </w:p>
          <w:p w:rsidR="00833F5E" w:rsidRPr="009C5D5B" w:rsidRDefault="00833F5E" w:rsidP="00833F5E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Заместитель директора по УВР</w:t>
            </w:r>
          </w:p>
          <w:p w:rsidR="00833F5E" w:rsidRPr="009C5D5B" w:rsidRDefault="00833F5E" w:rsidP="00833F5E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________  /</w:t>
            </w:r>
            <w:r>
              <w:rPr>
                <w:lang w:val="ru-RU"/>
              </w:rPr>
              <w:t>Рахматуллина З.Х.</w:t>
            </w:r>
            <w:r w:rsidRPr="009C5D5B">
              <w:rPr>
                <w:lang w:val="ru-RU"/>
              </w:rPr>
              <w:t>/</w:t>
            </w:r>
          </w:p>
          <w:p w:rsidR="00833F5E" w:rsidRPr="009C5D5B" w:rsidRDefault="00833F5E" w:rsidP="00833F5E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 </w:t>
            </w:r>
          </w:p>
          <w:p w:rsidR="00833F5E" w:rsidRDefault="00833F5E" w:rsidP="00833F5E">
            <w:pPr>
              <w:tabs>
                <w:tab w:val="left" w:pos="9288"/>
              </w:tabs>
              <w:jc w:val="center"/>
            </w:pPr>
            <w:r w:rsidRPr="009C5D5B">
              <w:rPr>
                <w:lang w:val="ru-RU"/>
              </w:rPr>
              <w:t xml:space="preserve"> </w:t>
            </w:r>
            <w:r>
              <w:t>«__»____________201</w:t>
            </w:r>
            <w:r>
              <w:rPr>
                <w:lang w:val="ru-RU"/>
              </w:rPr>
              <w:t>8</w:t>
            </w:r>
            <w:r>
              <w:t>г.</w:t>
            </w:r>
          </w:p>
          <w:p w:rsidR="00833F5E" w:rsidRDefault="00833F5E" w:rsidP="00833F5E">
            <w:pPr>
              <w:tabs>
                <w:tab w:val="left" w:pos="9288"/>
              </w:tabs>
              <w:jc w:val="center"/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33F5E" w:rsidRPr="009C5D5B" w:rsidRDefault="00833F5E" w:rsidP="00833F5E">
            <w:pPr>
              <w:tabs>
                <w:tab w:val="left" w:pos="9288"/>
              </w:tabs>
              <w:snapToGrid w:val="0"/>
              <w:jc w:val="center"/>
              <w:rPr>
                <w:b/>
                <w:lang w:val="ru-RU"/>
              </w:rPr>
            </w:pPr>
            <w:r w:rsidRPr="009C5D5B">
              <w:rPr>
                <w:b/>
                <w:lang w:val="ru-RU"/>
              </w:rPr>
              <w:t>«Утвержден</w:t>
            </w:r>
            <w:r>
              <w:rPr>
                <w:b/>
                <w:lang w:val="ru-RU"/>
              </w:rPr>
              <w:t>о</w:t>
            </w:r>
            <w:r w:rsidRPr="009C5D5B">
              <w:rPr>
                <w:b/>
                <w:lang w:val="ru-RU"/>
              </w:rPr>
              <w:t>»</w:t>
            </w:r>
          </w:p>
          <w:p w:rsidR="00833F5E" w:rsidRPr="009C5D5B" w:rsidRDefault="00833F5E" w:rsidP="00833F5E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 xml:space="preserve">Директор МБОУ СОШ </w:t>
            </w:r>
          </w:p>
          <w:p w:rsidR="00833F5E" w:rsidRPr="009C5D5B" w:rsidRDefault="00833F5E" w:rsidP="00833F5E">
            <w:pPr>
              <w:tabs>
                <w:tab w:val="left" w:pos="9288"/>
              </w:tabs>
              <w:jc w:val="center"/>
              <w:rPr>
                <w:lang w:val="ru-RU"/>
              </w:rPr>
            </w:pPr>
          </w:p>
          <w:p w:rsidR="00833F5E" w:rsidRPr="009C5D5B" w:rsidRDefault="00833F5E" w:rsidP="00833F5E">
            <w:pPr>
              <w:tabs>
                <w:tab w:val="left" w:pos="9288"/>
              </w:tabs>
              <w:jc w:val="center"/>
              <w:rPr>
                <w:lang w:val="ru-RU"/>
              </w:rPr>
            </w:pPr>
            <w:r w:rsidRPr="009C5D5B">
              <w:rPr>
                <w:lang w:val="ru-RU"/>
              </w:rPr>
              <w:t>________    /Дедух В.Д./</w:t>
            </w:r>
          </w:p>
          <w:p w:rsidR="00833F5E" w:rsidRDefault="00833F5E" w:rsidP="00833F5E">
            <w:pPr>
              <w:tabs>
                <w:tab w:val="left" w:pos="9288"/>
              </w:tabs>
              <w:jc w:val="center"/>
            </w:pPr>
            <w:r>
              <w:t>ФИО</w:t>
            </w:r>
          </w:p>
          <w:p w:rsidR="00833F5E" w:rsidRDefault="00833F5E" w:rsidP="00833F5E">
            <w:pPr>
              <w:tabs>
                <w:tab w:val="left" w:pos="9288"/>
              </w:tabs>
              <w:jc w:val="center"/>
            </w:pPr>
            <w:r>
              <w:t>Приказ № _____</w:t>
            </w:r>
          </w:p>
          <w:p w:rsidR="00833F5E" w:rsidRDefault="00833F5E" w:rsidP="00833F5E">
            <w:pPr>
              <w:tabs>
                <w:tab w:val="left" w:pos="9288"/>
              </w:tabs>
              <w:jc w:val="center"/>
            </w:pPr>
            <w:r>
              <w:t xml:space="preserve"> от «__»_____________201</w:t>
            </w:r>
            <w:r>
              <w:rPr>
                <w:lang w:val="ru-RU"/>
              </w:rPr>
              <w:t>8</w:t>
            </w:r>
            <w:r>
              <w:t>г.</w:t>
            </w:r>
          </w:p>
          <w:p w:rsidR="00833F5E" w:rsidRDefault="00833F5E" w:rsidP="00833F5E">
            <w:pPr>
              <w:tabs>
                <w:tab w:val="left" w:pos="9288"/>
              </w:tabs>
              <w:jc w:val="center"/>
            </w:pPr>
          </w:p>
        </w:tc>
      </w:tr>
    </w:tbl>
    <w:p w:rsidR="00833F5E" w:rsidRDefault="00833F5E" w:rsidP="00833F5E">
      <w:pPr>
        <w:tabs>
          <w:tab w:val="left" w:pos="9648"/>
        </w:tabs>
        <w:ind w:left="360"/>
        <w:jc w:val="center"/>
        <w:rPr>
          <w:b/>
          <w:bCs/>
          <w:sz w:val="28"/>
          <w:szCs w:val="28"/>
          <w:lang w:val="ru-RU"/>
        </w:rPr>
      </w:pPr>
    </w:p>
    <w:p w:rsidR="00833F5E" w:rsidRPr="009C5D5B" w:rsidRDefault="00833F5E" w:rsidP="00833F5E">
      <w:pPr>
        <w:tabs>
          <w:tab w:val="left" w:pos="9648"/>
        </w:tabs>
        <w:ind w:left="360"/>
        <w:jc w:val="center"/>
        <w:rPr>
          <w:b/>
          <w:bCs/>
          <w:sz w:val="28"/>
          <w:szCs w:val="28"/>
          <w:lang w:val="ru-RU"/>
        </w:rPr>
      </w:pPr>
    </w:p>
    <w:p w:rsidR="00833F5E" w:rsidRDefault="00833F5E" w:rsidP="00833F5E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833F5E" w:rsidRDefault="00833F5E" w:rsidP="00833F5E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833F5E" w:rsidRDefault="00833F5E" w:rsidP="00833F5E">
      <w:pPr>
        <w:tabs>
          <w:tab w:val="left" w:pos="9648"/>
        </w:tabs>
        <w:ind w:left="360"/>
        <w:jc w:val="center"/>
        <w:rPr>
          <w:sz w:val="28"/>
          <w:szCs w:val="28"/>
          <w:lang w:val="ru-RU"/>
        </w:rPr>
      </w:pPr>
    </w:p>
    <w:p w:rsidR="00833F5E" w:rsidRDefault="00833F5E" w:rsidP="00833F5E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833F5E" w:rsidRDefault="00833F5E" w:rsidP="00833F5E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</w:p>
    <w:p w:rsidR="00833F5E" w:rsidRPr="009C5D5B" w:rsidRDefault="00833F5E" w:rsidP="00833F5E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  <w:r w:rsidRPr="009C5D5B">
        <w:rPr>
          <w:b/>
          <w:sz w:val="28"/>
          <w:szCs w:val="28"/>
          <w:lang w:val="ru-RU"/>
        </w:rPr>
        <w:t>РАБОЧАЯ ПРОГРАММА УЧИТЕЛЯ</w:t>
      </w:r>
    </w:p>
    <w:p w:rsidR="00833F5E" w:rsidRPr="009C5D5B" w:rsidRDefault="00833F5E" w:rsidP="00833F5E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833F5E" w:rsidRPr="009C5D5B" w:rsidRDefault="00833F5E" w:rsidP="00833F5E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>Галинуровой Екатерины Александровны, первая категория,</w:t>
      </w:r>
    </w:p>
    <w:p w:rsidR="00833F5E" w:rsidRPr="009C5D5B" w:rsidRDefault="00833F5E" w:rsidP="00833F5E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</w:p>
    <w:p w:rsidR="00833F5E" w:rsidRDefault="00833F5E" w:rsidP="00833F5E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 xml:space="preserve">по  </w:t>
      </w:r>
      <w:r w:rsidR="00CF1A35">
        <w:rPr>
          <w:b/>
          <w:sz w:val="28"/>
          <w:szCs w:val="28"/>
          <w:u w:val="single"/>
          <w:lang w:val="ru-RU"/>
        </w:rPr>
        <w:t xml:space="preserve">БИОЛОГИИ </w:t>
      </w:r>
      <w:r>
        <w:rPr>
          <w:b/>
          <w:sz w:val="28"/>
          <w:szCs w:val="28"/>
          <w:u w:val="single"/>
          <w:lang w:val="ru-RU"/>
        </w:rPr>
        <w:t>(</w:t>
      </w:r>
      <w:r w:rsidR="00CF1A35">
        <w:rPr>
          <w:b/>
          <w:sz w:val="28"/>
          <w:szCs w:val="28"/>
          <w:u w:val="single"/>
          <w:lang w:val="ru-RU"/>
        </w:rPr>
        <w:t>ЕСТЕСТВОЗНАНИЮ</w:t>
      </w:r>
      <w:r>
        <w:rPr>
          <w:b/>
          <w:sz w:val="28"/>
          <w:szCs w:val="28"/>
          <w:u w:val="single"/>
          <w:lang w:val="ru-RU"/>
        </w:rPr>
        <w:t>)</w:t>
      </w:r>
    </w:p>
    <w:p w:rsidR="00833F5E" w:rsidRDefault="00833F5E" w:rsidP="00833F5E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для детей с нарушениями интеллектуального развития</w:t>
      </w:r>
    </w:p>
    <w:p w:rsidR="00833F5E" w:rsidRDefault="00833F5E" w:rsidP="00833F5E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(</w:t>
      </w:r>
      <w:r>
        <w:rPr>
          <w:b/>
          <w:sz w:val="28"/>
          <w:szCs w:val="28"/>
          <w:u w:val="single"/>
        </w:rPr>
        <w:t>VIII</w:t>
      </w:r>
      <w:r w:rsidRPr="00833F5E">
        <w:rPr>
          <w:b/>
          <w:sz w:val="28"/>
          <w:szCs w:val="28"/>
          <w:u w:val="single"/>
          <w:lang w:val="ru-RU"/>
        </w:rPr>
        <w:t xml:space="preserve"> </w:t>
      </w:r>
      <w:r>
        <w:rPr>
          <w:b/>
          <w:sz w:val="28"/>
          <w:szCs w:val="28"/>
          <w:u w:val="single"/>
          <w:lang w:val="ru-RU"/>
        </w:rPr>
        <w:t>вид обучения)</w:t>
      </w:r>
    </w:p>
    <w:p w:rsidR="00833F5E" w:rsidRDefault="00833F5E" w:rsidP="00833F5E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 xml:space="preserve"> </w:t>
      </w:r>
      <w:r w:rsidRPr="009C5D5B">
        <w:rPr>
          <w:b/>
          <w:sz w:val="28"/>
          <w:szCs w:val="28"/>
          <w:u w:val="single"/>
          <w:lang w:val="ru-RU"/>
        </w:rPr>
        <w:t xml:space="preserve"> для </w:t>
      </w:r>
      <w:r>
        <w:rPr>
          <w:b/>
          <w:sz w:val="28"/>
          <w:szCs w:val="28"/>
          <w:u w:val="single"/>
          <w:lang w:val="ru-RU"/>
        </w:rPr>
        <w:t>6</w:t>
      </w:r>
      <w:r w:rsidRPr="009C5D5B">
        <w:rPr>
          <w:b/>
          <w:sz w:val="28"/>
          <w:szCs w:val="28"/>
          <w:u w:val="single"/>
          <w:lang w:val="ru-RU"/>
        </w:rPr>
        <w:t>-9 класс</w:t>
      </w:r>
      <w:r>
        <w:rPr>
          <w:b/>
          <w:sz w:val="28"/>
          <w:szCs w:val="28"/>
          <w:u w:val="single"/>
          <w:lang w:val="ru-RU"/>
        </w:rPr>
        <w:t>ов</w:t>
      </w:r>
    </w:p>
    <w:p w:rsidR="00CF1A35" w:rsidRDefault="00CF1A35" w:rsidP="00833F5E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>
        <w:rPr>
          <w:b/>
          <w:sz w:val="28"/>
          <w:szCs w:val="28"/>
          <w:u w:val="single"/>
          <w:lang w:val="ru-RU"/>
        </w:rPr>
        <w:t>Составлена на основе</w:t>
      </w:r>
      <w:r w:rsidRPr="00CF1A35">
        <w:rPr>
          <w:lang w:val="ru-RU"/>
        </w:rPr>
        <w:t xml:space="preserve"> </w:t>
      </w:r>
      <w:r w:rsidRPr="00CF1A35">
        <w:rPr>
          <w:b/>
          <w:sz w:val="28"/>
          <w:szCs w:val="28"/>
          <w:u w:val="single"/>
          <w:lang w:val="ru-RU"/>
        </w:rPr>
        <w:t>Программ</w:t>
      </w:r>
      <w:r>
        <w:rPr>
          <w:b/>
          <w:sz w:val="28"/>
          <w:szCs w:val="28"/>
          <w:u w:val="single"/>
          <w:lang w:val="ru-RU"/>
        </w:rPr>
        <w:t xml:space="preserve"> </w:t>
      </w:r>
      <w:r w:rsidRPr="00CF1A35">
        <w:rPr>
          <w:b/>
          <w:sz w:val="28"/>
          <w:szCs w:val="28"/>
          <w:u w:val="single"/>
          <w:lang w:val="ru-RU"/>
        </w:rPr>
        <w:t xml:space="preserve"> специальных (коррекционных) образовательных учреждений VIII вида</w:t>
      </w:r>
      <w:r>
        <w:rPr>
          <w:b/>
          <w:sz w:val="28"/>
          <w:szCs w:val="28"/>
          <w:u w:val="single"/>
          <w:lang w:val="ru-RU"/>
        </w:rPr>
        <w:t xml:space="preserve"> </w:t>
      </w:r>
    </w:p>
    <w:p w:rsidR="00CF1A35" w:rsidRPr="00A000A8" w:rsidRDefault="00A000A8" w:rsidP="00833F5E">
      <w:pPr>
        <w:tabs>
          <w:tab w:val="left" w:pos="9648"/>
        </w:tabs>
        <w:ind w:left="360"/>
        <w:jc w:val="center"/>
        <w:rPr>
          <w:sz w:val="24"/>
          <w:szCs w:val="24"/>
          <w:u w:val="single"/>
          <w:lang w:val="ru-RU"/>
        </w:rPr>
      </w:pPr>
      <w:r w:rsidRPr="00A000A8">
        <w:rPr>
          <w:sz w:val="24"/>
          <w:szCs w:val="24"/>
          <w:u w:val="single"/>
          <w:lang w:val="ru-RU"/>
        </w:rPr>
        <w:t>(</w:t>
      </w:r>
      <w:r w:rsidR="00CF1A35" w:rsidRPr="00A000A8">
        <w:rPr>
          <w:sz w:val="24"/>
          <w:szCs w:val="24"/>
          <w:u w:val="single"/>
          <w:lang w:val="ru-RU"/>
        </w:rPr>
        <w:t>Программ</w:t>
      </w:r>
      <w:r w:rsidRPr="00A000A8">
        <w:rPr>
          <w:sz w:val="24"/>
          <w:szCs w:val="24"/>
          <w:u w:val="single"/>
          <w:lang w:val="ru-RU"/>
        </w:rPr>
        <w:t>ы</w:t>
      </w:r>
      <w:r w:rsidR="00CF1A35" w:rsidRPr="00A000A8">
        <w:rPr>
          <w:sz w:val="24"/>
          <w:szCs w:val="24"/>
          <w:u w:val="single"/>
          <w:lang w:val="ru-RU"/>
        </w:rPr>
        <w:t xml:space="preserve">  специальных (коррекционных) образовательных учреждений VIII вида (: 5-9 кл.: В 2 сб. / Под ред. В.В. Ворон</w:t>
      </w:r>
      <w:r w:rsidR="00CF1A35" w:rsidRPr="00A000A8">
        <w:rPr>
          <w:sz w:val="24"/>
          <w:szCs w:val="24"/>
          <w:u w:val="single"/>
          <w:lang w:val="ru-RU"/>
        </w:rPr>
        <w:softHyphen/>
        <w:t>ковой. — М.: Гуманитар, изд. центр ВЛАДОС, 2011.</w:t>
      </w:r>
      <w:r w:rsidRPr="00A000A8">
        <w:rPr>
          <w:sz w:val="24"/>
          <w:szCs w:val="24"/>
          <w:u w:val="single"/>
          <w:lang w:val="ru-RU"/>
        </w:rPr>
        <w:t>)</w:t>
      </w:r>
    </w:p>
    <w:p w:rsidR="00833F5E" w:rsidRPr="009C5D5B" w:rsidRDefault="00833F5E" w:rsidP="00833F5E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 xml:space="preserve"> </w:t>
      </w:r>
    </w:p>
    <w:p w:rsidR="00833F5E" w:rsidRPr="009C5D5B" w:rsidRDefault="00833F5E" w:rsidP="00833F5E">
      <w:pPr>
        <w:tabs>
          <w:tab w:val="left" w:pos="9648"/>
        </w:tabs>
        <w:ind w:left="360"/>
        <w:jc w:val="center"/>
        <w:rPr>
          <w:b/>
          <w:sz w:val="28"/>
          <w:szCs w:val="28"/>
          <w:u w:val="single"/>
          <w:lang w:val="ru-RU"/>
        </w:rPr>
      </w:pPr>
      <w:r w:rsidRPr="009C5D5B">
        <w:rPr>
          <w:b/>
          <w:sz w:val="28"/>
          <w:szCs w:val="28"/>
          <w:u w:val="single"/>
          <w:lang w:val="ru-RU"/>
        </w:rPr>
        <w:t xml:space="preserve"> </w:t>
      </w:r>
      <w:r>
        <w:rPr>
          <w:b/>
          <w:sz w:val="28"/>
          <w:szCs w:val="28"/>
          <w:u w:val="single"/>
          <w:lang w:val="ru-RU"/>
        </w:rPr>
        <w:t>4 года</w:t>
      </w:r>
    </w:p>
    <w:p w:rsidR="00833F5E" w:rsidRPr="009C5D5B" w:rsidRDefault="00833F5E" w:rsidP="00833F5E">
      <w:pPr>
        <w:tabs>
          <w:tab w:val="left" w:pos="9648"/>
        </w:tabs>
        <w:ind w:left="360"/>
        <w:jc w:val="center"/>
        <w:rPr>
          <w:b/>
          <w:sz w:val="28"/>
          <w:szCs w:val="28"/>
          <w:lang w:val="ru-RU"/>
        </w:rPr>
      </w:pPr>
      <w:r w:rsidRPr="009C5D5B">
        <w:rPr>
          <w:b/>
          <w:sz w:val="28"/>
          <w:szCs w:val="28"/>
          <w:lang w:val="ru-RU"/>
        </w:rPr>
        <w:t>(сроки реализации)</w:t>
      </w:r>
    </w:p>
    <w:p w:rsidR="00833F5E" w:rsidRPr="009C5D5B" w:rsidRDefault="00833F5E" w:rsidP="00833F5E">
      <w:pPr>
        <w:tabs>
          <w:tab w:val="left" w:pos="9648"/>
        </w:tabs>
        <w:ind w:left="360"/>
        <w:jc w:val="center"/>
        <w:rPr>
          <w:b/>
          <w:i/>
          <w:sz w:val="48"/>
          <w:szCs w:val="48"/>
          <w:u w:val="single"/>
          <w:lang w:val="ru-RU"/>
        </w:rPr>
      </w:pPr>
    </w:p>
    <w:p w:rsidR="00833F5E" w:rsidRPr="009C5D5B" w:rsidRDefault="00833F5E" w:rsidP="00833F5E">
      <w:pPr>
        <w:tabs>
          <w:tab w:val="left" w:pos="9648"/>
        </w:tabs>
        <w:ind w:left="360"/>
        <w:jc w:val="center"/>
        <w:rPr>
          <w:lang w:val="ru-RU"/>
        </w:rPr>
      </w:pPr>
    </w:p>
    <w:p w:rsidR="0073664B" w:rsidRDefault="0073664B" w:rsidP="00833F5E">
      <w:pPr>
        <w:pStyle w:val="210"/>
        <w:jc w:val="center"/>
        <w:rPr>
          <w:color w:val="000000"/>
          <w:sz w:val="24"/>
          <w:szCs w:val="24"/>
        </w:rPr>
      </w:pPr>
    </w:p>
    <w:p w:rsidR="00A000A8" w:rsidRDefault="00A000A8" w:rsidP="00833F5E">
      <w:pPr>
        <w:pStyle w:val="210"/>
        <w:jc w:val="center"/>
        <w:rPr>
          <w:color w:val="000000"/>
          <w:sz w:val="24"/>
          <w:szCs w:val="24"/>
        </w:rPr>
      </w:pPr>
    </w:p>
    <w:p w:rsidR="00A000A8" w:rsidRDefault="00A000A8" w:rsidP="00833F5E">
      <w:pPr>
        <w:pStyle w:val="210"/>
        <w:jc w:val="center"/>
        <w:rPr>
          <w:color w:val="000000"/>
          <w:sz w:val="24"/>
          <w:szCs w:val="24"/>
        </w:rPr>
      </w:pPr>
    </w:p>
    <w:p w:rsidR="00A000A8" w:rsidRDefault="00A000A8" w:rsidP="00833F5E">
      <w:pPr>
        <w:pStyle w:val="210"/>
        <w:jc w:val="center"/>
        <w:rPr>
          <w:color w:val="000000"/>
          <w:sz w:val="24"/>
          <w:szCs w:val="24"/>
        </w:rPr>
      </w:pPr>
    </w:p>
    <w:p w:rsidR="00A000A8" w:rsidRDefault="00A000A8" w:rsidP="00833F5E">
      <w:pPr>
        <w:pStyle w:val="210"/>
        <w:jc w:val="center"/>
        <w:rPr>
          <w:color w:val="000000"/>
          <w:sz w:val="24"/>
          <w:szCs w:val="24"/>
        </w:rPr>
      </w:pPr>
    </w:p>
    <w:p w:rsidR="00A000A8" w:rsidRDefault="00A000A8" w:rsidP="00833F5E">
      <w:pPr>
        <w:pStyle w:val="210"/>
        <w:jc w:val="center"/>
        <w:rPr>
          <w:color w:val="000000"/>
          <w:sz w:val="24"/>
          <w:szCs w:val="24"/>
        </w:rPr>
      </w:pPr>
    </w:p>
    <w:p w:rsidR="00A000A8" w:rsidRDefault="00A000A8" w:rsidP="00833F5E">
      <w:pPr>
        <w:pStyle w:val="210"/>
        <w:jc w:val="center"/>
        <w:rPr>
          <w:color w:val="000000"/>
          <w:sz w:val="24"/>
          <w:szCs w:val="24"/>
        </w:rPr>
      </w:pPr>
    </w:p>
    <w:p w:rsidR="00A000A8" w:rsidRDefault="00A000A8" w:rsidP="00833F5E">
      <w:pPr>
        <w:pStyle w:val="210"/>
        <w:jc w:val="center"/>
        <w:rPr>
          <w:color w:val="000000"/>
          <w:sz w:val="24"/>
          <w:szCs w:val="24"/>
        </w:rPr>
      </w:pPr>
    </w:p>
    <w:p w:rsidR="00A000A8" w:rsidRDefault="00A000A8" w:rsidP="00833F5E">
      <w:pPr>
        <w:pStyle w:val="210"/>
        <w:jc w:val="center"/>
        <w:rPr>
          <w:color w:val="000000"/>
          <w:sz w:val="24"/>
          <w:szCs w:val="24"/>
        </w:rPr>
      </w:pPr>
    </w:p>
    <w:p w:rsidR="0073664B" w:rsidRDefault="0073664B" w:rsidP="00833F5E">
      <w:pPr>
        <w:pStyle w:val="210"/>
        <w:jc w:val="center"/>
        <w:rPr>
          <w:color w:val="000000"/>
          <w:sz w:val="24"/>
          <w:szCs w:val="24"/>
        </w:rPr>
      </w:pPr>
    </w:p>
    <w:p w:rsidR="0073664B" w:rsidRDefault="0073664B" w:rsidP="00833F5E">
      <w:pPr>
        <w:pStyle w:val="210"/>
        <w:jc w:val="center"/>
        <w:rPr>
          <w:color w:val="000000"/>
          <w:sz w:val="24"/>
          <w:szCs w:val="24"/>
        </w:rPr>
      </w:pPr>
    </w:p>
    <w:p w:rsidR="00016DD3" w:rsidRDefault="00162BED" w:rsidP="00A000A8">
      <w:pPr>
        <w:adjustRightInd w:val="0"/>
        <w:spacing w:line="276" w:lineRule="auto"/>
        <w:ind w:firstLine="426"/>
        <w:jc w:val="both"/>
        <w:rPr>
          <w:b/>
          <w:sz w:val="28"/>
          <w:szCs w:val="28"/>
          <w:lang w:val="ru-RU"/>
        </w:rPr>
      </w:pPr>
      <w:r w:rsidRPr="00162BED">
        <w:rPr>
          <w:sz w:val="26"/>
          <w:szCs w:val="26"/>
          <w:lang w:val="ru-RU"/>
        </w:rPr>
        <w:lastRenderedPageBreak/>
        <w:t xml:space="preserve"> </w:t>
      </w:r>
      <w:bookmarkStart w:id="1" w:name="_TOC_250015"/>
      <w:r w:rsidR="00016DD3" w:rsidRPr="00016DD3">
        <w:rPr>
          <w:b/>
          <w:sz w:val="28"/>
          <w:szCs w:val="28"/>
          <w:lang w:val="ru-RU"/>
        </w:rPr>
        <w:t xml:space="preserve"> Планируемые результаты освоения обучающимися VIII вида курса биологии</w:t>
      </w:r>
      <w:r w:rsidR="00016DD3" w:rsidRPr="00016DD3">
        <w:rPr>
          <w:sz w:val="28"/>
          <w:szCs w:val="28"/>
          <w:lang w:val="ru-RU"/>
        </w:rPr>
        <w:t xml:space="preserve"> по данной программе приведены  в разделе </w:t>
      </w:r>
      <w:r w:rsidR="00016DD3" w:rsidRPr="00016DD3">
        <w:rPr>
          <w:b/>
          <w:sz w:val="28"/>
          <w:szCs w:val="28"/>
          <w:lang w:val="ru-RU"/>
        </w:rPr>
        <w:t>Основные требования к знаниям и умениям учащихся</w:t>
      </w:r>
      <w:r w:rsidR="00016DD3" w:rsidRPr="00016DD3">
        <w:rPr>
          <w:sz w:val="28"/>
          <w:szCs w:val="28"/>
          <w:lang w:val="ru-RU"/>
        </w:rPr>
        <w:t xml:space="preserve"> </w:t>
      </w:r>
      <w:r w:rsidR="00016DD3">
        <w:rPr>
          <w:sz w:val="28"/>
          <w:szCs w:val="28"/>
          <w:lang w:val="ru-RU"/>
        </w:rPr>
        <w:t>(</w:t>
      </w:r>
      <w:r w:rsidR="00016DD3" w:rsidRPr="0073664B">
        <w:rPr>
          <w:sz w:val="28"/>
          <w:szCs w:val="28"/>
          <w:lang w:val="ru-RU"/>
        </w:rPr>
        <w:t>на основе Федерального компонента образовательного стандарта основного общего образования и примерной программы специальных (коррекционных) образовательных учреждений  8 вида</w:t>
      </w:r>
      <w:r w:rsidR="00016DD3">
        <w:rPr>
          <w:sz w:val="28"/>
          <w:szCs w:val="28"/>
          <w:lang w:val="ru-RU"/>
        </w:rPr>
        <w:t>)</w:t>
      </w:r>
      <w:r w:rsidR="00016DD3">
        <w:rPr>
          <w:b/>
          <w:sz w:val="28"/>
          <w:szCs w:val="28"/>
          <w:lang w:val="ru-RU"/>
        </w:rPr>
        <w:t>.</w:t>
      </w:r>
      <w:bookmarkEnd w:id="1"/>
    </w:p>
    <w:p w:rsidR="00016DD3" w:rsidRPr="0073664B" w:rsidRDefault="0073664B" w:rsidP="00016DD3">
      <w:pPr>
        <w:ind w:left="-540" w:firstLine="540"/>
        <w:jc w:val="both"/>
        <w:rPr>
          <w:b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 w:rsidR="00016DD3" w:rsidRPr="0073664B">
        <w:rPr>
          <w:b/>
          <w:sz w:val="28"/>
          <w:szCs w:val="28"/>
          <w:lang w:val="ru-RU"/>
        </w:rPr>
        <w:t xml:space="preserve">Основными задачами преподавания </w:t>
      </w:r>
      <w:r w:rsidR="00016DD3">
        <w:rPr>
          <w:b/>
          <w:sz w:val="28"/>
          <w:szCs w:val="28"/>
          <w:lang w:val="ru-RU"/>
        </w:rPr>
        <w:t xml:space="preserve">биологии </w:t>
      </w:r>
      <w:r w:rsidR="00016DD3" w:rsidRPr="0073664B">
        <w:rPr>
          <w:b/>
          <w:sz w:val="28"/>
          <w:szCs w:val="28"/>
          <w:lang w:val="ru-RU"/>
        </w:rPr>
        <w:t>являются:</w:t>
      </w:r>
    </w:p>
    <w:p w:rsidR="00016DD3" w:rsidRPr="00FB5362" w:rsidRDefault="00016DD3" w:rsidP="001545D2">
      <w:pPr>
        <w:pStyle w:val="a9"/>
        <w:numPr>
          <w:ilvl w:val="0"/>
          <w:numId w:val="25"/>
        </w:numPr>
        <w:rPr>
          <w:sz w:val="28"/>
          <w:szCs w:val="28"/>
          <w:lang w:val="ru-RU"/>
        </w:rPr>
      </w:pPr>
      <w:r w:rsidRPr="00FB5362">
        <w:rPr>
          <w:sz w:val="28"/>
          <w:szCs w:val="28"/>
          <w:lang w:val="ru-RU"/>
        </w:rPr>
        <w:t>сообщение учащимся знаний об основных компонентах нежи</w:t>
      </w:r>
      <w:r w:rsidRPr="00FB5362">
        <w:rPr>
          <w:sz w:val="28"/>
          <w:szCs w:val="28"/>
          <w:lang w:val="ru-RU"/>
        </w:rPr>
        <w:softHyphen/>
        <w:t>вой природы (воде, воздухе, полезных ископаемых, почве), а также общие сведения о строении и жизни растений, животных, организме человека и его здоровье;</w:t>
      </w:r>
    </w:p>
    <w:p w:rsidR="00016DD3" w:rsidRPr="00FB5362" w:rsidRDefault="00016DD3" w:rsidP="00A000A8">
      <w:pPr>
        <w:pStyle w:val="a9"/>
        <w:numPr>
          <w:ilvl w:val="0"/>
          <w:numId w:val="25"/>
        </w:numPr>
        <w:rPr>
          <w:sz w:val="28"/>
          <w:szCs w:val="28"/>
          <w:lang w:val="ru-RU"/>
        </w:rPr>
      </w:pPr>
      <w:r w:rsidRPr="00FB5362">
        <w:rPr>
          <w:sz w:val="28"/>
          <w:szCs w:val="28"/>
          <w:lang w:val="ru-RU"/>
        </w:rPr>
        <w:t>формирование правильного понимания таких природных явлений, как дождь, снег, ветер, туман, смена времен года и др., а также их роль в живой и неживой природе;</w:t>
      </w:r>
    </w:p>
    <w:p w:rsidR="00016DD3" w:rsidRPr="00FB5362" w:rsidRDefault="00016DD3" w:rsidP="00A000A8">
      <w:pPr>
        <w:pStyle w:val="a9"/>
        <w:numPr>
          <w:ilvl w:val="0"/>
          <w:numId w:val="25"/>
        </w:numPr>
        <w:rPr>
          <w:sz w:val="28"/>
          <w:szCs w:val="28"/>
          <w:lang w:val="ru-RU"/>
        </w:rPr>
      </w:pPr>
      <w:r w:rsidRPr="00FB5362">
        <w:rPr>
          <w:sz w:val="28"/>
          <w:szCs w:val="28"/>
          <w:lang w:val="ru-RU"/>
        </w:rPr>
        <w:t>проведение через весь курс экологического воспитания (рас</w:t>
      </w:r>
      <w:r w:rsidRPr="00FB5362">
        <w:rPr>
          <w:sz w:val="28"/>
          <w:szCs w:val="28"/>
          <w:lang w:val="ru-RU"/>
        </w:rPr>
        <w:softHyphen/>
        <w:t>смотрения окружающей природы как комплекса условий, необхо</w:t>
      </w:r>
      <w:r w:rsidRPr="00FB5362">
        <w:rPr>
          <w:sz w:val="28"/>
          <w:szCs w:val="28"/>
          <w:lang w:val="ru-RU"/>
        </w:rPr>
        <w:softHyphen/>
        <w:t>димых для жизни всех растений, грибов, животных и людей), береж</w:t>
      </w:r>
      <w:r w:rsidRPr="00FB5362">
        <w:rPr>
          <w:sz w:val="28"/>
          <w:szCs w:val="28"/>
          <w:lang w:val="ru-RU"/>
        </w:rPr>
        <w:softHyphen/>
        <w:t>ного отношения к природе;</w:t>
      </w:r>
    </w:p>
    <w:p w:rsidR="00016DD3" w:rsidRPr="00FB5362" w:rsidRDefault="00016DD3" w:rsidP="00A000A8">
      <w:pPr>
        <w:pStyle w:val="a9"/>
        <w:numPr>
          <w:ilvl w:val="0"/>
          <w:numId w:val="25"/>
        </w:numPr>
        <w:rPr>
          <w:sz w:val="28"/>
          <w:szCs w:val="28"/>
          <w:lang w:val="ru-RU"/>
        </w:rPr>
      </w:pPr>
      <w:r w:rsidRPr="00FB5362">
        <w:rPr>
          <w:sz w:val="28"/>
          <w:szCs w:val="28"/>
          <w:lang w:val="ru-RU"/>
        </w:rPr>
        <w:t>первоначальное ознакомление с приемами выращивания не</w:t>
      </w:r>
      <w:r w:rsidRPr="00FB5362">
        <w:rPr>
          <w:sz w:val="28"/>
          <w:szCs w:val="28"/>
          <w:lang w:val="ru-RU"/>
        </w:rPr>
        <w:softHyphen/>
        <w:t>которых растений (комнатных и на школьном участке) и ухода за ними; с некоторыми животными, которых можно содержать дома или в школьном уголке природы;</w:t>
      </w:r>
    </w:p>
    <w:p w:rsidR="00016DD3" w:rsidRDefault="00016DD3" w:rsidP="00A000A8">
      <w:pPr>
        <w:pStyle w:val="a9"/>
        <w:numPr>
          <w:ilvl w:val="0"/>
          <w:numId w:val="25"/>
        </w:numPr>
        <w:rPr>
          <w:sz w:val="28"/>
          <w:szCs w:val="28"/>
          <w:lang w:val="ru-RU"/>
        </w:rPr>
      </w:pPr>
      <w:r w:rsidRPr="00FB5362">
        <w:rPr>
          <w:sz w:val="28"/>
          <w:szCs w:val="28"/>
          <w:lang w:val="ru-RU"/>
        </w:rPr>
        <w:t>привитие навыков, способствующих сохранению и укреплению здоровья человека.</w:t>
      </w:r>
    </w:p>
    <w:p w:rsidR="00016DD3" w:rsidRPr="00016DD3" w:rsidRDefault="00016DD3" w:rsidP="00A000A8">
      <w:pPr>
        <w:ind w:firstLine="360"/>
        <w:jc w:val="both"/>
        <w:rPr>
          <w:b/>
          <w:bCs/>
          <w:sz w:val="28"/>
          <w:szCs w:val="28"/>
          <w:lang w:val="ru-RU"/>
        </w:rPr>
      </w:pPr>
      <w:r w:rsidRPr="00016DD3">
        <w:rPr>
          <w:b/>
          <w:bCs/>
          <w:sz w:val="28"/>
          <w:szCs w:val="28"/>
          <w:lang w:val="ru-RU"/>
        </w:rPr>
        <w:t xml:space="preserve">Содержание </w:t>
      </w:r>
      <w:r>
        <w:rPr>
          <w:b/>
          <w:bCs/>
          <w:sz w:val="28"/>
          <w:szCs w:val="28"/>
          <w:lang w:val="ru-RU"/>
        </w:rPr>
        <w:t xml:space="preserve">учебного предмета биологии для учащихся с ОВЗ </w:t>
      </w:r>
      <w:r w:rsidRPr="00016DD3">
        <w:rPr>
          <w:b/>
          <w:bCs/>
          <w:sz w:val="28"/>
          <w:szCs w:val="28"/>
          <w:lang w:val="ru-RU"/>
        </w:rPr>
        <w:t>.</w:t>
      </w:r>
    </w:p>
    <w:p w:rsidR="002B46F3" w:rsidRPr="002B46F3" w:rsidRDefault="0073664B" w:rsidP="00A000A8">
      <w:pPr>
        <w:spacing w:line="256" w:lineRule="auto"/>
        <w:ind w:firstLine="426"/>
        <w:jc w:val="both"/>
        <w:rPr>
          <w:rFonts w:ascii="Arial" w:eastAsia="Arial" w:hAnsi="Arial" w:cs="Arial"/>
          <w:sz w:val="18"/>
          <w:szCs w:val="18"/>
          <w:lang w:val="ru-RU" w:eastAsia="ru-RU" w:bidi="ru-RU"/>
        </w:rPr>
      </w:pPr>
      <w:r w:rsidRPr="0073664B">
        <w:rPr>
          <w:sz w:val="28"/>
          <w:szCs w:val="28"/>
          <w:lang w:val="ru-RU"/>
        </w:rPr>
        <w:t xml:space="preserve">Рабочая программа </w:t>
      </w:r>
      <w:r>
        <w:rPr>
          <w:sz w:val="28"/>
          <w:szCs w:val="28"/>
          <w:lang w:val="ru-RU"/>
        </w:rPr>
        <w:t xml:space="preserve"> курса </w:t>
      </w:r>
      <w:r w:rsidRPr="0073664B">
        <w:rPr>
          <w:sz w:val="28"/>
          <w:szCs w:val="28"/>
          <w:lang w:val="ru-RU"/>
        </w:rPr>
        <w:t xml:space="preserve">составлена </w:t>
      </w:r>
      <w:r w:rsidR="00016DD3" w:rsidRPr="0073664B">
        <w:rPr>
          <w:sz w:val="28"/>
          <w:szCs w:val="28"/>
          <w:lang w:val="ru-RU"/>
        </w:rPr>
        <w:t>на основе Федерального компонента образовательного стандарта основного общего образования и примерной программы специальных (коррекционных) образовательных учреждений  8 вида</w:t>
      </w:r>
      <w:r w:rsidR="00016DD3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и </w:t>
      </w:r>
      <w:r w:rsidRPr="0073664B">
        <w:rPr>
          <w:sz w:val="28"/>
          <w:szCs w:val="28"/>
          <w:lang w:val="ru-RU"/>
        </w:rPr>
        <w:t xml:space="preserve"> рассчитана на </w:t>
      </w:r>
      <w:r>
        <w:rPr>
          <w:sz w:val="28"/>
          <w:szCs w:val="28"/>
          <w:lang w:val="ru-RU"/>
        </w:rPr>
        <w:t>70</w:t>
      </w:r>
      <w:r w:rsidRPr="0073664B">
        <w:rPr>
          <w:sz w:val="28"/>
          <w:szCs w:val="28"/>
          <w:lang w:val="ru-RU"/>
        </w:rPr>
        <w:t xml:space="preserve"> час</w:t>
      </w:r>
      <w:r>
        <w:rPr>
          <w:sz w:val="28"/>
          <w:szCs w:val="28"/>
          <w:lang w:val="ru-RU"/>
        </w:rPr>
        <w:t>ов  в 6-8 классах</w:t>
      </w:r>
      <w:r w:rsidRPr="0073664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и 68  часов в 9 классе </w:t>
      </w:r>
      <w:r w:rsidRPr="0073664B">
        <w:rPr>
          <w:sz w:val="28"/>
          <w:szCs w:val="28"/>
          <w:lang w:val="ru-RU"/>
        </w:rPr>
        <w:t>(</w:t>
      </w:r>
      <w:r>
        <w:rPr>
          <w:sz w:val="28"/>
          <w:szCs w:val="28"/>
          <w:lang w:val="ru-RU"/>
        </w:rPr>
        <w:t>2 часа</w:t>
      </w:r>
      <w:r w:rsidRPr="0073664B">
        <w:rPr>
          <w:sz w:val="28"/>
          <w:szCs w:val="28"/>
          <w:lang w:val="ru-RU"/>
        </w:rPr>
        <w:t xml:space="preserve"> в неделю).</w:t>
      </w:r>
      <w:r w:rsidR="002B46F3" w:rsidRPr="002B46F3">
        <w:rPr>
          <w:sz w:val="20"/>
          <w:szCs w:val="20"/>
          <w:lang w:val="ru-RU" w:eastAsia="ru-RU" w:bidi="ru-RU"/>
        </w:rPr>
        <w:t xml:space="preserve"> </w:t>
      </w:r>
    </w:p>
    <w:p w:rsidR="0073664B" w:rsidRPr="0073664B" w:rsidRDefault="0073664B" w:rsidP="00A000A8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Pr="0073664B">
        <w:rPr>
          <w:sz w:val="28"/>
          <w:szCs w:val="28"/>
          <w:lang w:val="ru-RU"/>
        </w:rPr>
        <w:t xml:space="preserve">Курс </w:t>
      </w:r>
      <w:r>
        <w:rPr>
          <w:sz w:val="28"/>
          <w:szCs w:val="28"/>
          <w:lang w:val="ru-RU"/>
        </w:rPr>
        <w:t xml:space="preserve"> </w:t>
      </w:r>
      <w:r w:rsidRPr="0073664B">
        <w:rPr>
          <w:sz w:val="28"/>
          <w:szCs w:val="28"/>
          <w:lang w:val="ru-RU"/>
        </w:rPr>
        <w:t xml:space="preserve"> включает разделы: «Неживая природа» (6 класс), «Растения, грибы, бактерии» (7 класс), «Животные» (8 класс) и «Человек» (9 класс).</w:t>
      </w:r>
    </w:p>
    <w:p w:rsidR="0073664B" w:rsidRDefault="0073664B" w:rsidP="00A000A8">
      <w:pPr>
        <w:ind w:firstLine="540"/>
        <w:jc w:val="both"/>
        <w:rPr>
          <w:sz w:val="28"/>
          <w:szCs w:val="28"/>
          <w:lang w:val="ru-RU"/>
        </w:rPr>
      </w:pPr>
      <w:r w:rsidRPr="0073664B">
        <w:rPr>
          <w:sz w:val="28"/>
          <w:szCs w:val="28"/>
          <w:lang w:val="ru-RU"/>
        </w:rPr>
        <w:t>По этим разделам предусматривается изучение элементарных сведений, доступных школьникам с нарушениями интеллекту</w:t>
      </w:r>
      <w:r w:rsidRPr="0073664B">
        <w:rPr>
          <w:sz w:val="28"/>
          <w:szCs w:val="28"/>
          <w:lang w:val="ru-RU"/>
        </w:rPr>
        <w:softHyphen/>
        <w:t>ального развития, о живой и неживой природе, об организме человека и охране его здоровья.</w:t>
      </w:r>
    </w:p>
    <w:p w:rsidR="00016DD3" w:rsidRDefault="00016DD3" w:rsidP="00A000A8">
      <w:pPr>
        <w:ind w:firstLine="360"/>
        <w:jc w:val="both"/>
        <w:rPr>
          <w:b/>
          <w:sz w:val="28"/>
          <w:szCs w:val="28"/>
          <w:lang w:val="ru-RU"/>
        </w:rPr>
      </w:pPr>
      <w:r w:rsidRPr="00FB5362">
        <w:rPr>
          <w:b/>
          <w:sz w:val="28"/>
          <w:szCs w:val="28"/>
          <w:lang w:val="ru-RU"/>
        </w:rPr>
        <w:t xml:space="preserve">Курс </w:t>
      </w:r>
      <w:r>
        <w:rPr>
          <w:b/>
          <w:sz w:val="28"/>
          <w:szCs w:val="28"/>
          <w:lang w:val="ru-RU"/>
        </w:rPr>
        <w:t>биологии</w:t>
      </w:r>
      <w:r w:rsidRPr="00FB5362">
        <w:rPr>
          <w:b/>
          <w:sz w:val="28"/>
          <w:szCs w:val="28"/>
          <w:lang w:val="ru-RU"/>
        </w:rPr>
        <w:t xml:space="preserve"> в 6 классе</w:t>
      </w:r>
      <w:r>
        <w:rPr>
          <w:b/>
          <w:sz w:val="28"/>
          <w:szCs w:val="28"/>
          <w:lang w:val="ru-RU"/>
        </w:rPr>
        <w:t>.</w:t>
      </w:r>
    </w:p>
    <w:p w:rsidR="00FB5362" w:rsidRDefault="00016DD3" w:rsidP="00A000A8">
      <w:pPr>
        <w:ind w:firstLine="360"/>
        <w:jc w:val="both"/>
        <w:rPr>
          <w:sz w:val="28"/>
          <w:szCs w:val="28"/>
          <w:lang w:val="ru-RU"/>
        </w:rPr>
      </w:pPr>
      <w:r w:rsidRPr="00FB5362">
        <w:rPr>
          <w:b/>
          <w:sz w:val="28"/>
          <w:szCs w:val="28"/>
          <w:lang w:val="ru-RU"/>
        </w:rPr>
        <w:t xml:space="preserve"> </w:t>
      </w:r>
      <w:r w:rsidR="0073664B" w:rsidRPr="0073664B">
        <w:rPr>
          <w:sz w:val="28"/>
          <w:szCs w:val="28"/>
          <w:lang w:val="ru-RU"/>
        </w:rPr>
        <w:t xml:space="preserve">Преподавание </w:t>
      </w:r>
      <w:r w:rsidR="00FB5362">
        <w:rPr>
          <w:sz w:val="28"/>
          <w:szCs w:val="28"/>
          <w:lang w:val="ru-RU"/>
        </w:rPr>
        <w:t>биологии</w:t>
      </w:r>
      <w:r w:rsidR="0073664B" w:rsidRPr="0073664B">
        <w:rPr>
          <w:sz w:val="28"/>
          <w:szCs w:val="28"/>
          <w:lang w:val="ru-RU"/>
        </w:rPr>
        <w:t xml:space="preserve"> в</w:t>
      </w:r>
      <w:r>
        <w:rPr>
          <w:sz w:val="28"/>
          <w:szCs w:val="28"/>
          <w:lang w:val="ru-RU"/>
        </w:rPr>
        <w:t xml:space="preserve"> 6 классе </w:t>
      </w:r>
      <w:r w:rsidR="0073664B" w:rsidRPr="0073664B">
        <w:rPr>
          <w:sz w:val="28"/>
          <w:szCs w:val="28"/>
          <w:lang w:val="ru-RU"/>
        </w:rPr>
        <w:t xml:space="preserve"> </w:t>
      </w:r>
      <w:r w:rsidR="00FB5362">
        <w:rPr>
          <w:sz w:val="28"/>
          <w:szCs w:val="28"/>
          <w:lang w:val="ru-RU"/>
        </w:rPr>
        <w:t>учащимся</w:t>
      </w:r>
      <w:r w:rsidR="0073664B" w:rsidRPr="0073664B">
        <w:rPr>
          <w:sz w:val="28"/>
          <w:szCs w:val="28"/>
          <w:lang w:val="ru-RU"/>
        </w:rPr>
        <w:t xml:space="preserve"> VIII вида должно быть направлено на коррекцию недостатков интеллектуального развития учащихся. В процессе знакомства с живой и неживой природой необходимо развивать у учащихся на</w:t>
      </w:r>
      <w:r w:rsidR="0073664B" w:rsidRPr="0073664B">
        <w:rPr>
          <w:sz w:val="28"/>
          <w:szCs w:val="28"/>
          <w:lang w:val="ru-RU"/>
        </w:rPr>
        <w:softHyphen/>
        <w:t>блюдательность, речь и мышление, учить устанавливать простейшие причинно-следственные отношения и взаимозависимость живых организмов между собой и с неживой природой, взаимосвязи чело</w:t>
      </w:r>
      <w:r w:rsidR="0073664B" w:rsidRPr="0073664B">
        <w:rPr>
          <w:sz w:val="28"/>
          <w:szCs w:val="28"/>
          <w:lang w:val="ru-RU"/>
        </w:rPr>
        <w:softHyphen/>
        <w:t>века с живой и неживой природой, влияние на нее.</w:t>
      </w:r>
      <w:r>
        <w:rPr>
          <w:sz w:val="28"/>
          <w:szCs w:val="28"/>
          <w:lang w:val="ru-RU"/>
        </w:rPr>
        <w:t xml:space="preserve"> Курс </w:t>
      </w:r>
      <w:r w:rsidR="00FB5362" w:rsidRPr="00FB5362">
        <w:rPr>
          <w:sz w:val="28"/>
          <w:szCs w:val="28"/>
          <w:lang w:val="ru-RU"/>
        </w:rPr>
        <w:t>продолжает вводные курсы «Живой мир» (1 -4 классы) и «Природоведение (5 класс), при изучении которых учащиеся получили элементарную естествен</w:t>
      </w:r>
      <w:r w:rsidR="00FB5362">
        <w:rPr>
          <w:sz w:val="28"/>
          <w:szCs w:val="28"/>
          <w:lang w:val="ru-RU"/>
        </w:rPr>
        <w:t>но</w:t>
      </w:r>
      <w:r w:rsidR="00FB5362" w:rsidRPr="00FB5362">
        <w:rPr>
          <w:sz w:val="28"/>
          <w:szCs w:val="28"/>
          <w:lang w:val="ru-RU"/>
        </w:rPr>
        <w:t xml:space="preserve"> – научную подготовку.</w:t>
      </w:r>
      <w:r w:rsidR="00FB5362">
        <w:rPr>
          <w:sz w:val="28"/>
          <w:szCs w:val="28"/>
          <w:lang w:val="ru-RU"/>
        </w:rPr>
        <w:t xml:space="preserve"> </w:t>
      </w:r>
    </w:p>
    <w:p w:rsidR="00FB5362" w:rsidRPr="0073664B" w:rsidRDefault="00FB5362" w:rsidP="00A000A8">
      <w:pPr>
        <w:ind w:firstLin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6 классе учащиеся знакомятся с отличительными признаками живой и неживой природы. </w:t>
      </w:r>
      <w:r w:rsidRPr="00FB5362">
        <w:rPr>
          <w:sz w:val="28"/>
          <w:szCs w:val="28"/>
          <w:lang w:val="ru-RU"/>
        </w:rPr>
        <w:t xml:space="preserve">Курс </w:t>
      </w:r>
      <w:r>
        <w:rPr>
          <w:sz w:val="28"/>
          <w:szCs w:val="28"/>
          <w:lang w:val="ru-RU"/>
        </w:rPr>
        <w:t>биологии</w:t>
      </w:r>
      <w:r w:rsidRPr="00FB5362">
        <w:rPr>
          <w:sz w:val="28"/>
          <w:szCs w:val="28"/>
          <w:lang w:val="ru-RU"/>
        </w:rPr>
        <w:t xml:space="preserve"> в 6 классе</w:t>
      </w:r>
      <w:r>
        <w:rPr>
          <w:sz w:val="28"/>
          <w:szCs w:val="28"/>
          <w:lang w:val="ru-RU"/>
        </w:rPr>
        <w:t xml:space="preserve"> </w:t>
      </w:r>
      <w:r w:rsidRPr="00FB5362">
        <w:rPr>
          <w:sz w:val="28"/>
          <w:szCs w:val="28"/>
          <w:lang w:val="ru-RU"/>
        </w:rPr>
        <w:t xml:space="preserve"> посвящен изучению неживой природы. Учащиеся узнают, чем живая природа отличается от неживой, из чего состоят живые и неживые тела, получают новые знания об элементарных физических и химических свойствах и использовании воды, воздуха, полезных</w:t>
      </w:r>
      <w:r w:rsidR="00CF1A35">
        <w:rPr>
          <w:sz w:val="28"/>
          <w:szCs w:val="28"/>
          <w:lang w:val="ru-RU"/>
        </w:rPr>
        <w:t xml:space="preserve"> </w:t>
      </w:r>
      <w:r w:rsidRPr="00FB5362">
        <w:rPr>
          <w:sz w:val="28"/>
          <w:szCs w:val="28"/>
          <w:lang w:val="ru-RU"/>
        </w:rPr>
        <w:t xml:space="preserve">ископаемых и почвы, о некоторых явлениях неживой природы.  </w:t>
      </w:r>
      <w:r w:rsidRPr="0073664B">
        <w:rPr>
          <w:sz w:val="28"/>
          <w:szCs w:val="28"/>
          <w:lang w:val="ru-RU"/>
        </w:rPr>
        <w:t xml:space="preserve">Особое внимание </w:t>
      </w:r>
      <w:r>
        <w:rPr>
          <w:sz w:val="28"/>
          <w:szCs w:val="28"/>
          <w:lang w:val="ru-RU"/>
        </w:rPr>
        <w:t xml:space="preserve">уделяется экологическим </w:t>
      </w:r>
      <w:r w:rsidRPr="0073664B">
        <w:rPr>
          <w:sz w:val="28"/>
          <w:szCs w:val="28"/>
          <w:lang w:val="ru-RU"/>
        </w:rPr>
        <w:t xml:space="preserve"> проблемам, связанных с загрязнением окружающей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lastRenderedPageBreak/>
        <w:t>природы и поиску путей</w:t>
      </w:r>
      <w:r w:rsidRPr="0073664B">
        <w:rPr>
          <w:sz w:val="28"/>
          <w:szCs w:val="28"/>
          <w:lang w:val="ru-RU"/>
        </w:rPr>
        <w:t xml:space="preserve"> их решения человеком.</w:t>
      </w:r>
    </w:p>
    <w:p w:rsidR="00FB5362" w:rsidRPr="00FB5362" w:rsidRDefault="00FB5362" w:rsidP="00A000A8">
      <w:pPr>
        <w:ind w:firstLine="360"/>
        <w:jc w:val="both"/>
        <w:rPr>
          <w:sz w:val="28"/>
          <w:szCs w:val="28"/>
          <w:lang w:val="ru-RU"/>
        </w:rPr>
      </w:pPr>
      <w:r w:rsidRPr="00FB5362">
        <w:rPr>
          <w:sz w:val="28"/>
          <w:szCs w:val="28"/>
          <w:lang w:val="ru-RU"/>
        </w:rPr>
        <w:t xml:space="preserve">      Для приобретения практических навыков и повышения уровня знаний в рабочую программу включены лабораторные и практические работы, предусмотренные Примерной программой специального образования. </w:t>
      </w:r>
    </w:p>
    <w:p w:rsidR="00FB5362" w:rsidRPr="00FB5362" w:rsidRDefault="00FB5362" w:rsidP="00CF1A35">
      <w:pPr>
        <w:ind w:firstLine="360"/>
        <w:jc w:val="both"/>
        <w:rPr>
          <w:sz w:val="28"/>
          <w:szCs w:val="28"/>
          <w:lang w:val="ru-RU"/>
        </w:rPr>
      </w:pPr>
      <w:r w:rsidRPr="00FB5362">
        <w:rPr>
          <w:sz w:val="28"/>
          <w:szCs w:val="28"/>
          <w:lang w:val="ru-RU"/>
        </w:rPr>
        <w:t xml:space="preserve">     Для текущего тематического контроля и оценки знаний в системе уроков предусмотрены уроки – зачеты. Курс завершает урок обобщения и систематизации знаний.</w:t>
      </w:r>
    </w:p>
    <w:p w:rsidR="00FB5362" w:rsidRDefault="00FB5362" w:rsidP="00CF1A35">
      <w:pPr>
        <w:ind w:firstLine="360"/>
        <w:jc w:val="both"/>
        <w:rPr>
          <w:sz w:val="28"/>
          <w:szCs w:val="28"/>
          <w:lang w:val="ru-RU"/>
        </w:rPr>
      </w:pPr>
      <w:r w:rsidRPr="00FB5362">
        <w:rPr>
          <w:sz w:val="28"/>
          <w:szCs w:val="28"/>
          <w:lang w:val="ru-RU"/>
        </w:rPr>
        <w:t xml:space="preserve">     Система уроков сориентирована не столько на передачу «готовых знаний», сколько на формирование активной личности и на коррекцию недостатков умственного развития учащихся.</w:t>
      </w:r>
    </w:p>
    <w:p w:rsidR="00A37DE6" w:rsidRDefault="00A37DE6" w:rsidP="00CF1A35">
      <w:pPr>
        <w:ind w:firstLin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примерну</w:t>
      </w:r>
      <w:r w:rsidR="00E20F47">
        <w:rPr>
          <w:sz w:val="28"/>
          <w:szCs w:val="28"/>
          <w:lang w:val="ru-RU"/>
        </w:rPr>
        <w:t>ю программу внесены изменения: на изучение тем «Полезные ископаемые» и «Почва» предлагается 20 и 10 часов соответственно. Так как в этих темах проводятся экскурсии, то ко времени изучения тем добавлено по часу. Также на повторение отводится 4 часа вместо 2х. по учебному плану на изучение биологии в 6 классе учащимися с ОВЗ определено 70 часов , а по примерной программе 66, поэтому время увеличено на повторение материала в конце курса.</w:t>
      </w:r>
    </w:p>
    <w:p w:rsidR="00FB5362" w:rsidRPr="00E04F22" w:rsidRDefault="00FB5362" w:rsidP="00CF1A35">
      <w:pPr>
        <w:ind w:firstLine="360"/>
        <w:jc w:val="center"/>
        <w:rPr>
          <w:sz w:val="28"/>
          <w:szCs w:val="28"/>
          <w:lang w:val="ru-RU"/>
        </w:rPr>
      </w:pPr>
      <w:r w:rsidRPr="00FB5362">
        <w:rPr>
          <w:sz w:val="28"/>
          <w:szCs w:val="28"/>
          <w:lang w:val="ru-RU"/>
        </w:rPr>
        <w:t xml:space="preserve">    </w:t>
      </w:r>
      <w:r w:rsidR="00E04F22" w:rsidRPr="00E04F22">
        <w:rPr>
          <w:b/>
          <w:sz w:val="28"/>
          <w:szCs w:val="28"/>
          <w:lang w:val="ru-RU"/>
        </w:rPr>
        <w:t xml:space="preserve">Содержание курса биологии </w:t>
      </w:r>
      <w:r w:rsidR="0019397E">
        <w:rPr>
          <w:b/>
          <w:sz w:val="28"/>
          <w:szCs w:val="28"/>
          <w:lang w:val="ru-RU"/>
        </w:rPr>
        <w:t xml:space="preserve">Неживая природа </w:t>
      </w:r>
      <w:r w:rsidR="00E04F22" w:rsidRPr="00E04F22">
        <w:rPr>
          <w:b/>
          <w:sz w:val="28"/>
          <w:szCs w:val="28"/>
          <w:lang w:val="ru-RU"/>
        </w:rPr>
        <w:t>в 6 классе.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b/>
          <w:bCs/>
          <w:sz w:val="28"/>
          <w:szCs w:val="28"/>
          <w:lang w:val="ru-RU"/>
        </w:rPr>
        <w:t>Введение(4 ч)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Живая и неживая природа. Предметы и явления неживой при</w:t>
      </w:r>
      <w:r w:rsidRPr="00E04F22">
        <w:rPr>
          <w:sz w:val="28"/>
          <w:szCs w:val="28"/>
          <w:lang w:val="ru-RU"/>
        </w:rPr>
        <w:softHyphen/>
        <w:t>роды, их изменения. Твердые тела, жидкости и газы. Превращение твердых тел в жидкости, жидкостей — в газы. Для чего нужно изучать неживую природу.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b/>
          <w:bCs/>
          <w:sz w:val="28"/>
          <w:szCs w:val="28"/>
          <w:lang w:val="ru-RU"/>
        </w:rPr>
        <w:t>Вода(15 ч)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Вода в природе. Температура воды и ее измерение. Единица из</w:t>
      </w:r>
      <w:r w:rsidRPr="00E04F22">
        <w:rPr>
          <w:sz w:val="28"/>
          <w:szCs w:val="28"/>
          <w:lang w:val="ru-RU"/>
        </w:rPr>
        <w:softHyphen/>
        <w:t>мерения температуры — градус.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Свойства воды: непостоянство формы; текучесть; расширение при нагревании и сжатие при охлаждении, расширение при замер</w:t>
      </w:r>
      <w:r w:rsidRPr="00E04F22">
        <w:rPr>
          <w:sz w:val="28"/>
          <w:szCs w:val="28"/>
          <w:lang w:val="ru-RU"/>
        </w:rPr>
        <w:softHyphen/>
        <w:t>зании. Учет и использование этих свойств воды человеком.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Способность воды растворять твердые вещества (соль, сахар и др.). Растворимые и нерастворимые вещества. Растворы в быту (стиральные, питьевые и т.д.). Растворы в природе: минеральная и морская вода. Прозрачная и мутная вода. Очистка мутной воды. Питьевая вода.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Три состояния воды. Круговорот воды в природе. Значение воды в природе.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Экологические проблемы, связанные с загрязнением воды, и пути их решения.</w:t>
      </w:r>
    </w:p>
    <w:p w:rsidR="00FB5362" w:rsidRPr="00E04F22" w:rsidRDefault="00FB5362" w:rsidP="00CF1A35">
      <w:pPr>
        <w:pStyle w:val="28"/>
        <w:shd w:val="clear" w:color="auto" w:fill="auto"/>
        <w:spacing w:line="254" w:lineRule="auto"/>
        <w:ind w:firstLine="540"/>
        <w:jc w:val="both"/>
        <w:rPr>
          <w:sz w:val="28"/>
          <w:szCs w:val="28"/>
        </w:rPr>
      </w:pPr>
      <w:r w:rsidRPr="00E04F22">
        <w:rPr>
          <w:b/>
          <w:bCs/>
          <w:color w:val="000000"/>
          <w:sz w:val="28"/>
          <w:szCs w:val="28"/>
        </w:rPr>
        <w:t>Демонстрация опытов: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Расширение воды при нагревании и сжатие при охлаждении.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Расширение воды при замерзании.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Растворение соли, сахара и марганцовокислого калия в воде.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Очистка мутной воды.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284"/>
        </w:tabs>
        <w:spacing w:line="276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Выпаривание солей из питьевой, минеральной и морской воды.</w:t>
      </w:r>
    </w:p>
    <w:p w:rsidR="00FB5362" w:rsidRPr="00E04F22" w:rsidRDefault="00FB5362" w:rsidP="00CF1A35">
      <w:pPr>
        <w:pStyle w:val="28"/>
        <w:shd w:val="clear" w:color="auto" w:fill="auto"/>
        <w:spacing w:line="254" w:lineRule="auto"/>
        <w:ind w:firstLine="540"/>
        <w:rPr>
          <w:sz w:val="28"/>
          <w:szCs w:val="28"/>
        </w:rPr>
      </w:pPr>
      <w:r w:rsidRPr="00E04F22">
        <w:rPr>
          <w:b/>
          <w:bCs/>
          <w:color w:val="000000"/>
          <w:sz w:val="28"/>
          <w:szCs w:val="28"/>
        </w:rPr>
        <w:t>Практические работы:</w:t>
      </w:r>
    </w:p>
    <w:p w:rsidR="00FB5362" w:rsidRPr="00E04F22" w:rsidRDefault="00FB5362" w:rsidP="00CF1A35">
      <w:pPr>
        <w:pStyle w:val="28"/>
        <w:shd w:val="clear" w:color="auto" w:fill="auto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Определение текучести воды.</w:t>
      </w:r>
    </w:p>
    <w:p w:rsidR="00FB5362" w:rsidRPr="00E04F22" w:rsidRDefault="00FB5362" w:rsidP="00CF1A35">
      <w:pPr>
        <w:pStyle w:val="28"/>
        <w:shd w:val="clear" w:color="auto" w:fill="auto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Измерение температуры питьевой холодной воды, горячей и теплой воды, используемой для мытья посуды и других целей.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620"/>
        </w:tabs>
        <w:spacing w:line="276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Определение чистоты воды ближайшего водоема.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b/>
          <w:bCs/>
          <w:sz w:val="28"/>
          <w:szCs w:val="28"/>
          <w:lang w:val="ru-RU"/>
        </w:rPr>
        <w:t>Воздух (15 ч)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Свойства воздуха: прозрачность, бесцветность, упругость. Теп</w:t>
      </w:r>
      <w:r w:rsidRPr="00E04F22">
        <w:rPr>
          <w:sz w:val="28"/>
          <w:szCs w:val="28"/>
          <w:lang w:val="ru-RU"/>
        </w:rPr>
        <w:softHyphen/>
        <w:t xml:space="preserve">лопроводность </w:t>
      </w:r>
      <w:r w:rsidRPr="00E04F22">
        <w:rPr>
          <w:sz w:val="28"/>
          <w:szCs w:val="28"/>
          <w:lang w:val="ru-RU"/>
        </w:rPr>
        <w:lastRenderedPageBreak/>
        <w:t>воздуха. Учет и использование свойств воздуха че</w:t>
      </w:r>
      <w:r w:rsidRPr="00E04F22">
        <w:rPr>
          <w:sz w:val="28"/>
          <w:szCs w:val="28"/>
          <w:lang w:val="ru-RU"/>
        </w:rPr>
        <w:softHyphen/>
        <w:t>ловеком.</w:t>
      </w:r>
    </w:p>
    <w:p w:rsidR="00FB5362" w:rsidRPr="00E04F22" w:rsidRDefault="00FB5362" w:rsidP="00CF1A35">
      <w:pPr>
        <w:ind w:firstLine="539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Расширение воздуха при нагревании и сжатие при охлаждении. Теплый воздух легче холодного: теплый воздух поднимается вверх, а холодный опускается вниз. Движение воздуха.</w:t>
      </w:r>
      <w:r w:rsidR="00A37DE6">
        <w:rPr>
          <w:sz w:val="28"/>
          <w:szCs w:val="28"/>
          <w:lang w:val="ru-RU"/>
        </w:rPr>
        <w:t xml:space="preserve"> </w:t>
      </w:r>
      <w:r w:rsidRPr="00E04F22">
        <w:rPr>
          <w:sz w:val="28"/>
          <w:szCs w:val="28"/>
          <w:lang w:val="ru-RU"/>
        </w:rPr>
        <w:t>Состав воздуха: кислород, углеки</w:t>
      </w:r>
      <w:r w:rsidR="00A37DE6">
        <w:rPr>
          <w:sz w:val="28"/>
          <w:szCs w:val="28"/>
          <w:lang w:val="ru-RU"/>
        </w:rPr>
        <w:t>слый газ, азот. Кислород, его св</w:t>
      </w:r>
      <w:r w:rsidRPr="00E04F22">
        <w:rPr>
          <w:sz w:val="28"/>
          <w:szCs w:val="28"/>
          <w:lang w:val="ru-RU"/>
        </w:rPr>
        <w:t>ойство поддерживать горение. Значение кислорода воздуха для дыхания растений, животных и человека. Применение кислорода в медицине.</w:t>
      </w:r>
    </w:p>
    <w:p w:rsidR="00FB5362" w:rsidRPr="00E04F22" w:rsidRDefault="00FB5362" w:rsidP="00CF1A35">
      <w:pPr>
        <w:ind w:firstLine="539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Углекислый газ и его свойство не поддерживать горение. Приме</w:t>
      </w:r>
      <w:r w:rsidRPr="00E04F22">
        <w:rPr>
          <w:sz w:val="28"/>
          <w:szCs w:val="28"/>
          <w:lang w:val="ru-RU"/>
        </w:rPr>
        <w:softHyphen/>
        <w:t>нение углекислого газа при тушении пожара.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Чистый и загрязненный воздух. Примеси в воздухе (водяной пар, дым, пыль).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Экологические проблемы, связанные с загрязнением воздуха, и пути их решения.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3855"/>
        </w:tabs>
        <w:spacing w:line="264" w:lineRule="auto"/>
        <w:ind w:firstLine="540"/>
        <w:jc w:val="both"/>
        <w:rPr>
          <w:sz w:val="28"/>
          <w:szCs w:val="28"/>
        </w:rPr>
      </w:pPr>
      <w:r w:rsidRPr="00E04F22">
        <w:rPr>
          <w:b/>
          <w:bCs/>
          <w:color w:val="000000"/>
          <w:sz w:val="28"/>
          <w:szCs w:val="28"/>
        </w:rPr>
        <w:t>Демонстрация опытов:</w:t>
      </w:r>
      <w:r w:rsidR="00A37DE6">
        <w:rPr>
          <w:b/>
          <w:bCs/>
          <w:color w:val="000000"/>
          <w:sz w:val="28"/>
          <w:szCs w:val="28"/>
        </w:rPr>
        <w:tab/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576"/>
        </w:tabs>
        <w:spacing w:line="278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Обнаружение воздуха в пористых телах (сахар, сухарь, уголь, почва).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600"/>
        </w:tabs>
        <w:spacing w:line="278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Объем воздуха в какой-либо емкости.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600"/>
        </w:tabs>
        <w:spacing w:line="278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Упругость воздуха.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600"/>
        </w:tabs>
        <w:spacing w:line="278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Воздух — плохой проводник тепла.</w:t>
      </w:r>
    </w:p>
    <w:p w:rsidR="00FB5362" w:rsidRPr="00E04F22" w:rsidRDefault="00FB5362" w:rsidP="00A37DE6">
      <w:pPr>
        <w:pStyle w:val="28"/>
        <w:shd w:val="clear" w:color="auto" w:fill="auto"/>
        <w:tabs>
          <w:tab w:val="left" w:pos="600"/>
        </w:tabs>
        <w:spacing w:line="278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Расширение воздуха при нагревании и сжатие при охлаждении.</w:t>
      </w:r>
    </w:p>
    <w:p w:rsidR="00FB5362" w:rsidRPr="00E04F22" w:rsidRDefault="00FB5362" w:rsidP="00E04F22">
      <w:pPr>
        <w:pStyle w:val="28"/>
        <w:shd w:val="clear" w:color="auto" w:fill="auto"/>
        <w:spacing w:line="264" w:lineRule="auto"/>
        <w:ind w:left="-540" w:firstLine="540"/>
        <w:rPr>
          <w:sz w:val="28"/>
          <w:szCs w:val="28"/>
        </w:rPr>
      </w:pPr>
      <w:r w:rsidRPr="00E04F22">
        <w:rPr>
          <w:b/>
          <w:bCs/>
          <w:color w:val="000000"/>
          <w:sz w:val="28"/>
          <w:szCs w:val="28"/>
        </w:rPr>
        <w:t>Практические работы:</w:t>
      </w:r>
    </w:p>
    <w:p w:rsidR="00FB5362" w:rsidRPr="00E04F22" w:rsidRDefault="00FB5362" w:rsidP="00E04F22">
      <w:pPr>
        <w:pStyle w:val="28"/>
        <w:shd w:val="clear" w:color="auto" w:fill="auto"/>
        <w:spacing w:line="278" w:lineRule="auto"/>
        <w:ind w:left="-540" w:firstLine="540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Движение воздуха из теплой комнаты в холодную и холодного — в теплую (циркуляция).</w:t>
      </w:r>
      <w:r w:rsidR="00F1612B">
        <w:rPr>
          <w:color w:val="000000"/>
          <w:sz w:val="28"/>
          <w:szCs w:val="28"/>
        </w:rPr>
        <w:t xml:space="preserve"> </w:t>
      </w:r>
      <w:r w:rsidRPr="00E04F22">
        <w:rPr>
          <w:color w:val="000000"/>
          <w:sz w:val="28"/>
          <w:szCs w:val="28"/>
        </w:rPr>
        <w:t>Наблюдение за отклонением пламени свечи.</w:t>
      </w:r>
    </w:p>
    <w:p w:rsidR="00FB5362" w:rsidRPr="00E04F22" w:rsidRDefault="00FB5362" w:rsidP="00E04F22">
      <w:pPr>
        <w:ind w:left="-540" w:firstLine="540"/>
        <w:rPr>
          <w:sz w:val="28"/>
          <w:szCs w:val="28"/>
          <w:lang w:val="ru-RU"/>
        </w:rPr>
      </w:pPr>
      <w:r w:rsidRPr="00E04F22">
        <w:rPr>
          <w:b/>
          <w:bCs/>
          <w:sz w:val="28"/>
          <w:szCs w:val="28"/>
          <w:lang w:val="ru-RU"/>
        </w:rPr>
        <w:t>Полезные ископаемые (2</w:t>
      </w:r>
      <w:r w:rsidR="00E04F22">
        <w:rPr>
          <w:b/>
          <w:bCs/>
          <w:sz w:val="28"/>
          <w:szCs w:val="28"/>
          <w:lang w:val="ru-RU"/>
        </w:rPr>
        <w:t>1</w:t>
      </w:r>
      <w:r w:rsidRPr="00E04F22">
        <w:rPr>
          <w:b/>
          <w:bCs/>
          <w:sz w:val="28"/>
          <w:szCs w:val="28"/>
          <w:lang w:val="ru-RU"/>
        </w:rPr>
        <w:t xml:space="preserve"> ч)</w:t>
      </w:r>
    </w:p>
    <w:p w:rsidR="00FB5362" w:rsidRPr="00A37DE6" w:rsidRDefault="00FB5362" w:rsidP="00A37DE6">
      <w:pPr>
        <w:ind w:left="-540"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 xml:space="preserve">Полезные </w:t>
      </w:r>
      <w:r w:rsidRPr="00A37DE6">
        <w:rPr>
          <w:sz w:val="28"/>
          <w:szCs w:val="28"/>
          <w:lang w:val="ru-RU"/>
        </w:rPr>
        <w:t>ископаемые и их значение.</w:t>
      </w:r>
    </w:p>
    <w:p w:rsidR="00FB5362" w:rsidRPr="00A37DE6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A37DE6">
        <w:rPr>
          <w:iCs/>
          <w:sz w:val="28"/>
          <w:szCs w:val="28"/>
          <w:lang w:val="ru-RU"/>
        </w:rPr>
        <w:t>Полезные ископаемые, используемые в качестве строительных материалов.</w:t>
      </w:r>
    </w:p>
    <w:p w:rsidR="00FB5362" w:rsidRPr="00A37DE6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A37DE6">
        <w:rPr>
          <w:sz w:val="28"/>
          <w:szCs w:val="28"/>
          <w:lang w:val="ru-RU"/>
        </w:rPr>
        <w:t>Гранит, известняк, песок, глина. Внешний вид и свойства. Добы</w:t>
      </w:r>
      <w:r w:rsidRPr="00A37DE6">
        <w:rPr>
          <w:sz w:val="28"/>
          <w:szCs w:val="28"/>
          <w:lang w:val="ru-RU"/>
        </w:rPr>
        <w:softHyphen/>
        <w:t>ча и использование.</w:t>
      </w:r>
    </w:p>
    <w:p w:rsidR="00FB5362" w:rsidRPr="00A37DE6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A37DE6">
        <w:rPr>
          <w:iCs/>
          <w:sz w:val="28"/>
          <w:szCs w:val="28"/>
          <w:lang w:val="ru-RU"/>
        </w:rPr>
        <w:t>Горючие полезные ископаемые.</w:t>
      </w:r>
    </w:p>
    <w:p w:rsidR="00FB5362" w:rsidRPr="00A37DE6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A37DE6">
        <w:rPr>
          <w:sz w:val="28"/>
          <w:szCs w:val="28"/>
          <w:lang w:val="ru-RU"/>
        </w:rPr>
        <w:t>Торф. Внешний вид и свойства торфа: коричневый цвет, хоро</w:t>
      </w:r>
      <w:r w:rsidRPr="00A37DE6">
        <w:rPr>
          <w:sz w:val="28"/>
          <w:szCs w:val="28"/>
          <w:lang w:val="ru-RU"/>
        </w:rPr>
        <w:softHyphen/>
        <w:t>шо впитывает воду, горит. Образование торфа, добыча и исполь</w:t>
      </w:r>
      <w:r w:rsidRPr="00A37DE6">
        <w:rPr>
          <w:sz w:val="28"/>
          <w:szCs w:val="28"/>
          <w:lang w:val="ru-RU"/>
        </w:rPr>
        <w:softHyphen/>
        <w:t>зование.</w:t>
      </w:r>
    </w:p>
    <w:p w:rsidR="00FB5362" w:rsidRPr="00A37DE6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A37DE6">
        <w:rPr>
          <w:sz w:val="28"/>
          <w:szCs w:val="28"/>
          <w:lang w:val="ru-RU"/>
        </w:rPr>
        <w:t>Каменный уголь. Внешний вид и свойства каменного угля: цвет, блеск, горючесть, твердость, хрупкость. Добыча и использование.</w:t>
      </w:r>
    </w:p>
    <w:p w:rsidR="00FB5362" w:rsidRPr="00A37DE6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A37DE6">
        <w:rPr>
          <w:sz w:val="28"/>
          <w:szCs w:val="28"/>
          <w:lang w:val="ru-RU"/>
        </w:rPr>
        <w:t>Нефть. Внешний вид и свойства нефти: цвет и запах, масляни</w:t>
      </w:r>
      <w:r w:rsidRPr="00A37DE6">
        <w:rPr>
          <w:sz w:val="28"/>
          <w:szCs w:val="28"/>
          <w:lang w:val="ru-RU"/>
        </w:rPr>
        <w:softHyphen/>
        <w:t>стость, текучесть, горючесть. Добыча нефти. Продукты переработки нефти: бензин, керосин и другие материалы.</w:t>
      </w:r>
    </w:p>
    <w:p w:rsidR="00FB5362" w:rsidRPr="00A37DE6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A37DE6">
        <w:rPr>
          <w:sz w:val="28"/>
          <w:szCs w:val="28"/>
          <w:lang w:val="ru-RU"/>
        </w:rPr>
        <w:t>Природный газ. Свойства газа: бесцветность, запах, горючесть. Добыча и использование. Правила обращения с газом в быту.</w:t>
      </w:r>
    </w:p>
    <w:p w:rsidR="00FB5362" w:rsidRPr="00A37DE6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A37DE6">
        <w:rPr>
          <w:iCs/>
          <w:sz w:val="28"/>
          <w:szCs w:val="28"/>
          <w:lang w:val="ru-RU"/>
        </w:rPr>
        <w:t>Полезные ископаемые, которые используются при получении ми</w:t>
      </w:r>
      <w:r w:rsidRPr="00A37DE6">
        <w:rPr>
          <w:iCs/>
          <w:sz w:val="28"/>
          <w:szCs w:val="28"/>
          <w:lang w:val="ru-RU"/>
        </w:rPr>
        <w:softHyphen/>
        <w:t>неральных удобрений.</w:t>
      </w:r>
    </w:p>
    <w:p w:rsidR="00FB5362" w:rsidRPr="00A37DE6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A37DE6">
        <w:rPr>
          <w:sz w:val="28"/>
          <w:szCs w:val="28"/>
          <w:lang w:val="ru-RU"/>
        </w:rPr>
        <w:t>Калийная соль. Внешний вид и свойства: цвет, растворимость в воде. Добыча и использование.</w:t>
      </w:r>
    </w:p>
    <w:p w:rsidR="00FB5362" w:rsidRPr="00A37DE6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A37DE6">
        <w:rPr>
          <w:sz w:val="28"/>
          <w:szCs w:val="28"/>
          <w:lang w:val="ru-RU"/>
        </w:rPr>
        <w:t>Фосфориты. Внешний вид и свойства: цвет, растворимость в воде. Добыча и использование.</w:t>
      </w:r>
    </w:p>
    <w:p w:rsidR="00FB5362" w:rsidRPr="00A37DE6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A37DE6">
        <w:rPr>
          <w:iCs/>
          <w:sz w:val="28"/>
          <w:szCs w:val="28"/>
          <w:lang w:val="ru-RU"/>
        </w:rPr>
        <w:t xml:space="preserve">Полезные ископаемые, используемые для получения металлов. </w:t>
      </w:r>
      <w:r w:rsidRPr="00A37DE6">
        <w:rPr>
          <w:sz w:val="28"/>
          <w:szCs w:val="28"/>
          <w:lang w:val="ru-RU"/>
        </w:rPr>
        <w:t>Железная и медная руды. Их внешний вид и свойства.</w:t>
      </w:r>
    </w:p>
    <w:p w:rsidR="00FB5362" w:rsidRPr="00A37DE6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A37DE6">
        <w:rPr>
          <w:sz w:val="28"/>
          <w:szCs w:val="28"/>
          <w:lang w:val="ru-RU"/>
        </w:rPr>
        <w:t>Получение черных и цветных металлов из металлических руд (чугуна, стали, меди и др.).</w:t>
      </w:r>
    </w:p>
    <w:p w:rsidR="00FB5362" w:rsidRPr="00A37DE6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A37DE6">
        <w:rPr>
          <w:sz w:val="28"/>
          <w:szCs w:val="28"/>
          <w:lang w:val="ru-RU"/>
        </w:rPr>
        <w:t>Экологические проблемы, связанные с добычей и использовани</w:t>
      </w:r>
      <w:r w:rsidRPr="00A37DE6">
        <w:rPr>
          <w:sz w:val="28"/>
          <w:szCs w:val="28"/>
          <w:lang w:val="ru-RU"/>
        </w:rPr>
        <w:softHyphen/>
        <w:t>ем полезных ископаемых; пути их решения.</w:t>
      </w:r>
    </w:p>
    <w:p w:rsidR="00FB5362" w:rsidRPr="00E04F22" w:rsidRDefault="00FB5362" w:rsidP="00CF1A35">
      <w:pPr>
        <w:pStyle w:val="28"/>
        <w:shd w:val="clear" w:color="auto" w:fill="auto"/>
        <w:spacing w:line="254" w:lineRule="auto"/>
        <w:ind w:firstLine="540"/>
        <w:rPr>
          <w:sz w:val="28"/>
          <w:szCs w:val="28"/>
        </w:rPr>
      </w:pPr>
      <w:r w:rsidRPr="00E04F22">
        <w:rPr>
          <w:b/>
          <w:bCs/>
          <w:color w:val="000000"/>
          <w:sz w:val="28"/>
          <w:szCs w:val="28"/>
        </w:rPr>
        <w:lastRenderedPageBreak/>
        <w:t>Демонстрация опытов: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591"/>
        </w:tabs>
        <w:spacing w:line="276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Определение некоторых свойств горючих полезных ископаемых: влагкоемкость торфа и хрупкость каменного угля.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628"/>
        </w:tabs>
        <w:spacing w:line="276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Определение растворимости калийной соли и фосфоритов.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587"/>
        </w:tabs>
        <w:spacing w:line="276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Определение некоторых свойств черных и цветных металлов (упру</w:t>
      </w:r>
      <w:r w:rsidRPr="00E04F22">
        <w:rPr>
          <w:color w:val="000000"/>
          <w:sz w:val="28"/>
          <w:szCs w:val="28"/>
        </w:rPr>
        <w:softHyphen/>
        <w:t>гость, хрупкость, пластичность).</w:t>
      </w:r>
    </w:p>
    <w:p w:rsidR="00FB5362" w:rsidRPr="00E04F22" w:rsidRDefault="00FB5362" w:rsidP="00CF1A35">
      <w:pPr>
        <w:pStyle w:val="28"/>
        <w:shd w:val="clear" w:color="auto" w:fill="auto"/>
        <w:spacing w:line="254" w:lineRule="auto"/>
        <w:ind w:firstLine="540"/>
        <w:rPr>
          <w:sz w:val="28"/>
          <w:szCs w:val="28"/>
        </w:rPr>
      </w:pPr>
      <w:r w:rsidRPr="00E04F22">
        <w:rPr>
          <w:b/>
          <w:bCs/>
          <w:color w:val="000000"/>
          <w:sz w:val="28"/>
          <w:szCs w:val="28"/>
        </w:rPr>
        <w:t>Практическая работа:</w:t>
      </w:r>
    </w:p>
    <w:p w:rsidR="00FB5362" w:rsidRPr="00E04F22" w:rsidRDefault="00FB5362" w:rsidP="00CF1A35">
      <w:pPr>
        <w:pStyle w:val="28"/>
        <w:shd w:val="clear" w:color="auto" w:fill="auto"/>
        <w:ind w:firstLine="540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Распознавание черных и цветных металлов по образцам и различным изделиям из этих металлов.</w:t>
      </w:r>
    </w:p>
    <w:p w:rsidR="00FB5362" w:rsidRPr="00E04F22" w:rsidRDefault="00FB5362" w:rsidP="00CF1A35">
      <w:pPr>
        <w:pStyle w:val="28"/>
        <w:shd w:val="clear" w:color="auto" w:fill="auto"/>
        <w:spacing w:line="254" w:lineRule="auto"/>
        <w:ind w:firstLine="540"/>
        <w:rPr>
          <w:sz w:val="28"/>
          <w:szCs w:val="28"/>
        </w:rPr>
      </w:pPr>
      <w:r w:rsidRPr="00E04F22">
        <w:rPr>
          <w:b/>
          <w:bCs/>
          <w:color w:val="000000"/>
          <w:sz w:val="28"/>
          <w:szCs w:val="28"/>
        </w:rPr>
        <w:t>Экскурсии:</w:t>
      </w:r>
    </w:p>
    <w:p w:rsidR="00FB5362" w:rsidRPr="00E04F22" w:rsidRDefault="00A37DE6" w:rsidP="00CF1A35">
      <w:pPr>
        <w:pStyle w:val="28"/>
        <w:shd w:val="clear" w:color="auto" w:fill="auto"/>
        <w:ind w:firstLine="54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</w:t>
      </w:r>
      <w:r w:rsidR="00FB5362" w:rsidRPr="00E04F22">
        <w:rPr>
          <w:color w:val="000000"/>
          <w:sz w:val="28"/>
          <w:szCs w:val="28"/>
        </w:rPr>
        <w:t>краеведческий музей и (по возможности) к местам добычи и перера</w:t>
      </w:r>
      <w:r w:rsidR="00FB5362" w:rsidRPr="00E04F22">
        <w:rPr>
          <w:color w:val="000000"/>
          <w:sz w:val="28"/>
          <w:szCs w:val="28"/>
        </w:rPr>
        <w:softHyphen/>
        <w:t>ботки полезных ископаемых (в зависимости от местных условий).</w:t>
      </w:r>
    </w:p>
    <w:p w:rsidR="00FB5362" w:rsidRPr="00E04F22" w:rsidRDefault="00FB5362" w:rsidP="00CF1A35">
      <w:pPr>
        <w:ind w:firstLine="540"/>
        <w:rPr>
          <w:sz w:val="28"/>
          <w:szCs w:val="28"/>
          <w:lang w:val="ru-RU"/>
        </w:rPr>
      </w:pPr>
      <w:r w:rsidRPr="00E04F22">
        <w:rPr>
          <w:b/>
          <w:bCs/>
          <w:sz w:val="28"/>
          <w:szCs w:val="28"/>
          <w:lang w:val="ru-RU"/>
        </w:rPr>
        <w:t>Почва (1</w:t>
      </w:r>
      <w:r w:rsidR="00E04F22">
        <w:rPr>
          <w:b/>
          <w:bCs/>
          <w:sz w:val="28"/>
          <w:szCs w:val="28"/>
          <w:lang w:val="ru-RU"/>
        </w:rPr>
        <w:t>1</w:t>
      </w:r>
      <w:r w:rsidRPr="00E04F22">
        <w:rPr>
          <w:b/>
          <w:bCs/>
          <w:sz w:val="28"/>
          <w:szCs w:val="28"/>
          <w:lang w:val="ru-RU"/>
        </w:rPr>
        <w:t xml:space="preserve"> ч)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Почва — верхний и плодородный слой земли. Как образуется почва.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Состав почвы: перегной, глина, песок, вода, минеральные соли, воздух.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Минеральная и органическая части почвы. Перегной — органи</w:t>
      </w:r>
      <w:r w:rsidRPr="00E04F22">
        <w:rPr>
          <w:sz w:val="28"/>
          <w:szCs w:val="28"/>
          <w:lang w:val="ru-RU"/>
        </w:rPr>
        <w:softHyphen/>
        <w:t>ческая часть почвы. Глина, песок и минеральные соли — минераль</w:t>
      </w:r>
      <w:r w:rsidRPr="00E04F22">
        <w:rPr>
          <w:sz w:val="28"/>
          <w:szCs w:val="28"/>
          <w:lang w:val="ru-RU"/>
        </w:rPr>
        <w:softHyphen/>
        <w:t>ная часть почвы.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Виды почв.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Песчаные и глинистые почвы. Водные свойства песчаных и гли</w:t>
      </w:r>
      <w:r w:rsidRPr="00E04F22">
        <w:rPr>
          <w:sz w:val="28"/>
          <w:szCs w:val="28"/>
          <w:lang w:val="ru-RU"/>
        </w:rPr>
        <w:softHyphen/>
        <w:t>нистых почв: способность впитывать воду, пропускать ее и удержи</w:t>
      </w:r>
      <w:r w:rsidRPr="00E04F22">
        <w:rPr>
          <w:sz w:val="28"/>
          <w:szCs w:val="28"/>
          <w:lang w:val="ru-RU"/>
        </w:rPr>
        <w:softHyphen/>
        <w:t>вать. Сравнение песка и песчаных почв по водным свойствам. Срав</w:t>
      </w:r>
      <w:r w:rsidRPr="00E04F22">
        <w:rPr>
          <w:sz w:val="28"/>
          <w:szCs w:val="28"/>
          <w:lang w:val="ru-RU"/>
        </w:rPr>
        <w:softHyphen/>
        <w:t>нение глины и глинистых почв по' водным свойствам.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Основное свойство почвы — плодородие.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Местные типы почв: название, краткая характеристика.</w:t>
      </w:r>
    </w:p>
    <w:p w:rsidR="00FB5362" w:rsidRPr="00E04F22" w:rsidRDefault="00FB5362" w:rsidP="00CF1A35">
      <w:pPr>
        <w:ind w:firstLine="540"/>
        <w:jc w:val="both"/>
        <w:rPr>
          <w:sz w:val="28"/>
          <w:szCs w:val="28"/>
          <w:lang w:val="ru-RU"/>
        </w:rPr>
      </w:pPr>
      <w:r w:rsidRPr="00E04F22">
        <w:rPr>
          <w:sz w:val="28"/>
          <w:szCs w:val="28"/>
          <w:lang w:val="ru-RU"/>
        </w:rPr>
        <w:t>Обработка почвы: вспашка, боронование. Значение почвы в на</w:t>
      </w:r>
      <w:r w:rsidRPr="00E04F22">
        <w:rPr>
          <w:sz w:val="28"/>
          <w:szCs w:val="28"/>
          <w:lang w:val="ru-RU"/>
        </w:rPr>
        <w:softHyphen/>
        <w:t>родном хозяйстве. Экологические проблемы, связанные с загрязне</w:t>
      </w:r>
      <w:r w:rsidRPr="00E04F22">
        <w:rPr>
          <w:sz w:val="28"/>
          <w:szCs w:val="28"/>
          <w:lang w:val="ru-RU"/>
        </w:rPr>
        <w:softHyphen/>
        <w:t>нием почвы, и пути их решения.</w:t>
      </w:r>
    </w:p>
    <w:p w:rsidR="00FB5362" w:rsidRPr="00E04F22" w:rsidRDefault="00FB5362" w:rsidP="00CF1A35">
      <w:pPr>
        <w:pStyle w:val="28"/>
        <w:shd w:val="clear" w:color="auto" w:fill="auto"/>
        <w:spacing w:line="254" w:lineRule="auto"/>
        <w:ind w:firstLine="540"/>
        <w:jc w:val="both"/>
        <w:rPr>
          <w:sz w:val="28"/>
          <w:szCs w:val="28"/>
        </w:rPr>
      </w:pPr>
      <w:r w:rsidRPr="00E04F22">
        <w:rPr>
          <w:b/>
          <w:bCs/>
          <w:color w:val="000000"/>
          <w:sz w:val="28"/>
          <w:szCs w:val="28"/>
        </w:rPr>
        <w:t>Демонстрация опытов: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619"/>
        </w:tabs>
        <w:spacing w:line="276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Выделение воздуха и воды из почвы.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633"/>
        </w:tabs>
        <w:spacing w:line="276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Обнаружение в почве песка и глины.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633"/>
        </w:tabs>
        <w:spacing w:line="276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Выпаривание минеральных веществ из водной вытяжки.</w:t>
      </w:r>
    </w:p>
    <w:p w:rsidR="00FB5362" w:rsidRPr="00E04F22" w:rsidRDefault="00FB5362" w:rsidP="00CF1A35">
      <w:pPr>
        <w:pStyle w:val="28"/>
        <w:shd w:val="clear" w:color="auto" w:fill="auto"/>
        <w:tabs>
          <w:tab w:val="left" w:pos="587"/>
        </w:tabs>
        <w:spacing w:line="276" w:lineRule="auto"/>
        <w:jc w:val="both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Определение способности песчаных и глинистых почв впитывать воду и пропускать ее.</w:t>
      </w:r>
    </w:p>
    <w:p w:rsidR="00FB5362" w:rsidRPr="00E04F22" w:rsidRDefault="00FB5362" w:rsidP="00CF1A35">
      <w:pPr>
        <w:pStyle w:val="28"/>
        <w:shd w:val="clear" w:color="auto" w:fill="auto"/>
        <w:spacing w:line="254" w:lineRule="auto"/>
        <w:ind w:firstLine="540"/>
        <w:rPr>
          <w:sz w:val="28"/>
          <w:szCs w:val="28"/>
        </w:rPr>
      </w:pPr>
      <w:r w:rsidRPr="00E04F22">
        <w:rPr>
          <w:b/>
          <w:bCs/>
          <w:color w:val="000000"/>
          <w:sz w:val="28"/>
          <w:szCs w:val="28"/>
        </w:rPr>
        <w:t>Практические работы:</w:t>
      </w:r>
    </w:p>
    <w:p w:rsidR="00FB5362" w:rsidRPr="00E04F22" w:rsidRDefault="00FB5362" w:rsidP="00CF1A35">
      <w:pPr>
        <w:pStyle w:val="28"/>
        <w:shd w:val="clear" w:color="auto" w:fill="auto"/>
        <w:ind w:firstLine="540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Различие песчаных и глинистых почв.</w:t>
      </w:r>
    </w:p>
    <w:p w:rsidR="00FB5362" w:rsidRPr="00E04F22" w:rsidRDefault="00FB5362" w:rsidP="00CF1A35">
      <w:pPr>
        <w:pStyle w:val="28"/>
        <w:shd w:val="clear" w:color="auto" w:fill="auto"/>
        <w:ind w:firstLine="540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Обработка почвы на школьном учебно-опытном участке: вскапывание и боронование лопатой и граблями, вскапывание приствольных кругов деревьев и кустарников, рыхление почвы мотыгами.</w:t>
      </w:r>
    </w:p>
    <w:p w:rsidR="00FB5362" w:rsidRPr="00E04F22" w:rsidRDefault="00FB5362" w:rsidP="00CF1A35">
      <w:pPr>
        <w:pStyle w:val="28"/>
        <w:shd w:val="clear" w:color="auto" w:fill="auto"/>
        <w:ind w:firstLine="540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Определение типа почвы на школьном учебно-опытном участке.</w:t>
      </w:r>
    </w:p>
    <w:p w:rsidR="00FB5362" w:rsidRPr="00E04F22" w:rsidRDefault="00FB5362" w:rsidP="00CF1A35">
      <w:pPr>
        <w:pStyle w:val="28"/>
        <w:shd w:val="clear" w:color="auto" w:fill="auto"/>
        <w:spacing w:line="264" w:lineRule="auto"/>
        <w:ind w:firstLine="540"/>
        <w:rPr>
          <w:sz w:val="28"/>
          <w:szCs w:val="28"/>
        </w:rPr>
      </w:pPr>
      <w:r w:rsidRPr="00E04F22">
        <w:rPr>
          <w:b/>
          <w:bCs/>
          <w:color w:val="000000"/>
          <w:sz w:val="28"/>
          <w:szCs w:val="28"/>
        </w:rPr>
        <w:t>Экскурсия:</w:t>
      </w:r>
    </w:p>
    <w:p w:rsidR="00FB5362" w:rsidRPr="00E04F22" w:rsidRDefault="00FB5362" w:rsidP="00CF1A35">
      <w:pPr>
        <w:pStyle w:val="28"/>
        <w:shd w:val="clear" w:color="auto" w:fill="auto"/>
        <w:ind w:firstLine="540"/>
        <w:rPr>
          <w:sz w:val="28"/>
          <w:szCs w:val="28"/>
        </w:rPr>
      </w:pPr>
      <w:r w:rsidRPr="00E04F22">
        <w:rPr>
          <w:color w:val="000000"/>
          <w:sz w:val="28"/>
          <w:szCs w:val="28"/>
        </w:rPr>
        <w:t>— к почвенным обнажениям или выполнение почвенного разреза.</w:t>
      </w:r>
    </w:p>
    <w:p w:rsidR="00FB5362" w:rsidRPr="00E04F22" w:rsidRDefault="00FB5362" w:rsidP="00CF1A35">
      <w:pPr>
        <w:spacing w:after="220"/>
        <w:ind w:firstLine="540"/>
        <w:rPr>
          <w:sz w:val="28"/>
          <w:szCs w:val="28"/>
          <w:lang w:val="ru-RU"/>
        </w:rPr>
      </w:pPr>
      <w:r w:rsidRPr="00E04F22">
        <w:rPr>
          <w:b/>
          <w:bCs/>
          <w:sz w:val="28"/>
          <w:szCs w:val="28"/>
          <w:lang w:val="ru-RU"/>
        </w:rPr>
        <w:t>Повторение (</w:t>
      </w:r>
      <w:r w:rsidR="00E04F22">
        <w:rPr>
          <w:b/>
          <w:bCs/>
          <w:sz w:val="28"/>
          <w:szCs w:val="28"/>
          <w:lang w:val="ru-RU"/>
        </w:rPr>
        <w:t xml:space="preserve">4 </w:t>
      </w:r>
      <w:r w:rsidRPr="00E04F22">
        <w:rPr>
          <w:b/>
          <w:bCs/>
          <w:sz w:val="28"/>
          <w:szCs w:val="28"/>
          <w:lang w:val="ru-RU"/>
        </w:rPr>
        <w:t xml:space="preserve"> ч)</w:t>
      </w:r>
    </w:p>
    <w:p w:rsidR="00747019" w:rsidRDefault="00747019" w:rsidP="00CF1A35">
      <w:pPr>
        <w:pStyle w:val="a7"/>
        <w:ind w:left="0" w:right="108" w:firstLine="567"/>
        <w:jc w:val="center"/>
        <w:rPr>
          <w:b/>
          <w:lang w:val="ru-RU"/>
        </w:rPr>
      </w:pPr>
    </w:p>
    <w:p w:rsidR="00747019" w:rsidRDefault="00747019" w:rsidP="00CF1A35">
      <w:pPr>
        <w:pStyle w:val="a7"/>
        <w:ind w:left="0" w:right="108" w:firstLine="567"/>
        <w:jc w:val="center"/>
        <w:rPr>
          <w:b/>
          <w:lang w:val="ru-RU"/>
        </w:rPr>
      </w:pPr>
    </w:p>
    <w:p w:rsidR="00747019" w:rsidRDefault="00747019" w:rsidP="00CF1A35">
      <w:pPr>
        <w:pStyle w:val="a7"/>
        <w:ind w:left="0" w:right="108" w:firstLine="567"/>
        <w:jc w:val="center"/>
        <w:rPr>
          <w:b/>
          <w:lang w:val="ru-RU"/>
        </w:rPr>
      </w:pPr>
    </w:p>
    <w:p w:rsidR="00A37DE6" w:rsidRDefault="00A37DE6" w:rsidP="00CF1A35">
      <w:pPr>
        <w:pStyle w:val="a7"/>
        <w:ind w:left="0" w:right="108" w:firstLine="567"/>
        <w:jc w:val="center"/>
        <w:rPr>
          <w:lang w:val="ru-RU"/>
        </w:rPr>
      </w:pPr>
      <w:r>
        <w:rPr>
          <w:b/>
          <w:lang w:val="ru-RU"/>
        </w:rPr>
        <w:t>Тематическое планирование курса биологии 6 класса для учащихся с ОВЗ</w:t>
      </w:r>
    </w:p>
    <w:p w:rsidR="00A37DE6" w:rsidRDefault="00A37DE6" w:rsidP="00CF1A35">
      <w:pPr>
        <w:pStyle w:val="a7"/>
        <w:ind w:left="0" w:right="108" w:firstLine="567"/>
        <w:rPr>
          <w:lang w:val="ru-RU"/>
        </w:rPr>
      </w:pPr>
    </w:p>
    <w:tbl>
      <w:tblPr>
        <w:tblW w:w="9231" w:type="dxa"/>
        <w:jc w:val="center"/>
        <w:tblInd w:w="-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340" w:firstRow="0" w:lastRow="1" w:firstColumn="0" w:lastColumn="1" w:noHBand="1" w:noVBand="0"/>
      </w:tblPr>
      <w:tblGrid>
        <w:gridCol w:w="868"/>
        <w:gridCol w:w="3636"/>
        <w:gridCol w:w="992"/>
        <w:gridCol w:w="1485"/>
        <w:gridCol w:w="926"/>
        <w:gridCol w:w="1324"/>
      </w:tblGrid>
      <w:tr w:rsidR="00A37DE6" w:rsidTr="00E20F47">
        <w:trPr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DE6" w:rsidRDefault="00A37DE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lastRenderedPageBreak/>
              <w:t>№ п/п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7DE6" w:rsidRDefault="00A37DE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Название раздела, темы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7DE6" w:rsidRDefault="00A37DE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Общее количество часов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7DE6" w:rsidRDefault="00E20F47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7DE6" w:rsidRDefault="00A37DE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экскурсии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7DE6" w:rsidRDefault="00A37DE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Контрольные работы</w:t>
            </w:r>
          </w:p>
        </w:tc>
      </w:tr>
      <w:tr w:rsidR="00A37DE6" w:rsidTr="00E20F47">
        <w:trPr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7DE6" w:rsidRDefault="00A37DE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Pr="00E20F47" w:rsidRDefault="00E20F47" w:rsidP="00CF1A35">
            <w:pPr>
              <w:ind w:firstLine="540"/>
              <w:jc w:val="both"/>
              <w:rPr>
                <w:bCs/>
                <w:i/>
                <w:color w:val="000000"/>
                <w:sz w:val="24"/>
                <w:szCs w:val="24"/>
                <w:lang w:val="ru-RU"/>
              </w:rPr>
            </w:pPr>
            <w:r w:rsidRPr="00E20F47">
              <w:rPr>
                <w:bCs/>
                <w:sz w:val="28"/>
                <w:szCs w:val="28"/>
                <w:lang w:val="ru-RU"/>
              </w:rPr>
              <w:t>Введение</w:t>
            </w:r>
            <w:r>
              <w:rPr>
                <w:b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A37DE6" w:rsidTr="00E20F47">
        <w:trPr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7DE6" w:rsidRDefault="00A37DE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Pr="00E20F47" w:rsidRDefault="00E20F47" w:rsidP="00CF1A35">
            <w:pPr>
              <w:ind w:firstLine="540"/>
              <w:jc w:val="both"/>
              <w:rPr>
                <w:rFonts w:cs="Calibri"/>
                <w:color w:val="000000"/>
                <w:sz w:val="24"/>
                <w:szCs w:val="24"/>
                <w:lang w:val="ru-RU" w:eastAsia="ar-SA"/>
              </w:rPr>
            </w:pPr>
            <w:r w:rsidRPr="00E20F47">
              <w:rPr>
                <w:bCs/>
                <w:sz w:val="28"/>
                <w:szCs w:val="28"/>
                <w:lang w:val="ru-RU"/>
              </w:rPr>
              <w:t>Вода</w:t>
            </w:r>
            <w:r>
              <w:rPr>
                <w:b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A37DE6" w:rsidTr="00E20F47">
        <w:trPr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7DE6" w:rsidRDefault="00A37DE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Pr="00E20F47" w:rsidRDefault="00E20F47" w:rsidP="00CF1A35">
            <w:pPr>
              <w:ind w:firstLine="540"/>
              <w:jc w:val="both"/>
              <w:rPr>
                <w:sz w:val="24"/>
                <w:szCs w:val="24"/>
                <w:lang w:val="ru-RU" w:eastAsia="ru-RU"/>
              </w:rPr>
            </w:pPr>
            <w:r w:rsidRPr="00E20F47">
              <w:rPr>
                <w:bCs/>
                <w:sz w:val="28"/>
                <w:szCs w:val="28"/>
                <w:lang w:val="ru-RU"/>
              </w:rPr>
              <w:t xml:space="preserve">Воздух </w:t>
            </w:r>
            <w:r>
              <w:rPr>
                <w:bCs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A37DE6" w:rsidTr="00E20F47">
        <w:trPr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7DE6" w:rsidRDefault="00A37DE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Pr="00E20F47" w:rsidRDefault="00E20F47" w:rsidP="00CF1A35">
            <w:pPr>
              <w:ind w:firstLine="540"/>
              <w:rPr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Полезные ископаемые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A37DE6" w:rsidTr="00E20F47">
        <w:trPr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7DE6" w:rsidRDefault="00A37DE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Pr="00E20F47" w:rsidRDefault="00E20F47" w:rsidP="00CF1A35">
            <w:pPr>
              <w:ind w:firstLine="540"/>
              <w:rPr>
                <w:lang w:val="ru-RU"/>
              </w:rPr>
            </w:pPr>
            <w:r w:rsidRPr="00E20F47">
              <w:rPr>
                <w:bCs/>
                <w:sz w:val="28"/>
                <w:szCs w:val="28"/>
                <w:lang w:val="ru-RU"/>
              </w:rPr>
              <w:t xml:space="preserve">Почва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11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A37DE6" w:rsidTr="00E20F47">
        <w:trPr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7DE6" w:rsidRDefault="00A37DE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Pr="00E20F47" w:rsidRDefault="00E20F47" w:rsidP="00CF1A35">
            <w:pPr>
              <w:spacing w:after="220"/>
              <w:ind w:firstLine="540"/>
              <w:rPr>
                <w:lang w:val="ru-RU"/>
              </w:rPr>
            </w:pPr>
            <w:r w:rsidRPr="00E20F47">
              <w:rPr>
                <w:bCs/>
                <w:sz w:val="28"/>
                <w:szCs w:val="28"/>
                <w:lang w:val="ru-RU"/>
              </w:rPr>
              <w:t>Повторение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4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7DE6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E20F47" w:rsidTr="00E20F47">
        <w:trPr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F47" w:rsidRDefault="00E20F47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F47" w:rsidRPr="00E20F47" w:rsidRDefault="00E20F47" w:rsidP="00CF1A35">
            <w:pPr>
              <w:spacing w:after="220"/>
              <w:ind w:firstLine="540"/>
              <w:rPr>
                <w:bCs/>
                <w:sz w:val="28"/>
                <w:szCs w:val="28"/>
                <w:lang w:val="ru-RU"/>
              </w:rPr>
            </w:pPr>
            <w:r>
              <w:rPr>
                <w:bCs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F47" w:rsidRDefault="00E20F47" w:rsidP="00CF1A35">
            <w:pPr>
              <w:widowControl/>
              <w:autoSpaceDE/>
              <w:spacing w:line="276" w:lineRule="auto"/>
              <w:jc w:val="center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70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F47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F47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F47" w:rsidRDefault="00E20F47" w:rsidP="00CF1A35">
            <w:pPr>
              <w:widowControl/>
              <w:autoSpaceDE/>
              <w:spacing w:line="276" w:lineRule="auto"/>
              <w:jc w:val="center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0</w:t>
            </w:r>
          </w:p>
        </w:tc>
      </w:tr>
    </w:tbl>
    <w:p w:rsidR="00A37DE6" w:rsidRDefault="00A37DE6" w:rsidP="00CF1A35">
      <w:pPr>
        <w:pStyle w:val="a7"/>
        <w:ind w:left="0" w:right="108" w:firstLine="567"/>
        <w:rPr>
          <w:lang w:val="ru-RU"/>
        </w:rPr>
      </w:pPr>
    </w:p>
    <w:p w:rsidR="0019397E" w:rsidRDefault="0019397E" w:rsidP="00CF1A35">
      <w:pPr>
        <w:ind w:firstLine="360"/>
        <w:jc w:val="center"/>
        <w:rPr>
          <w:b/>
          <w:sz w:val="28"/>
          <w:szCs w:val="28"/>
          <w:lang w:val="ru-RU"/>
        </w:rPr>
      </w:pPr>
      <w:r w:rsidRPr="0019397E">
        <w:rPr>
          <w:sz w:val="28"/>
          <w:szCs w:val="28"/>
          <w:lang w:val="ru-RU"/>
        </w:rPr>
        <w:t xml:space="preserve">     </w:t>
      </w:r>
      <w:r>
        <w:rPr>
          <w:b/>
          <w:sz w:val="28"/>
          <w:szCs w:val="28"/>
          <w:lang w:val="ru-RU"/>
        </w:rPr>
        <w:t>Курс биологии в 7 классе.</w:t>
      </w:r>
    </w:p>
    <w:p w:rsidR="0019397E" w:rsidRPr="0019397E" w:rsidRDefault="0019397E" w:rsidP="00CF1A35">
      <w:pPr>
        <w:pStyle w:val="28"/>
        <w:shd w:val="clear" w:color="auto" w:fill="auto"/>
        <w:ind w:firstLine="540"/>
        <w:jc w:val="both"/>
        <w:rPr>
          <w:color w:val="000000"/>
          <w:sz w:val="28"/>
          <w:szCs w:val="28"/>
        </w:rPr>
      </w:pPr>
      <w:r w:rsidRPr="0019397E">
        <w:rPr>
          <w:color w:val="000000"/>
          <w:sz w:val="28"/>
          <w:szCs w:val="28"/>
        </w:rPr>
        <w:t xml:space="preserve">Курс </w:t>
      </w:r>
      <w:r>
        <w:rPr>
          <w:color w:val="000000"/>
          <w:sz w:val="28"/>
          <w:szCs w:val="28"/>
        </w:rPr>
        <w:t>биологии</w:t>
      </w:r>
      <w:r w:rsidRPr="0019397E">
        <w:rPr>
          <w:color w:val="000000"/>
          <w:sz w:val="28"/>
          <w:szCs w:val="28"/>
        </w:rPr>
        <w:t xml:space="preserve"> в 7 классе </w:t>
      </w:r>
      <w:r>
        <w:rPr>
          <w:color w:val="000000"/>
          <w:sz w:val="28"/>
          <w:szCs w:val="28"/>
        </w:rPr>
        <w:t xml:space="preserve">для учащихся с ОВЗ </w:t>
      </w:r>
      <w:r w:rsidRPr="0019397E">
        <w:rPr>
          <w:color w:val="000000"/>
          <w:sz w:val="28"/>
          <w:szCs w:val="28"/>
        </w:rPr>
        <w:t>посвящен изучению растений. В этом разделе особое внимание уделено изучению всех органов растений и их функциональных особенностей, учащиеся знакомятся с классификацией и систематикой растительного мира.  Отличительные особенности рабочей программы по сравнению с примерной программой заключается в структурной перестановке порядка изучения тем и расширения содержания учебного материала. Данное содержание и структура этого курса обеспечивают достижение базового уровня биологических знаний, развитие творческих  и натуралистических умений, экологической культуры, а также привитие самостоятельности, трудолюбия и заботливого обращения с природой.</w:t>
      </w:r>
    </w:p>
    <w:p w:rsidR="0019397E" w:rsidRPr="0019397E" w:rsidRDefault="0019397E" w:rsidP="00CF1A35">
      <w:pPr>
        <w:pStyle w:val="28"/>
        <w:shd w:val="clear" w:color="auto" w:fill="auto"/>
        <w:ind w:firstLine="540"/>
        <w:jc w:val="both"/>
        <w:rPr>
          <w:color w:val="000000"/>
          <w:sz w:val="28"/>
          <w:szCs w:val="28"/>
        </w:rPr>
      </w:pPr>
      <w:r w:rsidRPr="0019397E">
        <w:rPr>
          <w:color w:val="000000"/>
          <w:sz w:val="28"/>
          <w:szCs w:val="28"/>
        </w:rPr>
        <w:t xml:space="preserve">     Содержание курса ставит целью обеспечить ученикам понимание ценности знаний о своеобразии царств: растений, бактерий и грибов системе биологических знаний.</w:t>
      </w:r>
    </w:p>
    <w:p w:rsidR="00FB5362" w:rsidRPr="00FB5362" w:rsidRDefault="0019397E" w:rsidP="00CF1A35">
      <w:pPr>
        <w:pStyle w:val="28"/>
        <w:shd w:val="clear" w:color="auto" w:fill="auto"/>
        <w:ind w:firstLine="540"/>
        <w:jc w:val="both"/>
        <w:rPr>
          <w:sz w:val="36"/>
          <w:szCs w:val="36"/>
        </w:rPr>
      </w:pPr>
      <w:r w:rsidRPr="0019397E">
        <w:rPr>
          <w:color w:val="000000"/>
          <w:sz w:val="28"/>
          <w:szCs w:val="28"/>
        </w:rPr>
        <w:t xml:space="preserve">     Система уроков сориентирована не столько на передачу «готовых знаний», сколько на формирование активной личности и на коррекцию недостатков умственного развития учащихся.</w:t>
      </w:r>
      <w:r>
        <w:rPr>
          <w:color w:val="000000"/>
          <w:sz w:val="28"/>
          <w:szCs w:val="28"/>
        </w:rPr>
        <w:t xml:space="preserve"> О</w:t>
      </w:r>
      <w:r w:rsidRPr="0019397E">
        <w:rPr>
          <w:sz w:val="28"/>
          <w:szCs w:val="28"/>
        </w:rPr>
        <w:t xml:space="preserve">собое внимание уделяется познавательной активности учащихся, их мотивированности к самостоятельной учебной работе. </w:t>
      </w:r>
      <w:r>
        <w:rPr>
          <w:sz w:val="28"/>
          <w:szCs w:val="28"/>
        </w:rPr>
        <w:t xml:space="preserve"> </w:t>
      </w:r>
    </w:p>
    <w:p w:rsidR="0073664B" w:rsidRPr="0073664B" w:rsidRDefault="0073664B" w:rsidP="00CF1A35">
      <w:pPr>
        <w:ind w:firstLine="540"/>
        <w:jc w:val="both"/>
        <w:rPr>
          <w:sz w:val="28"/>
          <w:szCs w:val="28"/>
          <w:lang w:val="ru-RU"/>
        </w:rPr>
      </w:pPr>
      <w:r w:rsidRPr="0073664B">
        <w:rPr>
          <w:sz w:val="28"/>
          <w:szCs w:val="28"/>
          <w:lang w:val="ru-RU"/>
        </w:rPr>
        <w:t xml:space="preserve">Изучение курса 7 класса «Растения, грибы, бактерии» </w:t>
      </w:r>
      <w:r w:rsidR="0019397E">
        <w:rPr>
          <w:sz w:val="28"/>
          <w:szCs w:val="28"/>
          <w:lang w:val="ru-RU"/>
        </w:rPr>
        <w:t xml:space="preserve">начинается </w:t>
      </w:r>
      <w:r w:rsidRPr="0073664B">
        <w:rPr>
          <w:sz w:val="28"/>
          <w:szCs w:val="28"/>
          <w:lang w:val="ru-RU"/>
        </w:rPr>
        <w:t xml:space="preserve"> со </w:t>
      </w:r>
      <w:r w:rsidR="0019397E" w:rsidRPr="0073664B">
        <w:rPr>
          <w:sz w:val="28"/>
          <w:szCs w:val="28"/>
          <w:lang w:val="ru-RU"/>
        </w:rPr>
        <w:t>знакомства</w:t>
      </w:r>
      <w:r w:rsidRPr="0073664B">
        <w:rPr>
          <w:sz w:val="28"/>
          <w:szCs w:val="28"/>
          <w:lang w:val="ru-RU"/>
        </w:rPr>
        <w:t xml:space="preserve"> с зелеными растениями, являющимися основными </w:t>
      </w:r>
      <w:r w:rsidR="0019397E">
        <w:rPr>
          <w:sz w:val="28"/>
          <w:szCs w:val="28"/>
          <w:lang w:val="ru-RU"/>
        </w:rPr>
        <w:t xml:space="preserve"> </w:t>
      </w:r>
      <w:r w:rsidRPr="0073664B">
        <w:rPr>
          <w:sz w:val="28"/>
          <w:szCs w:val="28"/>
          <w:lang w:val="ru-RU"/>
        </w:rPr>
        <w:t xml:space="preserve"> знаниями, которые доступны для чувственного воспри</w:t>
      </w:r>
      <w:r w:rsidR="0019397E">
        <w:rPr>
          <w:sz w:val="28"/>
          <w:szCs w:val="28"/>
          <w:lang w:val="ru-RU"/>
        </w:rPr>
        <w:t xml:space="preserve">ятия  </w:t>
      </w:r>
      <w:r w:rsidRPr="0073664B">
        <w:rPr>
          <w:sz w:val="28"/>
          <w:szCs w:val="28"/>
          <w:lang w:val="ru-RU"/>
        </w:rPr>
        <w:t xml:space="preserve"> и на которых начинают формирование физиологических </w:t>
      </w:r>
      <w:r w:rsidR="0019397E">
        <w:rPr>
          <w:sz w:val="28"/>
          <w:szCs w:val="28"/>
          <w:lang w:val="ru-RU"/>
        </w:rPr>
        <w:t>понятий</w:t>
      </w:r>
      <w:r w:rsidRPr="0073664B">
        <w:rPr>
          <w:sz w:val="28"/>
          <w:szCs w:val="28"/>
          <w:lang w:val="ru-RU"/>
        </w:rPr>
        <w:t xml:space="preserve">, свойственных всем живым организмам. Затем </w:t>
      </w:r>
      <w:r w:rsidR="0019397E">
        <w:rPr>
          <w:sz w:val="28"/>
          <w:szCs w:val="28"/>
          <w:lang w:val="ru-RU"/>
        </w:rPr>
        <w:t>изучаются</w:t>
      </w:r>
      <w:r w:rsidRPr="0073664B">
        <w:rPr>
          <w:sz w:val="28"/>
          <w:szCs w:val="28"/>
          <w:lang w:val="ru-RU"/>
        </w:rPr>
        <w:t xml:space="preserve"> бактерии и зак</w:t>
      </w:r>
      <w:r w:rsidR="0019397E">
        <w:rPr>
          <w:sz w:val="28"/>
          <w:szCs w:val="28"/>
          <w:lang w:val="ru-RU"/>
        </w:rPr>
        <w:t xml:space="preserve">анчивается  </w:t>
      </w:r>
      <w:r w:rsidRPr="0073664B">
        <w:rPr>
          <w:sz w:val="28"/>
          <w:szCs w:val="28"/>
          <w:lang w:val="ru-RU"/>
        </w:rPr>
        <w:t xml:space="preserve"> 7 класса з</w:t>
      </w:r>
      <w:r w:rsidR="0019397E">
        <w:rPr>
          <w:sz w:val="28"/>
          <w:szCs w:val="28"/>
          <w:lang w:val="ru-RU"/>
        </w:rPr>
        <w:t>накомством с грибами. Такая после</w:t>
      </w:r>
      <w:r w:rsidRPr="0073664B">
        <w:rPr>
          <w:sz w:val="28"/>
          <w:szCs w:val="28"/>
          <w:lang w:val="ru-RU"/>
        </w:rPr>
        <w:t xml:space="preserve">довательность объясняется особенностями усвоения, сохранения и применения знаний учащимися </w:t>
      </w:r>
      <w:r w:rsidR="0019397E">
        <w:rPr>
          <w:sz w:val="28"/>
          <w:szCs w:val="28"/>
          <w:lang w:val="ru-RU"/>
        </w:rPr>
        <w:t>с ОВЗ</w:t>
      </w:r>
      <w:r w:rsidRPr="0073664B">
        <w:rPr>
          <w:sz w:val="28"/>
          <w:szCs w:val="28"/>
          <w:lang w:val="ru-RU"/>
        </w:rPr>
        <w:t>.</w:t>
      </w:r>
    </w:p>
    <w:p w:rsidR="0019397E" w:rsidRDefault="0073664B" w:rsidP="00CF1A35">
      <w:pPr>
        <w:ind w:firstLine="540"/>
        <w:jc w:val="both"/>
        <w:rPr>
          <w:sz w:val="28"/>
          <w:szCs w:val="28"/>
          <w:lang w:val="ru-RU"/>
        </w:rPr>
      </w:pPr>
      <w:r w:rsidRPr="0073664B">
        <w:rPr>
          <w:sz w:val="28"/>
          <w:szCs w:val="28"/>
          <w:lang w:val="ru-RU"/>
        </w:rPr>
        <w:t>Школьников невозможно познакомить со всеми группами рас</w:t>
      </w:r>
      <w:r w:rsidR="0019397E">
        <w:rPr>
          <w:sz w:val="28"/>
          <w:szCs w:val="28"/>
          <w:lang w:val="ru-RU"/>
        </w:rPr>
        <w:t>тений</w:t>
      </w:r>
      <w:r w:rsidRPr="0073664B">
        <w:rPr>
          <w:sz w:val="28"/>
          <w:szCs w:val="28"/>
          <w:lang w:val="ru-RU"/>
        </w:rPr>
        <w:t xml:space="preserve"> и с теми признаками, по которым они объединяются в таксо</w:t>
      </w:r>
      <w:r w:rsidRPr="0073664B">
        <w:rPr>
          <w:sz w:val="28"/>
          <w:szCs w:val="28"/>
          <w:lang w:val="ru-RU"/>
        </w:rPr>
        <w:softHyphen/>
        <w:t>номические группы (типы, классы, отряды и др.). Поэтому в данной программе предлагается изучение наиболее распространенных и большей частью уже известных учащимся однодольных и двудоль</w:t>
      </w:r>
      <w:r w:rsidRPr="0073664B">
        <w:rPr>
          <w:sz w:val="28"/>
          <w:szCs w:val="28"/>
          <w:lang w:val="ru-RU"/>
        </w:rPr>
        <w:softHyphen/>
        <w:t>ных растений, лишь таких признаков их сходства и различия, кото</w:t>
      </w:r>
      <w:r w:rsidRPr="0073664B">
        <w:rPr>
          <w:sz w:val="28"/>
          <w:szCs w:val="28"/>
          <w:lang w:val="ru-RU"/>
        </w:rPr>
        <w:softHyphen/>
        <w:t>рые можно наглядно показать по цветным таблицам.</w:t>
      </w:r>
    </w:p>
    <w:p w:rsidR="00474D76" w:rsidRDefault="00474D76" w:rsidP="00CF1A35">
      <w:pPr>
        <w:autoSpaceDE/>
        <w:spacing w:line="252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примерную программу внесены   изменения. На изучение курса в соответствие с учебным планом школы в 7 классе отводится 2 часа в неделю, </w:t>
      </w:r>
      <w:r w:rsidR="0000331D">
        <w:rPr>
          <w:sz w:val="28"/>
          <w:szCs w:val="28"/>
          <w:lang w:val="ru-RU"/>
        </w:rPr>
        <w:t>что составляет 70 часов в год (</w:t>
      </w:r>
      <w:r>
        <w:rPr>
          <w:sz w:val="28"/>
          <w:szCs w:val="28"/>
          <w:lang w:val="ru-RU"/>
        </w:rPr>
        <w:t xml:space="preserve">по примерной программе 66 часов). Добавлены часы на изучение </w:t>
      </w:r>
      <w:r w:rsidR="0000331D">
        <w:rPr>
          <w:sz w:val="28"/>
          <w:szCs w:val="28"/>
          <w:lang w:val="ru-RU"/>
        </w:rPr>
        <w:t xml:space="preserve">специфики растений, грибов Республики Башкортостан и района. В теме </w:t>
      </w:r>
      <w:r w:rsidR="0000331D">
        <w:rPr>
          <w:sz w:val="28"/>
          <w:szCs w:val="28"/>
          <w:lang w:val="ru-RU"/>
        </w:rPr>
        <w:lastRenderedPageBreak/>
        <w:t>«Общее знакомство с цветковыми растениями2 добавлен час на экскурсию «Сезонные явления в жизни растений», в теме «</w:t>
      </w:r>
      <w:r w:rsidR="0000331D" w:rsidRPr="0000331D">
        <w:rPr>
          <w:bCs/>
          <w:sz w:val="28"/>
          <w:szCs w:val="28"/>
          <w:lang w:val="ru-RU" w:eastAsia="ru-RU" w:bidi="ru-RU"/>
        </w:rPr>
        <w:t>Многообразие цветковых растений (покрытосеменных)</w:t>
      </w:r>
      <w:r w:rsidR="0000331D">
        <w:rPr>
          <w:bCs/>
          <w:sz w:val="28"/>
          <w:szCs w:val="28"/>
          <w:lang w:val="ru-RU" w:eastAsia="ru-RU" w:bidi="ru-RU"/>
        </w:rPr>
        <w:t>» добавлен час на экскурсию «</w:t>
      </w:r>
      <w:r w:rsidR="0000331D">
        <w:rPr>
          <w:sz w:val="28"/>
          <w:szCs w:val="28"/>
          <w:lang w:val="ru-RU"/>
        </w:rPr>
        <w:t>Типичные представители растений Республики Башкортостан и своей местности</w:t>
      </w:r>
      <w:r w:rsidR="0000331D">
        <w:rPr>
          <w:bCs/>
          <w:sz w:val="28"/>
          <w:szCs w:val="28"/>
          <w:lang w:val="ru-RU" w:eastAsia="ru-RU" w:bidi="ru-RU"/>
        </w:rPr>
        <w:t>». Также в этой теме добавлен 1 час на изучение темы «</w:t>
      </w:r>
      <w:r w:rsidR="0000331D">
        <w:rPr>
          <w:sz w:val="28"/>
          <w:szCs w:val="28"/>
          <w:lang w:val="ru-RU"/>
        </w:rPr>
        <w:t>Важнейшие сельскохозяйственные культуры,  в т.ч. районированные сорта Республики Башкортостан и своей местности. Ядовитые растения Республики Башкортостан»</w:t>
      </w:r>
      <w:r w:rsidR="0000331D">
        <w:rPr>
          <w:bCs/>
          <w:sz w:val="28"/>
          <w:szCs w:val="28"/>
          <w:lang w:val="ru-RU" w:eastAsia="ru-RU" w:bidi="ru-RU"/>
        </w:rPr>
        <w:t>. В теме «Грибы» добавлен 1 час на изучение темы «</w:t>
      </w:r>
      <w:r w:rsidR="0000331D">
        <w:rPr>
          <w:sz w:val="28"/>
          <w:szCs w:val="28"/>
          <w:lang w:val="ru-RU"/>
        </w:rPr>
        <w:t>Съедобные и ядовитые грибы Республики Башкортостан и своей местности. Меры профилактики заболеваний, вызываемых грибами</w:t>
      </w:r>
      <w:r w:rsidR="0000331D">
        <w:rPr>
          <w:bCs/>
          <w:sz w:val="28"/>
          <w:szCs w:val="28"/>
          <w:lang w:val="ru-RU" w:eastAsia="ru-RU" w:bidi="ru-RU"/>
        </w:rPr>
        <w:t xml:space="preserve">». </w:t>
      </w:r>
      <w:r w:rsidR="00407925">
        <w:rPr>
          <w:bCs/>
          <w:sz w:val="28"/>
          <w:szCs w:val="28"/>
          <w:lang w:val="ru-RU" w:eastAsia="ru-RU" w:bidi="ru-RU"/>
        </w:rPr>
        <w:t xml:space="preserve">Данные темы добавлены за счет 2х часов повторения материала за курс по примерной программе. </w:t>
      </w:r>
      <w:r w:rsidR="0000331D">
        <w:rPr>
          <w:bCs/>
          <w:sz w:val="28"/>
          <w:szCs w:val="28"/>
          <w:lang w:val="ru-RU" w:eastAsia="ru-RU" w:bidi="ru-RU"/>
        </w:rPr>
        <w:t>Проведение контрольных работ с учащимися с ОВЗ не предусматривается.</w:t>
      </w:r>
      <w:r w:rsidR="0000331D">
        <w:rPr>
          <w:sz w:val="28"/>
          <w:szCs w:val="28"/>
          <w:lang w:val="ru-RU"/>
        </w:rPr>
        <w:t xml:space="preserve"> </w:t>
      </w:r>
    </w:p>
    <w:p w:rsidR="0019397E" w:rsidRDefault="0019397E" w:rsidP="00CF1A35">
      <w:pPr>
        <w:ind w:firstLine="360"/>
        <w:jc w:val="center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Содержание курса биологии </w:t>
      </w:r>
      <w:r w:rsidR="000B7A14">
        <w:rPr>
          <w:b/>
          <w:sz w:val="28"/>
          <w:szCs w:val="28"/>
          <w:lang w:val="ru-RU"/>
        </w:rPr>
        <w:t xml:space="preserve">Растения, грибы и бактерии </w:t>
      </w:r>
      <w:r>
        <w:rPr>
          <w:b/>
          <w:sz w:val="28"/>
          <w:szCs w:val="28"/>
          <w:lang w:val="ru-RU"/>
        </w:rPr>
        <w:t>в 7 классе.</w:t>
      </w:r>
    </w:p>
    <w:p w:rsidR="000B7A14" w:rsidRPr="000B7A14" w:rsidRDefault="000B7A14" w:rsidP="00CF1A35">
      <w:pPr>
        <w:autoSpaceDE/>
        <w:spacing w:line="254" w:lineRule="auto"/>
        <w:ind w:firstLine="540"/>
        <w:jc w:val="both"/>
        <w:rPr>
          <w:sz w:val="28"/>
          <w:szCs w:val="28"/>
          <w:lang w:val="ru-RU" w:eastAsia="ru-RU" w:bidi="ru-RU"/>
        </w:rPr>
      </w:pPr>
      <w:r>
        <w:rPr>
          <w:b/>
          <w:bCs/>
          <w:sz w:val="28"/>
          <w:szCs w:val="28"/>
          <w:lang w:val="ru-RU" w:eastAsia="ru-RU" w:bidi="ru-RU"/>
        </w:rPr>
        <w:t>В</w:t>
      </w:r>
      <w:r w:rsidRPr="000B7A14">
        <w:rPr>
          <w:b/>
          <w:bCs/>
          <w:sz w:val="28"/>
          <w:szCs w:val="28"/>
          <w:lang w:val="ru-RU" w:eastAsia="ru-RU" w:bidi="ru-RU"/>
        </w:rPr>
        <w:t>ведение (2 ч)</w:t>
      </w:r>
    </w:p>
    <w:p w:rsidR="000B7A14" w:rsidRPr="000B7A14" w:rsidRDefault="000B7A14" w:rsidP="00CF1A35">
      <w:pPr>
        <w:autoSpaceDE/>
        <w:spacing w:after="100" w:line="254" w:lineRule="auto"/>
        <w:ind w:firstLine="540"/>
        <w:jc w:val="both"/>
        <w:rPr>
          <w:sz w:val="28"/>
          <w:szCs w:val="28"/>
          <w:lang w:val="ru-RU" w:eastAsia="ru-RU" w:bidi="ru-RU"/>
        </w:rPr>
      </w:pPr>
      <w:r w:rsidRPr="000B7A14">
        <w:rPr>
          <w:sz w:val="28"/>
          <w:szCs w:val="28"/>
          <w:lang w:val="ru-RU" w:eastAsia="ru-RU" w:bidi="ru-RU"/>
        </w:rPr>
        <w:t>Многообразие живой природы. Цветковые и бесцветковые рас</w:t>
      </w:r>
      <w:r w:rsidRPr="000B7A14">
        <w:rPr>
          <w:sz w:val="28"/>
          <w:szCs w:val="28"/>
          <w:lang w:val="ru-RU" w:eastAsia="ru-RU" w:bidi="ru-RU"/>
        </w:rPr>
        <w:softHyphen/>
        <w:t>тения. Значение растений в природе.</w:t>
      </w:r>
    </w:p>
    <w:p w:rsidR="000B7A14" w:rsidRPr="000B7A14" w:rsidRDefault="000B7A14" w:rsidP="00CF1A35">
      <w:pPr>
        <w:keepNext/>
        <w:keepLines/>
        <w:autoSpaceDE/>
        <w:ind w:firstLine="540"/>
        <w:outlineLvl w:val="1"/>
        <w:rPr>
          <w:rFonts w:eastAsia="Arial"/>
          <w:b/>
          <w:bCs/>
          <w:sz w:val="28"/>
          <w:szCs w:val="28"/>
          <w:lang w:val="ru-RU" w:eastAsia="ru-RU" w:bidi="ru-RU"/>
        </w:rPr>
      </w:pPr>
      <w:bookmarkStart w:id="2" w:name="bookmark3"/>
      <w:r w:rsidRPr="000B7A14">
        <w:rPr>
          <w:b/>
          <w:bCs/>
          <w:sz w:val="28"/>
          <w:szCs w:val="28"/>
          <w:lang w:val="ru-RU" w:eastAsia="ru-RU" w:bidi="ru-RU"/>
        </w:rPr>
        <w:t>РАСТЕНИЯ</w:t>
      </w:r>
      <w:bookmarkEnd w:id="2"/>
    </w:p>
    <w:p w:rsidR="000B7A14" w:rsidRPr="000B7A14" w:rsidRDefault="000B7A14" w:rsidP="00CF1A35">
      <w:pPr>
        <w:autoSpaceDE/>
        <w:ind w:firstLine="540"/>
        <w:jc w:val="both"/>
        <w:rPr>
          <w:sz w:val="28"/>
          <w:szCs w:val="28"/>
          <w:lang w:val="ru-RU" w:eastAsia="ru-RU" w:bidi="ru-RU"/>
        </w:rPr>
      </w:pPr>
      <w:r w:rsidRPr="000B7A14">
        <w:rPr>
          <w:b/>
          <w:bCs/>
          <w:sz w:val="28"/>
          <w:szCs w:val="28"/>
          <w:lang w:val="ru-RU" w:eastAsia="ru-RU" w:bidi="ru-RU"/>
        </w:rPr>
        <w:t>Общее знакомство с цветковыми растениями (1</w:t>
      </w:r>
      <w:r w:rsidR="00474D76">
        <w:rPr>
          <w:b/>
          <w:bCs/>
          <w:sz w:val="28"/>
          <w:szCs w:val="28"/>
          <w:lang w:val="ru-RU" w:eastAsia="ru-RU" w:bidi="ru-RU"/>
        </w:rPr>
        <w:t>7</w:t>
      </w:r>
      <w:r w:rsidRPr="000B7A14">
        <w:rPr>
          <w:b/>
          <w:bCs/>
          <w:sz w:val="28"/>
          <w:szCs w:val="28"/>
          <w:lang w:val="ru-RU" w:eastAsia="ru-RU" w:bidi="ru-RU"/>
        </w:rPr>
        <w:t>ч).</w:t>
      </w:r>
    </w:p>
    <w:p w:rsidR="000B7A14" w:rsidRPr="000B7A14" w:rsidRDefault="000B7A14" w:rsidP="00CF1A35">
      <w:pPr>
        <w:autoSpaceDE/>
        <w:ind w:firstLine="539"/>
        <w:jc w:val="both"/>
        <w:rPr>
          <w:sz w:val="28"/>
          <w:szCs w:val="28"/>
          <w:lang w:val="ru-RU" w:eastAsia="ru-RU" w:bidi="ru-RU"/>
        </w:rPr>
      </w:pPr>
      <w:r w:rsidRPr="000B7A14">
        <w:rPr>
          <w:sz w:val="28"/>
          <w:szCs w:val="28"/>
          <w:lang w:val="ru-RU" w:eastAsia="ru-RU" w:bidi="ru-RU"/>
        </w:rPr>
        <w:t>Общее понятие об органах цветкового растения (на примере растения, цветущего осенью): цветок, стебель, лист, корень.</w:t>
      </w:r>
    </w:p>
    <w:p w:rsidR="000B7A14" w:rsidRPr="000B7A14" w:rsidRDefault="000B7A14" w:rsidP="00CF1A35">
      <w:pPr>
        <w:autoSpaceDE/>
        <w:ind w:firstLine="539"/>
        <w:jc w:val="both"/>
        <w:rPr>
          <w:sz w:val="28"/>
          <w:szCs w:val="28"/>
          <w:lang w:val="ru-RU" w:eastAsia="ru-RU" w:bidi="ru-RU"/>
        </w:rPr>
      </w:pPr>
      <w:r w:rsidRPr="000B7A14">
        <w:rPr>
          <w:b/>
          <w:bCs/>
          <w:sz w:val="28"/>
          <w:szCs w:val="28"/>
          <w:lang w:val="ru-RU" w:eastAsia="ru-RU" w:bidi="ru-RU"/>
        </w:rPr>
        <w:t>Подземные и наземные органы цветкового растения</w:t>
      </w:r>
    </w:p>
    <w:p w:rsidR="000B7A14" w:rsidRPr="000B7A14" w:rsidRDefault="000B7A14" w:rsidP="00CF1A35">
      <w:pPr>
        <w:autoSpaceDE/>
        <w:ind w:firstLine="539"/>
        <w:jc w:val="both"/>
        <w:rPr>
          <w:sz w:val="28"/>
          <w:szCs w:val="28"/>
          <w:lang w:val="ru-RU" w:eastAsia="ru-RU" w:bidi="ru-RU"/>
        </w:rPr>
      </w:pPr>
      <w:r w:rsidRPr="000B7A14">
        <w:rPr>
          <w:i/>
          <w:iCs/>
          <w:sz w:val="28"/>
          <w:szCs w:val="28"/>
          <w:lang w:val="ru-RU" w:eastAsia="ru-RU" w:bidi="ru-RU"/>
        </w:rPr>
        <w:t>Корни и корневые системы.</w:t>
      </w:r>
      <w:r w:rsidRPr="000B7A14">
        <w:rPr>
          <w:sz w:val="28"/>
          <w:szCs w:val="28"/>
          <w:lang w:val="ru-RU" w:eastAsia="ru-RU" w:bidi="ru-RU"/>
        </w:rPr>
        <w:t xml:space="preserve"> Разнообразие корней. Корневые сис</w:t>
      </w:r>
      <w:r w:rsidRPr="000B7A14">
        <w:rPr>
          <w:sz w:val="28"/>
          <w:szCs w:val="28"/>
          <w:lang w:val="ru-RU" w:eastAsia="ru-RU" w:bidi="ru-RU"/>
        </w:rPr>
        <w:softHyphen/>
        <w:t>темы (стержневая и мочковатая). Строение корня. Корневые волос</w:t>
      </w:r>
      <w:r w:rsidRPr="000B7A14">
        <w:rPr>
          <w:sz w:val="28"/>
          <w:szCs w:val="28"/>
          <w:lang w:val="ru-RU" w:eastAsia="ru-RU" w:bidi="ru-RU"/>
        </w:rPr>
        <w:softHyphen/>
        <w:t>ки. Значение корня в жизни растения. Видоизменения корней (корнеплод и корнеклубень).</w:t>
      </w:r>
    </w:p>
    <w:p w:rsidR="000B7A14" w:rsidRPr="000B7A14" w:rsidRDefault="000B7A14" w:rsidP="00CF1A35">
      <w:pPr>
        <w:autoSpaceDE/>
        <w:ind w:firstLine="539"/>
        <w:jc w:val="both"/>
        <w:rPr>
          <w:sz w:val="28"/>
          <w:szCs w:val="28"/>
          <w:lang w:val="ru-RU" w:eastAsia="ru-RU" w:bidi="ru-RU"/>
        </w:rPr>
      </w:pPr>
      <w:r w:rsidRPr="000B7A14">
        <w:rPr>
          <w:i/>
          <w:iCs/>
          <w:sz w:val="28"/>
          <w:szCs w:val="28"/>
          <w:lang w:val="ru-RU" w:eastAsia="ru-RU" w:bidi="ru-RU"/>
        </w:rPr>
        <w:t>Стебель.</w:t>
      </w:r>
      <w:r w:rsidRPr="000B7A14">
        <w:rPr>
          <w:sz w:val="28"/>
          <w:szCs w:val="28"/>
          <w:lang w:val="ru-RU" w:eastAsia="ru-RU" w:bidi="ru-RU"/>
        </w:rPr>
        <w:t xml:space="preserve"> Строение стебля на примере липы. Передвижение в стебле воды и минеральных солей. Разнообразие стеблей. Значе</w:t>
      </w:r>
      <w:r w:rsidRPr="000B7A14">
        <w:rPr>
          <w:sz w:val="28"/>
          <w:szCs w:val="28"/>
          <w:lang w:val="ru-RU" w:eastAsia="ru-RU" w:bidi="ru-RU"/>
        </w:rPr>
        <w:softHyphen/>
        <w:t>ние стебля в жизни растения.</w:t>
      </w:r>
    </w:p>
    <w:p w:rsidR="000B7A14" w:rsidRPr="000B7A14" w:rsidRDefault="000B7A14" w:rsidP="00CF1A35">
      <w:pPr>
        <w:autoSpaceDE/>
        <w:ind w:firstLine="539"/>
        <w:jc w:val="both"/>
        <w:rPr>
          <w:sz w:val="28"/>
          <w:szCs w:val="28"/>
          <w:lang w:val="ru-RU" w:eastAsia="ru-RU" w:bidi="ru-RU"/>
        </w:rPr>
      </w:pPr>
      <w:r w:rsidRPr="000B7A14">
        <w:rPr>
          <w:i/>
          <w:iCs/>
          <w:sz w:val="28"/>
          <w:szCs w:val="28"/>
          <w:lang w:val="ru-RU" w:eastAsia="ru-RU" w:bidi="ru-RU"/>
        </w:rPr>
        <w:t>Лист.</w:t>
      </w:r>
      <w:r w:rsidRPr="000B7A14">
        <w:rPr>
          <w:sz w:val="28"/>
          <w:szCs w:val="28"/>
          <w:lang w:val="ru-RU" w:eastAsia="ru-RU" w:bidi="ru-RU"/>
        </w:rPr>
        <w:t xml:space="preserve"> Внешнее строение листа (листовая пластинка, черешок). Жил</w:t>
      </w:r>
      <w:r w:rsidRPr="000B7A14">
        <w:rPr>
          <w:sz w:val="28"/>
          <w:szCs w:val="28"/>
          <w:lang w:val="ru-RU" w:eastAsia="ru-RU" w:bidi="ru-RU"/>
        </w:rPr>
        <w:softHyphen/>
        <w:t>кование. Листья простые и сложные. Образование из воды и углекисло</w:t>
      </w:r>
      <w:r w:rsidRPr="000B7A14">
        <w:rPr>
          <w:sz w:val="28"/>
          <w:szCs w:val="28"/>
          <w:lang w:val="ru-RU" w:eastAsia="ru-RU" w:bidi="ru-RU"/>
        </w:rPr>
        <w:softHyphen/>
        <w:t>го газа органических питательных веществ в листьях на свету. Испарение воды листьями, значение этого явления. Дыхание растений. Листопад и его значение. Значение листьев в жизни растения.</w:t>
      </w:r>
    </w:p>
    <w:p w:rsidR="000B7A14" w:rsidRPr="000B7A14" w:rsidRDefault="000B7A14" w:rsidP="00CF1A35">
      <w:pPr>
        <w:autoSpaceDE/>
        <w:ind w:firstLine="539"/>
        <w:jc w:val="both"/>
        <w:rPr>
          <w:sz w:val="28"/>
          <w:szCs w:val="28"/>
          <w:lang w:val="ru-RU" w:eastAsia="ru-RU" w:bidi="ru-RU"/>
        </w:rPr>
      </w:pPr>
      <w:r w:rsidRPr="000B7A14">
        <w:rPr>
          <w:i/>
          <w:iCs/>
          <w:sz w:val="28"/>
          <w:szCs w:val="28"/>
          <w:lang w:val="ru-RU" w:eastAsia="ru-RU" w:bidi="ru-RU"/>
        </w:rPr>
        <w:t>Цветок.</w:t>
      </w:r>
      <w:r w:rsidRPr="000B7A14">
        <w:rPr>
          <w:sz w:val="28"/>
          <w:szCs w:val="28"/>
          <w:lang w:val="ru-RU" w:eastAsia="ru-RU" w:bidi="ru-RU"/>
        </w:rPr>
        <w:t xml:space="preserve"> Строение цветка (на примере цветка вишни). Понятие о соцветиях (зонтик, колос, корзинка). Опыление цветков. Оплодо</w:t>
      </w:r>
      <w:r w:rsidRPr="000B7A14">
        <w:rPr>
          <w:sz w:val="28"/>
          <w:szCs w:val="28"/>
          <w:lang w:val="ru-RU" w:eastAsia="ru-RU" w:bidi="ru-RU"/>
        </w:rPr>
        <w:softHyphen/>
        <w:t>творение. Образование плодов и семян. Плоды сухие и сочные. Распространение плодов и семян.</w:t>
      </w:r>
    </w:p>
    <w:p w:rsidR="000B7A14" w:rsidRPr="000B7A14" w:rsidRDefault="000B7A14" w:rsidP="00CF1A35">
      <w:pPr>
        <w:autoSpaceDE/>
        <w:ind w:firstLine="539"/>
        <w:jc w:val="both"/>
        <w:rPr>
          <w:sz w:val="28"/>
          <w:szCs w:val="28"/>
          <w:lang w:val="ru-RU" w:eastAsia="ru-RU" w:bidi="ru-RU"/>
        </w:rPr>
      </w:pPr>
      <w:r w:rsidRPr="000B7A14">
        <w:rPr>
          <w:sz w:val="28"/>
          <w:szCs w:val="28"/>
          <w:lang w:val="ru-RU" w:eastAsia="ru-RU" w:bidi="ru-RU"/>
        </w:rPr>
        <w:t>Строение семени (на примерах фасоли и пшеницы). Распро</w:t>
      </w:r>
      <w:r w:rsidRPr="000B7A14">
        <w:rPr>
          <w:sz w:val="28"/>
          <w:szCs w:val="28"/>
          <w:lang w:val="ru-RU" w:eastAsia="ru-RU" w:bidi="ru-RU"/>
        </w:rPr>
        <w:softHyphen/>
        <w:t>странение семян. Условия, необходимые для прорастания семян. Определение всхожести семян. Правила заделки семян в почву.</w:t>
      </w:r>
    </w:p>
    <w:p w:rsidR="000B7A14" w:rsidRPr="000B7A14" w:rsidRDefault="000B7A14" w:rsidP="00CF1A35">
      <w:pPr>
        <w:autoSpaceDE/>
        <w:ind w:firstLine="539"/>
        <w:jc w:val="both"/>
        <w:rPr>
          <w:sz w:val="28"/>
          <w:szCs w:val="28"/>
          <w:lang w:val="ru-RU" w:eastAsia="ru-RU" w:bidi="ru-RU"/>
        </w:rPr>
      </w:pPr>
      <w:r w:rsidRPr="000B7A14">
        <w:rPr>
          <w:i/>
          <w:iCs/>
          <w:sz w:val="28"/>
          <w:szCs w:val="28"/>
          <w:lang w:val="ru-RU" w:eastAsia="ru-RU" w:bidi="ru-RU"/>
        </w:rPr>
        <w:t>Растение —</w:t>
      </w:r>
      <w:r w:rsidRPr="000B7A14">
        <w:rPr>
          <w:sz w:val="28"/>
          <w:szCs w:val="28"/>
          <w:lang w:val="ru-RU" w:eastAsia="ru-RU" w:bidi="ru-RU"/>
        </w:rPr>
        <w:t xml:space="preserve"> целостный организм (взаимосвязь всех органов и всего растительного организма со средой обитания).</w:t>
      </w:r>
    </w:p>
    <w:p w:rsidR="000B7A14" w:rsidRPr="000B7A14" w:rsidRDefault="000B7A14" w:rsidP="00CF1A35">
      <w:pPr>
        <w:autoSpaceDE/>
        <w:spacing w:line="254" w:lineRule="auto"/>
        <w:ind w:firstLine="539"/>
        <w:jc w:val="both"/>
        <w:rPr>
          <w:rFonts w:eastAsia="Arial"/>
          <w:b/>
          <w:bCs/>
          <w:sz w:val="28"/>
          <w:szCs w:val="28"/>
          <w:lang w:val="ru-RU" w:eastAsia="ru-RU" w:bidi="ru-RU"/>
        </w:rPr>
      </w:pPr>
      <w:r w:rsidRPr="000B7A14">
        <w:rPr>
          <w:rFonts w:eastAsia="Arial"/>
          <w:b/>
          <w:bCs/>
          <w:color w:val="000000"/>
          <w:sz w:val="28"/>
          <w:szCs w:val="28"/>
          <w:lang w:val="ru-RU" w:eastAsia="ru-RU" w:bidi="ru-RU"/>
        </w:rPr>
        <w:t>Демонстрация опытов:</w:t>
      </w:r>
    </w:p>
    <w:p w:rsidR="000B7A14" w:rsidRPr="000B7A14" w:rsidRDefault="000B7A14" w:rsidP="00CF1A35">
      <w:pPr>
        <w:tabs>
          <w:tab w:val="left" w:pos="643"/>
        </w:tabs>
        <w:autoSpaceDE/>
        <w:spacing w:line="276" w:lineRule="auto"/>
        <w:jc w:val="both"/>
        <w:rPr>
          <w:rFonts w:eastAsia="Arial"/>
          <w:b/>
          <w:bCs/>
          <w:sz w:val="28"/>
          <w:szCs w:val="28"/>
          <w:lang w:val="ru-RU" w:eastAsia="ru-RU" w:bidi="ru-RU"/>
        </w:rPr>
      </w:pPr>
      <w:r w:rsidRPr="000B7A14">
        <w:rPr>
          <w:rFonts w:eastAsia="Arial"/>
          <w:color w:val="000000"/>
          <w:sz w:val="28"/>
          <w:szCs w:val="28"/>
          <w:lang w:val="ru-RU" w:eastAsia="ru-RU" w:bidi="ru-RU"/>
        </w:rPr>
        <w:t>Испарение воды листьями.</w:t>
      </w:r>
    </w:p>
    <w:p w:rsidR="000B7A14" w:rsidRPr="000B7A14" w:rsidRDefault="000B7A14" w:rsidP="00CF1A35">
      <w:pPr>
        <w:tabs>
          <w:tab w:val="left" w:pos="590"/>
        </w:tabs>
        <w:autoSpaceDE/>
        <w:spacing w:line="276" w:lineRule="auto"/>
        <w:jc w:val="both"/>
        <w:rPr>
          <w:rFonts w:eastAsia="Arial"/>
          <w:b/>
          <w:bCs/>
          <w:sz w:val="28"/>
          <w:szCs w:val="28"/>
          <w:lang w:val="ru-RU" w:eastAsia="ru-RU" w:bidi="ru-RU"/>
        </w:rPr>
      </w:pPr>
      <w:r w:rsidRPr="000B7A14">
        <w:rPr>
          <w:rFonts w:eastAsia="Arial"/>
          <w:color w:val="000000"/>
          <w:sz w:val="28"/>
          <w:szCs w:val="28"/>
          <w:lang w:val="ru-RU" w:eastAsia="ru-RU" w:bidi="ru-RU"/>
        </w:rPr>
        <w:t>Дыхание растений (поглощение листьями кислорода и выделение углекислого газа в темноте).</w:t>
      </w:r>
    </w:p>
    <w:p w:rsidR="000B7A14" w:rsidRPr="000B7A14" w:rsidRDefault="000B7A14" w:rsidP="00CF1A35">
      <w:pPr>
        <w:tabs>
          <w:tab w:val="left" w:pos="662"/>
        </w:tabs>
        <w:autoSpaceDE/>
        <w:spacing w:line="276" w:lineRule="auto"/>
        <w:jc w:val="both"/>
        <w:rPr>
          <w:rFonts w:eastAsia="Arial"/>
          <w:b/>
          <w:bCs/>
          <w:sz w:val="28"/>
          <w:szCs w:val="28"/>
          <w:lang w:val="ru-RU" w:eastAsia="ru-RU" w:bidi="ru-RU"/>
        </w:rPr>
      </w:pPr>
      <w:r w:rsidRPr="000B7A14">
        <w:rPr>
          <w:rFonts w:eastAsia="Arial"/>
          <w:color w:val="000000"/>
          <w:sz w:val="28"/>
          <w:szCs w:val="28"/>
          <w:lang w:val="ru-RU" w:eastAsia="ru-RU" w:bidi="ru-RU"/>
        </w:rPr>
        <w:t>Образование крахмала в листьях на свету.</w:t>
      </w:r>
    </w:p>
    <w:p w:rsidR="000B7A14" w:rsidRPr="000B7A14" w:rsidRDefault="000B7A14" w:rsidP="00CF1A35">
      <w:pPr>
        <w:tabs>
          <w:tab w:val="left" w:pos="662"/>
        </w:tabs>
        <w:autoSpaceDE/>
        <w:spacing w:line="276" w:lineRule="auto"/>
        <w:jc w:val="both"/>
        <w:rPr>
          <w:rFonts w:eastAsia="Arial"/>
          <w:b/>
          <w:bCs/>
          <w:sz w:val="28"/>
          <w:szCs w:val="28"/>
          <w:lang w:val="ru-RU" w:eastAsia="ru-RU" w:bidi="ru-RU"/>
        </w:rPr>
      </w:pPr>
      <w:r w:rsidRPr="000B7A14">
        <w:rPr>
          <w:rFonts w:eastAsia="Arial"/>
          <w:color w:val="000000"/>
          <w:sz w:val="28"/>
          <w:szCs w:val="28"/>
          <w:lang w:val="ru-RU" w:eastAsia="ru-RU" w:bidi="ru-RU"/>
        </w:rPr>
        <w:t>Передвижение минеральных веществ и воды по древесине.</w:t>
      </w:r>
    </w:p>
    <w:p w:rsidR="000B7A14" w:rsidRPr="000B7A14" w:rsidRDefault="000B7A14" w:rsidP="00CF1A35">
      <w:pPr>
        <w:tabs>
          <w:tab w:val="left" w:pos="662"/>
        </w:tabs>
        <w:autoSpaceDE/>
        <w:spacing w:line="276" w:lineRule="auto"/>
        <w:jc w:val="both"/>
        <w:rPr>
          <w:rFonts w:eastAsia="Arial"/>
          <w:b/>
          <w:bCs/>
          <w:sz w:val="28"/>
          <w:szCs w:val="28"/>
          <w:lang w:val="ru-RU" w:eastAsia="ru-RU" w:bidi="ru-RU"/>
        </w:rPr>
      </w:pPr>
      <w:r w:rsidRPr="000B7A14">
        <w:rPr>
          <w:rFonts w:eastAsia="Arial"/>
          <w:color w:val="000000"/>
          <w:sz w:val="28"/>
          <w:szCs w:val="28"/>
          <w:lang w:val="ru-RU" w:eastAsia="ru-RU" w:bidi="ru-RU"/>
        </w:rPr>
        <w:t>Условия, необходимые для прорастания семян.</w:t>
      </w:r>
    </w:p>
    <w:p w:rsidR="000B7A14" w:rsidRPr="000B7A14" w:rsidRDefault="000B7A14" w:rsidP="00CF1A35">
      <w:pPr>
        <w:autoSpaceDE/>
        <w:spacing w:line="254" w:lineRule="auto"/>
        <w:ind w:firstLine="540"/>
        <w:jc w:val="both"/>
        <w:rPr>
          <w:rFonts w:eastAsia="Arial"/>
          <w:b/>
          <w:bCs/>
          <w:sz w:val="28"/>
          <w:szCs w:val="28"/>
          <w:lang w:val="ru-RU" w:eastAsia="ru-RU" w:bidi="ru-RU"/>
        </w:rPr>
      </w:pPr>
      <w:r w:rsidRPr="000B7A14">
        <w:rPr>
          <w:rFonts w:eastAsia="Arial"/>
          <w:b/>
          <w:bCs/>
          <w:color w:val="000000"/>
          <w:sz w:val="28"/>
          <w:szCs w:val="28"/>
          <w:lang w:val="ru-RU" w:eastAsia="ru-RU" w:bidi="ru-RU"/>
        </w:rPr>
        <w:lastRenderedPageBreak/>
        <w:t>Практические работы:</w:t>
      </w:r>
    </w:p>
    <w:p w:rsidR="000B7A14" w:rsidRPr="000B7A14" w:rsidRDefault="000B7A14" w:rsidP="00CF1A35">
      <w:pPr>
        <w:autoSpaceDE/>
        <w:spacing w:line="276" w:lineRule="auto"/>
        <w:ind w:firstLine="540"/>
        <w:jc w:val="both"/>
        <w:rPr>
          <w:rFonts w:eastAsia="Arial"/>
          <w:b/>
          <w:bCs/>
          <w:sz w:val="28"/>
          <w:szCs w:val="28"/>
          <w:lang w:val="ru-RU" w:eastAsia="ru-RU" w:bidi="ru-RU"/>
        </w:rPr>
      </w:pPr>
      <w:r w:rsidRPr="000B7A14">
        <w:rPr>
          <w:rFonts w:eastAsia="Arial"/>
          <w:color w:val="000000"/>
          <w:sz w:val="28"/>
          <w:szCs w:val="28"/>
          <w:lang w:val="ru-RU" w:eastAsia="ru-RU" w:bidi="ru-RU"/>
        </w:rPr>
        <w:t>Органы цветкового растения.</w:t>
      </w:r>
    </w:p>
    <w:p w:rsidR="000B7A14" w:rsidRPr="000B7A14" w:rsidRDefault="000B7A14" w:rsidP="00CF1A35">
      <w:pPr>
        <w:autoSpaceDE/>
        <w:spacing w:line="276" w:lineRule="auto"/>
        <w:ind w:firstLine="540"/>
        <w:jc w:val="both"/>
        <w:rPr>
          <w:rFonts w:eastAsia="Arial"/>
          <w:b/>
          <w:bCs/>
          <w:sz w:val="28"/>
          <w:szCs w:val="28"/>
          <w:lang w:val="ru-RU" w:eastAsia="ru-RU" w:bidi="ru-RU"/>
        </w:rPr>
      </w:pPr>
      <w:r w:rsidRPr="000B7A14">
        <w:rPr>
          <w:rFonts w:eastAsia="Arial"/>
          <w:color w:val="000000"/>
          <w:sz w:val="28"/>
          <w:szCs w:val="28"/>
          <w:lang w:val="ru-RU" w:eastAsia="ru-RU" w:bidi="ru-RU"/>
        </w:rPr>
        <w:t>Строение цветка.</w:t>
      </w:r>
    </w:p>
    <w:p w:rsidR="000B7A14" w:rsidRPr="000B7A14" w:rsidRDefault="000B7A14" w:rsidP="00CF1A35">
      <w:pPr>
        <w:autoSpaceDE/>
        <w:spacing w:line="276" w:lineRule="auto"/>
        <w:ind w:firstLine="540"/>
        <w:jc w:val="both"/>
        <w:rPr>
          <w:rFonts w:eastAsia="Arial"/>
          <w:b/>
          <w:bCs/>
          <w:sz w:val="28"/>
          <w:szCs w:val="28"/>
          <w:lang w:val="ru-RU" w:eastAsia="ru-RU" w:bidi="ru-RU"/>
        </w:rPr>
      </w:pPr>
      <w:r w:rsidRPr="000B7A14">
        <w:rPr>
          <w:rFonts w:eastAsia="Arial"/>
          <w:color w:val="000000"/>
          <w:sz w:val="28"/>
          <w:szCs w:val="28"/>
          <w:lang w:val="ru-RU" w:eastAsia="ru-RU" w:bidi="ru-RU"/>
        </w:rPr>
        <w:t>Определение строения семени с двумя семядолями (фасоль).</w:t>
      </w:r>
    </w:p>
    <w:p w:rsidR="000B7A14" w:rsidRPr="000B7A14" w:rsidRDefault="000B7A14" w:rsidP="00CF1A35">
      <w:pPr>
        <w:autoSpaceDE/>
        <w:spacing w:line="276" w:lineRule="auto"/>
        <w:ind w:firstLine="540"/>
        <w:jc w:val="both"/>
        <w:rPr>
          <w:rFonts w:eastAsia="Arial"/>
          <w:b/>
          <w:bCs/>
          <w:sz w:val="28"/>
          <w:szCs w:val="28"/>
          <w:lang w:val="ru-RU" w:eastAsia="ru-RU" w:bidi="ru-RU"/>
        </w:rPr>
      </w:pPr>
      <w:r w:rsidRPr="000B7A14">
        <w:rPr>
          <w:rFonts w:eastAsia="Arial"/>
          <w:color w:val="000000"/>
          <w:sz w:val="28"/>
          <w:szCs w:val="28"/>
          <w:lang w:val="ru-RU" w:eastAsia="ru-RU" w:bidi="ru-RU"/>
        </w:rPr>
        <w:t>Строение семени с одной семядолей (пшеница).</w:t>
      </w:r>
    </w:p>
    <w:p w:rsidR="000B7A14" w:rsidRDefault="000B7A14" w:rsidP="00CF1A35">
      <w:pPr>
        <w:autoSpaceDE/>
        <w:spacing w:line="276" w:lineRule="auto"/>
        <w:ind w:firstLine="540"/>
        <w:jc w:val="both"/>
        <w:rPr>
          <w:rFonts w:eastAsia="Arial"/>
          <w:color w:val="000000"/>
          <w:sz w:val="28"/>
          <w:szCs w:val="28"/>
          <w:lang w:val="ru-RU" w:eastAsia="ru-RU" w:bidi="ru-RU"/>
        </w:rPr>
      </w:pPr>
      <w:r w:rsidRPr="000B7A14">
        <w:rPr>
          <w:rFonts w:eastAsia="Arial"/>
          <w:color w:val="000000"/>
          <w:sz w:val="28"/>
          <w:szCs w:val="28"/>
          <w:lang w:val="ru-RU" w:eastAsia="ru-RU" w:bidi="ru-RU"/>
        </w:rPr>
        <w:t>Определение всхожести семян.</w:t>
      </w:r>
    </w:p>
    <w:p w:rsidR="00474D76" w:rsidRPr="00474D76" w:rsidRDefault="00474D76" w:rsidP="00CF1A35">
      <w:pPr>
        <w:autoSpaceDE/>
        <w:spacing w:line="276" w:lineRule="auto"/>
        <w:ind w:firstLine="540"/>
        <w:jc w:val="both"/>
        <w:rPr>
          <w:rFonts w:eastAsia="Arial"/>
          <w:b/>
          <w:color w:val="000000"/>
          <w:sz w:val="28"/>
          <w:szCs w:val="28"/>
          <w:lang w:val="ru-RU" w:eastAsia="ru-RU" w:bidi="ru-RU"/>
        </w:rPr>
      </w:pPr>
      <w:r w:rsidRPr="00474D76">
        <w:rPr>
          <w:rFonts w:eastAsia="Arial"/>
          <w:b/>
          <w:color w:val="000000"/>
          <w:sz w:val="28"/>
          <w:szCs w:val="28"/>
          <w:lang w:val="ru-RU" w:eastAsia="ru-RU" w:bidi="ru-RU"/>
        </w:rPr>
        <w:t>Экскурсии:</w:t>
      </w:r>
    </w:p>
    <w:p w:rsidR="00474D76" w:rsidRPr="000B7A14" w:rsidRDefault="00474D76" w:rsidP="00CF1A35">
      <w:pPr>
        <w:autoSpaceDE/>
        <w:spacing w:line="276" w:lineRule="auto"/>
        <w:ind w:firstLine="540"/>
        <w:jc w:val="both"/>
        <w:rPr>
          <w:rFonts w:eastAsia="Arial"/>
          <w:b/>
          <w:bCs/>
          <w:sz w:val="28"/>
          <w:szCs w:val="28"/>
          <w:lang w:val="ru-RU" w:eastAsia="ru-RU" w:bidi="ru-RU"/>
        </w:rPr>
      </w:pPr>
      <w:r>
        <w:rPr>
          <w:sz w:val="28"/>
          <w:szCs w:val="28"/>
          <w:lang w:val="ru-RU"/>
        </w:rPr>
        <w:t>Сезонные явления в жизни растений.</w:t>
      </w:r>
    </w:p>
    <w:p w:rsidR="000B7A14" w:rsidRPr="000B7A14" w:rsidRDefault="000B7A14" w:rsidP="00CF1A35">
      <w:pPr>
        <w:autoSpaceDE/>
        <w:ind w:firstLine="540"/>
        <w:jc w:val="both"/>
        <w:rPr>
          <w:sz w:val="28"/>
          <w:szCs w:val="28"/>
          <w:lang w:val="ru-RU" w:eastAsia="ru-RU" w:bidi="ru-RU"/>
        </w:rPr>
      </w:pPr>
      <w:r w:rsidRPr="000B7A14">
        <w:rPr>
          <w:b/>
          <w:bCs/>
          <w:sz w:val="28"/>
          <w:szCs w:val="28"/>
          <w:lang w:val="ru-RU" w:eastAsia="ru-RU" w:bidi="ru-RU"/>
        </w:rPr>
        <w:t>Многообразие цветковых растений (покрытосеменных) (3</w:t>
      </w:r>
      <w:r w:rsidR="00474D76">
        <w:rPr>
          <w:b/>
          <w:bCs/>
          <w:sz w:val="28"/>
          <w:szCs w:val="28"/>
          <w:lang w:val="ru-RU" w:eastAsia="ru-RU" w:bidi="ru-RU"/>
        </w:rPr>
        <w:t>6</w:t>
      </w:r>
      <w:r w:rsidRPr="000B7A14">
        <w:rPr>
          <w:b/>
          <w:bCs/>
          <w:sz w:val="28"/>
          <w:szCs w:val="28"/>
          <w:lang w:val="ru-RU" w:eastAsia="ru-RU" w:bidi="ru-RU"/>
        </w:rPr>
        <w:t xml:space="preserve"> ч)</w:t>
      </w:r>
    </w:p>
    <w:p w:rsidR="000B7A14" w:rsidRPr="000B7A14" w:rsidRDefault="000B7A14" w:rsidP="00CF1A35">
      <w:pPr>
        <w:autoSpaceDE/>
        <w:ind w:firstLine="540"/>
        <w:jc w:val="both"/>
        <w:rPr>
          <w:sz w:val="28"/>
          <w:szCs w:val="28"/>
          <w:lang w:val="ru-RU" w:eastAsia="ru-RU" w:bidi="ru-RU"/>
        </w:rPr>
      </w:pPr>
      <w:r w:rsidRPr="000B7A14">
        <w:rPr>
          <w:sz w:val="28"/>
          <w:szCs w:val="28"/>
          <w:lang w:val="ru-RU" w:eastAsia="ru-RU" w:bidi="ru-RU"/>
        </w:rPr>
        <w:t>Особенности строения (наличие цветков, плодов с семенами).</w:t>
      </w:r>
    </w:p>
    <w:p w:rsidR="000B7A14" w:rsidRPr="000B7A14" w:rsidRDefault="000B7A14" w:rsidP="00CF1A35">
      <w:pPr>
        <w:autoSpaceDE/>
        <w:ind w:firstLine="540"/>
        <w:jc w:val="both"/>
        <w:rPr>
          <w:sz w:val="28"/>
          <w:szCs w:val="28"/>
          <w:lang w:val="ru-RU" w:eastAsia="ru-RU" w:bidi="ru-RU"/>
        </w:rPr>
      </w:pPr>
      <w:r w:rsidRPr="000B7A14">
        <w:rPr>
          <w:sz w:val="28"/>
          <w:szCs w:val="28"/>
          <w:lang w:val="ru-RU" w:eastAsia="ru-RU" w:bidi="ru-RU"/>
        </w:rPr>
        <w:t>Деление цветковых растений на однодольные (например — пше</w:t>
      </w:r>
      <w:r w:rsidRPr="000B7A14">
        <w:rPr>
          <w:sz w:val="28"/>
          <w:szCs w:val="28"/>
          <w:lang w:val="ru-RU" w:eastAsia="ru-RU" w:bidi="ru-RU"/>
        </w:rPr>
        <w:softHyphen/>
        <w:t>ница) и двудольные (например — фасоль). Характерные различия (строение семян, корневая система, жилкование листа).</w:t>
      </w:r>
    </w:p>
    <w:p w:rsidR="000B7A14" w:rsidRPr="000B7A14" w:rsidRDefault="000B7A14" w:rsidP="00CF1A35">
      <w:pPr>
        <w:autoSpaceDE/>
        <w:ind w:firstLine="540"/>
        <w:jc w:val="both"/>
        <w:rPr>
          <w:sz w:val="28"/>
          <w:szCs w:val="28"/>
          <w:lang w:val="ru-RU" w:eastAsia="ru-RU" w:bidi="ru-RU"/>
        </w:rPr>
      </w:pPr>
      <w:r w:rsidRPr="000B7A14">
        <w:rPr>
          <w:b/>
          <w:bCs/>
          <w:sz w:val="28"/>
          <w:szCs w:val="28"/>
          <w:lang w:val="ru-RU" w:eastAsia="ru-RU" w:bidi="ru-RU"/>
        </w:rPr>
        <w:t>Однодольные растения</w:t>
      </w:r>
    </w:p>
    <w:p w:rsidR="000B7A14" w:rsidRPr="000B7A14" w:rsidRDefault="000B7A14" w:rsidP="00CF1A35">
      <w:pPr>
        <w:autoSpaceDE/>
        <w:ind w:firstLine="540"/>
        <w:jc w:val="both"/>
        <w:rPr>
          <w:sz w:val="28"/>
          <w:szCs w:val="28"/>
          <w:lang w:val="ru-RU" w:eastAsia="ru-RU" w:bidi="ru-RU"/>
        </w:rPr>
      </w:pPr>
      <w:r w:rsidRPr="000B7A14">
        <w:rPr>
          <w:i/>
          <w:iCs/>
          <w:sz w:val="28"/>
          <w:szCs w:val="28"/>
          <w:lang w:val="ru-RU" w:eastAsia="ru-RU" w:bidi="ru-RU"/>
        </w:rPr>
        <w:t>Злаки.</w:t>
      </w:r>
      <w:r w:rsidRPr="000B7A14">
        <w:rPr>
          <w:sz w:val="28"/>
          <w:szCs w:val="28"/>
          <w:lang w:val="ru-RU" w:eastAsia="ru-RU" w:bidi="ru-RU"/>
        </w:rPr>
        <w:t xml:space="preserve"> Пшеница, рожь, ячмень, овес, кукуруза. Особенности внешнего строения (корневая система, стебель, листья, соцветия). </w:t>
      </w:r>
      <w:r w:rsidRPr="000B7A14">
        <w:rPr>
          <w:i/>
          <w:iCs/>
          <w:sz w:val="28"/>
          <w:szCs w:val="28"/>
          <w:lang w:val="ru-RU" w:eastAsia="ru-RU" w:bidi="ru-RU"/>
        </w:rPr>
        <w:t>Выращивание:</w:t>
      </w:r>
      <w:r w:rsidRPr="000B7A14">
        <w:rPr>
          <w:sz w:val="28"/>
          <w:szCs w:val="28"/>
          <w:lang w:val="ru-RU" w:eastAsia="ru-RU" w:bidi="ru-RU"/>
        </w:rPr>
        <w:t xml:space="preserve"> посев, уход, уборка. Использование в народном хо</w:t>
      </w:r>
      <w:r w:rsidRPr="000B7A14">
        <w:rPr>
          <w:sz w:val="28"/>
          <w:szCs w:val="28"/>
          <w:lang w:val="ru-RU" w:eastAsia="ru-RU" w:bidi="ru-RU"/>
        </w:rPr>
        <w:softHyphen/>
        <w:t>зяйстве. Преобладающая культура для данной местности.</w:t>
      </w:r>
    </w:p>
    <w:p w:rsidR="000B7A14" w:rsidRPr="000B7A14" w:rsidRDefault="000B7A14" w:rsidP="00CF1A35">
      <w:pPr>
        <w:autoSpaceDE/>
        <w:ind w:firstLine="540"/>
        <w:jc w:val="both"/>
        <w:rPr>
          <w:sz w:val="28"/>
          <w:szCs w:val="28"/>
          <w:lang w:val="ru-RU" w:eastAsia="ru-RU" w:bidi="ru-RU"/>
        </w:rPr>
      </w:pPr>
      <w:r w:rsidRPr="000B7A14">
        <w:rPr>
          <w:i/>
          <w:iCs/>
          <w:sz w:val="28"/>
          <w:szCs w:val="28"/>
          <w:lang w:val="ru-RU" w:eastAsia="ru-RU" w:bidi="ru-RU"/>
        </w:rPr>
        <w:t>Лилейные.</w:t>
      </w:r>
      <w:r w:rsidRPr="000B7A14">
        <w:rPr>
          <w:sz w:val="28"/>
          <w:szCs w:val="28"/>
          <w:lang w:val="ru-RU" w:eastAsia="ru-RU" w:bidi="ru-RU"/>
        </w:rPr>
        <w:t xml:space="preserve"> Лук, чеснок, лилия, тюльпан, ландыш. Общая харак</w:t>
      </w:r>
      <w:r w:rsidRPr="000B7A14">
        <w:rPr>
          <w:sz w:val="28"/>
          <w:szCs w:val="28"/>
          <w:lang w:val="ru-RU" w:eastAsia="ru-RU" w:bidi="ru-RU"/>
        </w:rPr>
        <w:softHyphen/>
        <w:t>теристика (цветок, лист, луковица, корневище).</w:t>
      </w:r>
    </w:p>
    <w:p w:rsidR="000B7A14" w:rsidRPr="000B7A14" w:rsidRDefault="000B7A14" w:rsidP="00CF1A35">
      <w:pPr>
        <w:autoSpaceDE/>
        <w:ind w:firstLine="540"/>
        <w:jc w:val="both"/>
        <w:rPr>
          <w:sz w:val="28"/>
          <w:szCs w:val="28"/>
          <w:lang w:val="ru-RU" w:eastAsia="ru-RU" w:bidi="ru-RU"/>
        </w:rPr>
      </w:pPr>
      <w:r w:rsidRPr="000B7A14">
        <w:rPr>
          <w:sz w:val="28"/>
          <w:szCs w:val="28"/>
          <w:lang w:val="ru-RU" w:eastAsia="ru-RU" w:bidi="ru-RU"/>
        </w:rPr>
        <w:t>Лук, чеснок -- многолетние овощные растения. Выращивание: посев, уход, уборка. Использование человеком.</w:t>
      </w:r>
    </w:p>
    <w:p w:rsidR="000B7A14" w:rsidRPr="000B7A14" w:rsidRDefault="000B7A14" w:rsidP="00CF1A35">
      <w:pPr>
        <w:autoSpaceDE/>
        <w:ind w:firstLine="540"/>
        <w:jc w:val="both"/>
        <w:rPr>
          <w:sz w:val="28"/>
          <w:szCs w:val="28"/>
          <w:lang w:val="ru-RU" w:eastAsia="ru-RU" w:bidi="ru-RU"/>
        </w:rPr>
      </w:pPr>
      <w:r w:rsidRPr="000B7A14">
        <w:rPr>
          <w:i/>
          <w:iCs/>
          <w:sz w:val="28"/>
          <w:szCs w:val="28"/>
          <w:lang w:val="ru-RU" w:eastAsia="ru-RU" w:bidi="ru-RU"/>
        </w:rPr>
        <w:t>Цветочно-декоративные лилейные</w:t>
      </w:r>
      <w:r w:rsidRPr="000B7A14">
        <w:rPr>
          <w:sz w:val="28"/>
          <w:szCs w:val="28"/>
          <w:lang w:val="ru-RU" w:eastAsia="ru-RU" w:bidi="ru-RU"/>
        </w:rPr>
        <w:t xml:space="preserve"> открытого и закрытого грунтов (хлорофитум, лилия, тюльпан).</w:t>
      </w:r>
    </w:p>
    <w:p w:rsidR="000B7A14" w:rsidRPr="000B7A14" w:rsidRDefault="000B7A14" w:rsidP="00CF1A35">
      <w:pPr>
        <w:autoSpaceDE/>
        <w:spacing w:line="276" w:lineRule="auto"/>
        <w:ind w:firstLine="540"/>
        <w:jc w:val="both"/>
        <w:rPr>
          <w:rFonts w:eastAsia="Arial"/>
          <w:sz w:val="28"/>
          <w:szCs w:val="28"/>
          <w:lang w:val="ru-RU" w:eastAsia="ru-RU" w:bidi="ru-RU"/>
        </w:rPr>
      </w:pPr>
      <w:r w:rsidRPr="000B7A14">
        <w:rPr>
          <w:rFonts w:eastAsia="Arial"/>
          <w:color w:val="000000"/>
          <w:sz w:val="28"/>
          <w:szCs w:val="28"/>
          <w:lang w:val="ru-RU" w:eastAsia="ru-RU" w:bidi="ru-RU"/>
        </w:rPr>
        <w:t>Перевалка и пересадка комнатных растений.</w:t>
      </w:r>
    </w:p>
    <w:p w:rsidR="000B7A14" w:rsidRPr="000B7A14" w:rsidRDefault="000B7A14" w:rsidP="00CF1A35">
      <w:pPr>
        <w:autoSpaceDE/>
        <w:spacing w:line="276" w:lineRule="auto"/>
        <w:ind w:firstLine="540"/>
        <w:jc w:val="both"/>
        <w:rPr>
          <w:rFonts w:eastAsia="Arial"/>
          <w:sz w:val="28"/>
          <w:szCs w:val="28"/>
          <w:lang w:val="ru-RU" w:eastAsia="ru-RU" w:bidi="ru-RU"/>
        </w:rPr>
      </w:pPr>
      <w:r>
        <w:rPr>
          <w:rFonts w:eastAsia="Arial"/>
          <w:color w:val="000000"/>
          <w:sz w:val="28"/>
          <w:szCs w:val="28"/>
          <w:lang w:val="ru-RU" w:eastAsia="ru-RU" w:bidi="ru-RU"/>
        </w:rPr>
        <w:t xml:space="preserve">Строение </w:t>
      </w:r>
      <w:r w:rsidRPr="000B7A14">
        <w:rPr>
          <w:rFonts w:eastAsia="Arial"/>
          <w:color w:val="000000"/>
          <w:sz w:val="28"/>
          <w:szCs w:val="28"/>
          <w:lang w:val="ru-RU" w:eastAsia="ru-RU" w:bidi="ru-RU"/>
        </w:rPr>
        <w:t>луковицы.</w:t>
      </w:r>
    </w:p>
    <w:p w:rsidR="000B7A14" w:rsidRPr="000B7A14" w:rsidRDefault="000B7A14" w:rsidP="00CF1A35">
      <w:pPr>
        <w:autoSpaceDE/>
        <w:spacing w:line="252" w:lineRule="auto"/>
        <w:ind w:firstLine="540"/>
        <w:jc w:val="both"/>
        <w:rPr>
          <w:sz w:val="28"/>
          <w:szCs w:val="28"/>
          <w:lang w:val="ru-RU" w:eastAsia="ru-RU" w:bidi="ru-RU"/>
        </w:rPr>
      </w:pPr>
      <w:r w:rsidRPr="000B7A14">
        <w:rPr>
          <w:sz w:val="28"/>
          <w:szCs w:val="28"/>
          <w:lang w:val="ru-RU" w:eastAsia="ru-RU" w:bidi="ru-RU"/>
        </w:rPr>
        <w:t>Двудольные растения</w:t>
      </w:r>
    </w:p>
    <w:p w:rsidR="000B7A14" w:rsidRPr="000B7A14" w:rsidRDefault="000B7A14" w:rsidP="00CF1A35">
      <w:pPr>
        <w:autoSpaceDE/>
        <w:spacing w:line="252" w:lineRule="auto"/>
        <w:ind w:firstLine="540"/>
        <w:jc w:val="both"/>
        <w:rPr>
          <w:sz w:val="28"/>
          <w:szCs w:val="28"/>
          <w:lang w:val="ru-RU" w:eastAsia="ru-RU" w:bidi="ru-RU"/>
        </w:rPr>
      </w:pPr>
      <w:r w:rsidRPr="000B7A14">
        <w:rPr>
          <w:i/>
          <w:iCs/>
          <w:sz w:val="28"/>
          <w:szCs w:val="28"/>
          <w:lang w:val="ru-RU" w:eastAsia="ru-RU" w:bidi="ru-RU"/>
        </w:rPr>
        <w:t>Пасленовые.</w:t>
      </w:r>
      <w:r w:rsidRPr="000B7A14">
        <w:rPr>
          <w:sz w:val="28"/>
          <w:szCs w:val="28"/>
          <w:lang w:val="ru-RU" w:eastAsia="ru-RU" w:bidi="ru-RU"/>
        </w:rPr>
        <w:t xml:space="preserve"> Картофель, томат-помидор (баклажан, перец — для южных районов), петунья, черный паслен, душистый табак.</w:t>
      </w:r>
    </w:p>
    <w:p w:rsidR="000B7A14" w:rsidRPr="000B7A14" w:rsidRDefault="000B7A14" w:rsidP="00CF1A35">
      <w:pPr>
        <w:autoSpaceDE/>
        <w:spacing w:line="252" w:lineRule="auto"/>
        <w:ind w:firstLine="540"/>
        <w:jc w:val="both"/>
        <w:rPr>
          <w:sz w:val="28"/>
          <w:szCs w:val="28"/>
          <w:lang w:val="ru-RU" w:eastAsia="ru-RU" w:bidi="ru-RU"/>
        </w:rPr>
      </w:pPr>
      <w:r w:rsidRPr="000B7A14">
        <w:rPr>
          <w:i/>
          <w:iCs/>
          <w:sz w:val="28"/>
          <w:szCs w:val="28"/>
          <w:lang w:val="ru-RU" w:eastAsia="ru-RU" w:bidi="ru-RU"/>
        </w:rPr>
        <w:t>Бобовые.</w:t>
      </w:r>
      <w:r w:rsidRPr="000B7A14">
        <w:rPr>
          <w:sz w:val="28"/>
          <w:szCs w:val="28"/>
          <w:lang w:val="ru-RU" w:eastAsia="ru-RU" w:bidi="ru-RU"/>
        </w:rPr>
        <w:t xml:space="preserve"> Горох (фасоль, соя — для южных районов). Бобы. Клевер, люпин — кормовые травы.</w:t>
      </w:r>
    </w:p>
    <w:p w:rsidR="000B7A14" w:rsidRPr="000B7A14" w:rsidRDefault="000B7A14" w:rsidP="00CF1A35">
      <w:pPr>
        <w:autoSpaceDE/>
        <w:spacing w:line="252" w:lineRule="auto"/>
        <w:ind w:firstLine="540"/>
        <w:jc w:val="both"/>
        <w:rPr>
          <w:sz w:val="28"/>
          <w:szCs w:val="28"/>
          <w:lang w:val="ru-RU" w:eastAsia="ru-RU" w:bidi="ru-RU"/>
        </w:rPr>
      </w:pPr>
      <w:r w:rsidRPr="000B7A14">
        <w:rPr>
          <w:i/>
          <w:iCs/>
          <w:sz w:val="28"/>
          <w:szCs w:val="28"/>
          <w:lang w:val="ru-RU" w:eastAsia="ru-RU" w:bidi="ru-RU"/>
        </w:rPr>
        <w:t>Розоцветные.</w:t>
      </w:r>
      <w:r w:rsidRPr="000B7A14">
        <w:rPr>
          <w:sz w:val="28"/>
          <w:szCs w:val="28"/>
          <w:lang w:val="ru-RU" w:eastAsia="ru-RU" w:bidi="ru-RU"/>
        </w:rPr>
        <w:t xml:space="preserve"> Яблоня, груша, вишня, малина, шиповник, садовая земляника (персик, абрикос </w:t>
      </w:r>
      <w:r w:rsidR="00474D76">
        <w:rPr>
          <w:sz w:val="28"/>
          <w:szCs w:val="28"/>
          <w:lang w:val="ru-RU" w:eastAsia="ru-RU" w:bidi="ru-RU"/>
        </w:rPr>
        <w:t xml:space="preserve">- </w:t>
      </w:r>
      <w:r w:rsidRPr="000B7A14">
        <w:rPr>
          <w:sz w:val="28"/>
          <w:szCs w:val="28"/>
          <w:lang w:val="ru-RU" w:eastAsia="ru-RU" w:bidi="ru-RU"/>
        </w:rPr>
        <w:t>для южных районов).</w:t>
      </w:r>
    </w:p>
    <w:p w:rsidR="000B7A14" w:rsidRPr="000B7A14" w:rsidRDefault="000B7A14" w:rsidP="00CF1A35">
      <w:pPr>
        <w:autoSpaceDE/>
        <w:spacing w:line="252" w:lineRule="auto"/>
        <w:ind w:firstLine="540"/>
        <w:jc w:val="both"/>
        <w:rPr>
          <w:sz w:val="28"/>
          <w:szCs w:val="28"/>
          <w:lang w:val="ru-RU" w:eastAsia="ru-RU" w:bidi="ru-RU"/>
        </w:rPr>
      </w:pPr>
      <w:r w:rsidRPr="000B7A14">
        <w:rPr>
          <w:i/>
          <w:iCs/>
          <w:sz w:val="28"/>
          <w:szCs w:val="28"/>
          <w:lang w:val="ru-RU" w:eastAsia="ru-RU" w:bidi="ru-RU"/>
        </w:rPr>
        <w:t>Биологические особенности растений сада.</w:t>
      </w:r>
      <w:r w:rsidRPr="000B7A14">
        <w:rPr>
          <w:sz w:val="28"/>
          <w:szCs w:val="28"/>
          <w:lang w:val="ru-RU" w:eastAsia="ru-RU" w:bidi="ru-RU"/>
        </w:rPr>
        <w:t xml:space="preserve"> Особенности размно</w:t>
      </w:r>
      <w:r w:rsidRPr="000B7A14">
        <w:rPr>
          <w:sz w:val="28"/>
          <w:szCs w:val="28"/>
          <w:lang w:val="ru-RU" w:eastAsia="ru-RU" w:bidi="ru-RU"/>
        </w:rPr>
        <w:softHyphen/>
        <w:t>жения яблони, малины, земляники. Созревание плодов и ягод садо</w:t>
      </w:r>
      <w:r w:rsidRPr="000B7A14">
        <w:rPr>
          <w:sz w:val="28"/>
          <w:szCs w:val="28"/>
          <w:lang w:val="ru-RU" w:eastAsia="ru-RU" w:bidi="ru-RU"/>
        </w:rPr>
        <w:softHyphen/>
        <w:t>вых растений, их уборка и использование.</w:t>
      </w:r>
    </w:p>
    <w:p w:rsidR="000B7A14" w:rsidRDefault="000B7A14" w:rsidP="00CF1A35">
      <w:pPr>
        <w:autoSpaceDE/>
        <w:spacing w:line="252" w:lineRule="auto"/>
        <w:ind w:firstLine="540"/>
        <w:jc w:val="both"/>
        <w:rPr>
          <w:sz w:val="28"/>
          <w:szCs w:val="28"/>
          <w:lang w:val="ru-RU" w:eastAsia="ru-RU" w:bidi="ru-RU"/>
        </w:rPr>
      </w:pPr>
      <w:r w:rsidRPr="000B7A14">
        <w:rPr>
          <w:i/>
          <w:iCs/>
          <w:sz w:val="28"/>
          <w:szCs w:val="28"/>
          <w:lang w:val="ru-RU" w:eastAsia="ru-RU" w:bidi="ru-RU"/>
        </w:rPr>
        <w:t>Сложноцветные.</w:t>
      </w:r>
      <w:r w:rsidRPr="000B7A14">
        <w:rPr>
          <w:sz w:val="28"/>
          <w:szCs w:val="28"/>
          <w:lang w:val="ru-RU" w:eastAsia="ru-RU" w:bidi="ru-RU"/>
        </w:rPr>
        <w:t xml:space="preserve"> Подсолнечник. Ноготки, бархатцы — однолетние цветочные растения. Маргаритка — двулетнее растение. Георгин — многолетнее растение. Особенност</w:t>
      </w:r>
      <w:r>
        <w:rPr>
          <w:sz w:val="28"/>
          <w:szCs w:val="28"/>
          <w:lang w:val="ru-RU" w:eastAsia="ru-RU" w:bidi="ru-RU"/>
        </w:rPr>
        <w:t>и внешнего строения сложноцвет</w:t>
      </w:r>
      <w:r w:rsidRPr="000B7A14">
        <w:rPr>
          <w:sz w:val="28"/>
          <w:szCs w:val="28"/>
          <w:lang w:val="ru-RU" w:eastAsia="ru-RU" w:bidi="ru-RU"/>
        </w:rPr>
        <w:t>ных</w:t>
      </w:r>
      <w:r>
        <w:rPr>
          <w:sz w:val="28"/>
          <w:szCs w:val="28"/>
          <w:lang w:val="ru-RU" w:eastAsia="ru-RU" w:bidi="ru-RU"/>
        </w:rPr>
        <w:t xml:space="preserve"> растений</w:t>
      </w:r>
      <w:r w:rsidRPr="000B7A14">
        <w:rPr>
          <w:sz w:val="28"/>
          <w:szCs w:val="28"/>
          <w:lang w:val="ru-RU" w:eastAsia="ru-RU" w:bidi="ru-RU"/>
        </w:rPr>
        <w:t>. Агротехника выращивания подсолнечника. Использование человеком.</w:t>
      </w:r>
    </w:p>
    <w:p w:rsidR="00474D76" w:rsidRDefault="00474D76" w:rsidP="00CF1A35">
      <w:pPr>
        <w:autoSpaceDE/>
        <w:spacing w:line="252" w:lineRule="auto"/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Важнейшие сельскохозяйственные культуры,  в т.ч. районированные сорта Республики Башкортостан и своей местности. Ядовитые растения.</w:t>
      </w:r>
    </w:p>
    <w:p w:rsidR="00474D76" w:rsidRPr="000B7A14" w:rsidRDefault="00474D76" w:rsidP="00CF1A35">
      <w:pPr>
        <w:autoSpaceDE/>
        <w:spacing w:line="252" w:lineRule="auto"/>
        <w:ind w:firstLine="540"/>
        <w:jc w:val="both"/>
        <w:rPr>
          <w:sz w:val="28"/>
          <w:szCs w:val="28"/>
          <w:lang w:val="ru-RU" w:eastAsia="ru-RU" w:bidi="ru-RU"/>
        </w:rPr>
      </w:pPr>
      <w:r w:rsidRPr="0073664B">
        <w:rPr>
          <w:sz w:val="28"/>
          <w:szCs w:val="28"/>
          <w:lang w:val="ru-RU"/>
        </w:rPr>
        <w:t>Охрана редких и исчезающих видов растений. Красная книга России и Республики Башкортостан.</w:t>
      </w:r>
    </w:p>
    <w:p w:rsidR="000B7A14" w:rsidRPr="004C3300" w:rsidRDefault="000B7A14" w:rsidP="00CF1A35">
      <w:pPr>
        <w:autoSpaceDE/>
        <w:spacing w:line="264" w:lineRule="auto"/>
        <w:ind w:firstLine="540"/>
        <w:jc w:val="both"/>
        <w:rPr>
          <w:rFonts w:eastAsia="Arial"/>
          <w:sz w:val="24"/>
          <w:szCs w:val="24"/>
          <w:lang w:val="ru-RU" w:eastAsia="ru-RU" w:bidi="ru-RU"/>
        </w:rPr>
      </w:pPr>
      <w:r w:rsidRPr="004C3300">
        <w:rPr>
          <w:rFonts w:eastAsia="Arial"/>
          <w:b/>
          <w:bCs/>
          <w:color w:val="000000"/>
          <w:sz w:val="24"/>
          <w:szCs w:val="24"/>
          <w:lang w:val="ru-RU" w:eastAsia="ru-RU" w:bidi="ru-RU"/>
        </w:rPr>
        <w:t>Практические работы:</w:t>
      </w:r>
    </w:p>
    <w:p w:rsidR="000B7A14" w:rsidRPr="004C3300" w:rsidRDefault="000B7A14" w:rsidP="00CF1A35">
      <w:pPr>
        <w:autoSpaceDE/>
        <w:spacing w:line="276" w:lineRule="auto"/>
        <w:ind w:firstLine="540"/>
        <w:jc w:val="both"/>
        <w:rPr>
          <w:rFonts w:eastAsia="Arial"/>
          <w:sz w:val="24"/>
          <w:szCs w:val="24"/>
          <w:lang w:val="ru-RU" w:eastAsia="ru-RU" w:bidi="ru-RU"/>
        </w:rPr>
      </w:pPr>
      <w:r w:rsidRPr="004C3300">
        <w:rPr>
          <w:rFonts w:eastAsia="Arial"/>
          <w:color w:val="000000"/>
          <w:sz w:val="24"/>
          <w:szCs w:val="24"/>
          <w:lang w:val="ru-RU" w:eastAsia="ru-RU" w:bidi="ru-RU"/>
        </w:rPr>
        <w:t>Строение клубня картофеля.</w:t>
      </w:r>
    </w:p>
    <w:p w:rsidR="000B7A14" w:rsidRPr="004C3300" w:rsidRDefault="000B7A14" w:rsidP="00CF1A35">
      <w:pPr>
        <w:autoSpaceDE/>
        <w:spacing w:line="276" w:lineRule="auto"/>
        <w:ind w:firstLine="540"/>
        <w:jc w:val="both"/>
        <w:rPr>
          <w:rFonts w:eastAsia="Arial"/>
          <w:color w:val="000000"/>
          <w:sz w:val="24"/>
          <w:szCs w:val="24"/>
          <w:lang w:val="ru-RU" w:eastAsia="ru-RU" w:bidi="ru-RU"/>
        </w:rPr>
      </w:pPr>
      <w:r w:rsidRPr="004C3300">
        <w:rPr>
          <w:rFonts w:eastAsia="Arial"/>
          <w:color w:val="000000"/>
          <w:sz w:val="24"/>
          <w:szCs w:val="24"/>
          <w:lang w:val="ru-RU" w:eastAsia="ru-RU" w:bidi="ru-RU"/>
        </w:rPr>
        <w:lastRenderedPageBreak/>
        <w:t>Выращивание рассады.</w:t>
      </w:r>
    </w:p>
    <w:p w:rsidR="00474D76" w:rsidRPr="004C3300" w:rsidRDefault="00474D76" w:rsidP="00CF1A35">
      <w:pPr>
        <w:autoSpaceDE/>
        <w:spacing w:line="276" w:lineRule="auto"/>
        <w:ind w:firstLine="540"/>
        <w:jc w:val="both"/>
        <w:rPr>
          <w:rFonts w:eastAsia="Arial"/>
          <w:b/>
          <w:color w:val="000000"/>
          <w:sz w:val="24"/>
          <w:szCs w:val="24"/>
          <w:lang w:val="ru-RU" w:eastAsia="ru-RU" w:bidi="ru-RU"/>
        </w:rPr>
      </w:pPr>
      <w:r w:rsidRPr="004C3300">
        <w:rPr>
          <w:rFonts w:eastAsia="Arial"/>
          <w:b/>
          <w:color w:val="000000"/>
          <w:sz w:val="24"/>
          <w:szCs w:val="24"/>
          <w:lang w:val="ru-RU" w:eastAsia="ru-RU" w:bidi="ru-RU"/>
        </w:rPr>
        <w:t>Экскурсии:</w:t>
      </w:r>
    </w:p>
    <w:p w:rsidR="00474D76" w:rsidRPr="004C3300" w:rsidRDefault="00474D76" w:rsidP="00CF1A35">
      <w:pPr>
        <w:autoSpaceDE/>
        <w:spacing w:line="276" w:lineRule="auto"/>
        <w:ind w:firstLine="540"/>
        <w:jc w:val="both"/>
        <w:rPr>
          <w:rFonts w:eastAsia="Arial"/>
          <w:sz w:val="24"/>
          <w:szCs w:val="24"/>
          <w:lang w:val="ru-RU" w:eastAsia="ru-RU" w:bidi="ru-RU"/>
        </w:rPr>
      </w:pPr>
      <w:r w:rsidRPr="004C3300">
        <w:rPr>
          <w:sz w:val="24"/>
          <w:szCs w:val="24"/>
          <w:lang w:val="ru-RU"/>
        </w:rPr>
        <w:t>Типичные представители растений Республики Башкортостан и своей местности.</w:t>
      </w:r>
    </w:p>
    <w:p w:rsidR="000B7A14" w:rsidRPr="004C3300" w:rsidRDefault="000B7A14" w:rsidP="00CF1A35">
      <w:pPr>
        <w:autoSpaceDE/>
        <w:spacing w:line="252" w:lineRule="auto"/>
        <w:ind w:firstLine="540"/>
        <w:jc w:val="both"/>
        <w:rPr>
          <w:b/>
          <w:sz w:val="24"/>
          <w:szCs w:val="24"/>
          <w:lang w:val="ru-RU" w:eastAsia="ru-RU" w:bidi="ru-RU"/>
        </w:rPr>
      </w:pPr>
      <w:r w:rsidRPr="004C3300">
        <w:rPr>
          <w:b/>
          <w:sz w:val="24"/>
          <w:szCs w:val="24"/>
          <w:lang w:val="ru-RU" w:eastAsia="ru-RU" w:bidi="ru-RU"/>
        </w:rPr>
        <w:t>Многообразие бесцветковых растений</w:t>
      </w:r>
      <w:r w:rsidR="00730E37" w:rsidRPr="004C3300">
        <w:rPr>
          <w:b/>
          <w:sz w:val="24"/>
          <w:szCs w:val="24"/>
          <w:lang w:val="ru-RU" w:eastAsia="ru-RU" w:bidi="ru-RU"/>
        </w:rPr>
        <w:t>(7 ч)</w:t>
      </w:r>
    </w:p>
    <w:p w:rsidR="000B7A14" w:rsidRPr="004C3300" w:rsidRDefault="000B7A14" w:rsidP="00CF1A35">
      <w:pPr>
        <w:autoSpaceDE/>
        <w:spacing w:line="252" w:lineRule="auto"/>
        <w:ind w:firstLine="540"/>
        <w:jc w:val="both"/>
        <w:rPr>
          <w:sz w:val="24"/>
          <w:szCs w:val="24"/>
          <w:lang w:val="ru-RU" w:eastAsia="ru-RU" w:bidi="ru-RU"/>
        </w:rPr>
      </w:pPr>
      <w:r w:rsidRPr="004C3300">
        <w:rPr>
          <w:i/>
          <w:iCs/>
          <w:sz w:val="24"/>
          <w:szCs w:val="24"/>
          <w:lang w:val="ru-RU" w:eastAsia="ru-RU" w:bidi="ru-RU"/>
        </w:rPr>
        <w:t>Голосеменные.</w:t>
      </w:r>
      <w:r w:rsidRPr="004C3300">
        <w:rPr>
          <w:sz w:val="24"/>
          <w:szCs w:val="24"/>
          <w:lang w:val="ru-RU" w:eastAsia="ru-RU" w:bidi="ru-RU"/>
        </w:rPr>
        <w:t xml:space="preserve"> Сосна и ель — хвойные деревья. Отличие их от лиственных деревьев. Сравнение сосны и ели. Особенности их раз</w:t>
      </w:r>
      <w:r w:rsidRPr="004C3300">
        <w:rPr>
          <w:sz w:val="24"/>
          <w:szCs w:val="24"/>
          <w:lang w:val="ru-RU" w:eastAsia="ru-RU" w:bidi="ru-RU"/>
        </w:rPr>
        <w:softHyphen/>
        <w:t>множения. Использование древесины в народном хозяйстве.</w:t>
      </w:r>
    </w:p>
    <w:p w:rsidR="000B7A14" w:rsidRPr="004C3300" w:rsidRDefault="000B7A14" w:rsidP="00CF1A35">
      <w:pPr>
        <w:autoSpaceDE/>
        <w:spacing w:line="252" w:lineRule="auto"/>
        <w:ind w:firstLine="540"/>
        <w:jc w:val="both"/>
        <w:rPr>
          <w:sz w:val="24"/>
          <w:szCs w:val="24"/>
          <w:lang w:val="ru-RU" w:eastAsia="ru-RU" w:bidi="ru-RU"/>
        </w:rPr>
      </w:pPr>
      <w:r w:rsidRPr="004C3300">
        <w:rPr>
          <w:i/>
          <w:iCs/>
          <w:sz w:val="24"/>
          <w:szCs w:val="24"/>
          <w:lang w:val="ru-RU" w:eastAsia="ru-RU" w:bidi="ru-RU"/>
        </w:rPr>
        <w:t>Папоротники.</w:t>
      </w:r>
      <w:r w:rsidRPr="004C3300">
        <w:rPr>
          <w:sz w:val="24"/>
          <w:szCs w:val="24"/>
          <w:lang w:val="ru-RU" w:eastAsia="ru-RU" w:bidi="ru-RU"/>
        </w:rPr>
        <w:t xml:space="preserve"> Многолетние травянистые растения. Места про</w:t>
      </w:r>
      <w:r w:rsidRPr="004C3300">
        <w:rPr>
          <w:sz w:val="24"/>
          <w:szCs w:val="24"/>
          <w:lang w:val="ru-RU" w:eastAsia="ru-RU" w:bidi="ru-RU"/>
        </w:rPr>
        <w:softHyphen/>
        <w:t>израстания папоротника.</w:t>
      </w:r>
    </w:p>
    <w:p w:rsidR="000B7A14" w:rsidRPr="004C3300" w:rsidRDefault="000B7A14" w:rsidP="00CF1A35">
      <w:pPr>
        <w:autoSpaceDE/>
        <w:spacing w:line="252" w:lineRule="auto"/>
        <w:ind w:firstLine="540"/>
        <w:jc w:val="both"/>
        <w:rPr>
          <w:sz w:val="24"/>
          <w:szCs w:val="24"/>
          <w:lang w:val="ru-RU" w:eastAsia="ru-RU" w:bidi="ru-RU"/>
        </w:rPr>
      </w:pPr>
      <w:r w:rsidRPr="004C3300">
        <w:rPr>
          <w:i/>
          <w:iCs/>
          <w:sz w:val="24"/>
          <w:szCs w:val="24"/>
          <w:lang w:val="ru-RU" w:eastAsia="ru-RU" w:bidi="ru-RU"/>
        </w:rPr>
        <w:t>Мхи.</w:t>
      </w:r>
      <w:r w:rsidRPr="004C3300">
        <w:rPr>
          <w:sz w:val="24"/>
          <w:szCs w:val="24"/>
          <w:lang w:val="ru-RU" w:eastAsia="ru-RU" w:bidi="ru-RU"/>
        </w:rPr>
        <w:t xml:space="preserve"> Понятие о мхе как многолетнем растении. Места произра</w:t>
      </w:r>
      <w:r w:rsidRPr="004C3300">
        <w:rPr>
          <w:sz w:val="24"/>
          <w:szCs w:val="24"/>
          <w:lang w:val="ru-RU" w:eastAsia="ru-RU" w:bidi="ru-RU"/>
        </w:rPr>
        <w:softHyphen/>
        <w:t>стания мхов. Торфяной мох и образование торфа.</w:t>
      </w:r>
    </w:p>
    <w:p w:rsidR="000B7A14" w:rsidRPr="004C3300" w:rsidRDefault="000B7A14" w:rsidP="00CF1A35">
      <w:pPr>
        <w:autoSpaceDE/>
        <w:spacing w:line="252" w:lineRule="auto"/>
        <w:ind w:firstLine="540"/>
        <w:jc w:val="both"/>
        <w:rPr>
          <w:sz w:val="24"/>
          <w:szCs w:val="24"/>
          <w:lang w:val="ru-RU" w:eastAsia="ru-RU" w:bidi="ru-RU"/>
        </w:rPr>
      </w:pPr>
      <w:r w:rsidRPr="004C3300">
        <w:rPr>
          <w:i/>
          <w:iCs/>
          <w:sz w:val="24"/>
          <w:szCs w:val="24"/>
          <w:lang w:val="ru-RU" w:eastAsia="ru-RU" w:bidi="ru-RU"/>
        </w:rPr>
        <w:t>Охрана растительного мира.</w:t>
      </w:r>
    </w:p>
    <w:p w:rsidR="000B7A14" w:rsidRPr="004C3300" w:rsidRDefault="000B7A14" w:rsidP="00CF1A35">
      <w:pPr>
        <w:autoSpaceDE/>
        <w:spacing w:line="252" w:lineRule="auto"/>
        <w:ind w:firstLine="540"/>
        <w:jc w:val="both"/>
        <w:rPr>
          <w:b/>
          <w:sz w:val="28"/>
          <w:szCs w:val="28"/>
          <w:lang w:val="ru-RU" w:eastAsia="ru-RU" w:bidi="ru-RU"/>
        </w:rPr>
      </w:pPr>
      <w:r w:rsidRPr="004C3300">
        <w:rPr>
          <w:b/>
          <w:sz w:val="28"/>
          <w:szCs w:val="28"/>
          <w:lang w:val="ru-RU" w:eastAsia="ru-RU" w:bidi="ru-RU"/>
        </w:rPr>
        <w:t>Бактерии (2 ч)</w:t>
      </w:r>
    </w:p>
    <w:p w:rsidR="000B7A14" w:rsidRPr="004C3300" w:rsidRDefault="000B7A14" w:rsidP="00CF1A35">
      <w:pPr>
        <w:autoSpaceDE/>
        <w:spacing w:line="252" w:lineRule="auto"/>
        <w:ind w:firstLine="540"/>
        <w:jc w:val="both"/>
        <w:rPr>
          <w:sz w:val="28"/>
          <w:szCs w:val="28"/>
          <w:lang w:val="ru-RU" w:eastAsia="ru-RU" w:bidi="ru-RU"/>
        </w:rPr>
      </w:pPr>
      <w:r w:rsidRPr="004C3300">
        <w:rPr>
          <w:sz w:val="28"/>
          <w:szCs w:val="28"/>
          <w:lang w:val="ru-RU" w:eastAsia="ru-RU" w:bidi="ru-RU"/>
        </w:rPr>
        <w:t>Общее понятие. Значение в природе и жизни человека.</w:t>
      </w:r>
    </w:p>
    <w:p w:rsidR="000B7A14" w:rsidRPr="004C3300" w:rsidRDefault="000B7A14" w:rsidP="00CF1A35">
      <w:pPr>
        <w:autoSpaceDE/>
        <w:spacing w:line="252" w:lineRule="auto"/>
        <w:ind w:firstLine="540"/>
        <w:jc w:val="both"/>
        <w:rPr>
          <w:b/>
          <w:sz w:val="28"/>
          <w:szCs w:val="28"/>
          <w:lang w:val="ru-RU" w:eastAsia="ru-RU" w:bidi="ru-RU"/>
        </w:rPr>
      </w:pPr>
      <w:r w:rsidRPr="004C3300">
        <w:rPr>
          <w:b/>
          <w:sz w:val="28"/>
          <w:szCs w:val="28"/>
          <w:lang w:val="ru-RU" w:eastAsia="ru-RU" w:bidi="ru-RU"/>
        </w:rPr>
        <w:t>Грибы (</w:t>
      </w:r>
      <w:r w:rsidR="00474D76" w:rsidRPr="004C3300">
        <w:rPr>
          <w:b/>
          <w:sz w:val="28"/>
          <w:szCs w:val="28"/>
          <w:lang w:val="ru-RU" w:eastAsia="ru-RU" w:bidi="ru-RU"/>
        </w:rPr>
        <w:t>3</w:t>
      </w:r>
      <w:r w:rsidRPr="004C3300">
        <w:rPr>
          <w:b/>
          <w:sz w:val="28"/>
          <w:szCs w:val="28"/>
          <w:lang w:val="ru-RU" w:eastAsia="ru-RU" w:bidi="ru-RU"/>
        </w:rPr>
        <w:t xml:space="preserve"> ч)</w:t>
      </w:r>
    </w:p>
    <w:p w:rsidR="000B7A14" w:rsidRPr="004C3300" w:rsidRDefault="000B7A14" w:rsidP="00CF1A35">
      <w:pPr>
        <w:autoSpaceDE/>
        <w:spacing w:line="252" w:lineRule="auto"/>
        <w:ind w:firstLine="540"/>
        <w:jc w:val="both"/>
        <w:rPr>
          <w:sz w:val="28"/>
          <w:szCs w:val="28"/>
          <w:lang w:val="ru-RU" w:eastAsia="ru-RU" w:bidi="ru-RU"/>
        </w:rPr>
      </w:pPr>
      <w:r w:rsidRPr="004C3300">
        <w:rPr>
          <w:sz w:val="28"/>
          <w:szCs w:val="28"/>
          <w:lang w:val="ru-RU" w:eastAsia="ru-RU" w:bidi="ru-RU"/>
        </w:rPr>
        <w:t>Строение шляпочного гриба: плодовое тело, грибница. Грибы съедобные и ядовитые, их распознавание. Правила сбора и обработ</w:t>
      </w:r>
      <w:r w:rsidRPr="004C3300">
        <w:rPr>
          <w:sz w:val="28"/>
          <w:szCs w:val="28"/>
          <w:lang w:val="ru-RU" w:eastAsia="ru-RU" w:bidi="ru-RU"/>
        </w:rPr>
        <w:softHyphen/>
        <w:t>ки съедобных грибов.</w:t>
      </w:r>
    </w:p>
    <w:p w:rsidR="00474D76" w:rsidRPr="004C3300" w:rsidRDefault="00474D76" w:rsidP="00CF1A35">
      <w:pPr>
        <w:autoSpaceDE/>
        <w:spacing w:line="252" w:lineRule="auto"/>
        <w:ind w:firstLine="540"/>
        <w:jc w:val="both"/>
        <w:rPr>
          <w:sz w:val="28"/>
          <w:szCs w:val="28"/>
          <w:lang w:val="ru-RU" w:eastAsia="ru-RU" w:bidi="ru-RU"/>
        </w:rPr>
      </w:pPr>
      <w:r w:rsidRPr="004C3300">
        <w:rPr>
          <w:sz w:val="28"/>
          <w:szCs w:val="28"/>
          <w:lang w:val="ru-RU"/>
        </w:rPr>
        <w:t>Первая помощь при отравлении грибами. Съедобные и ядовитые грибы Республики Башкортостан и своей местности. Меры профилактики заболеваний, вызываемых грибами.</w:t>
      </w:r>
    </w:p>
    <w:p w:rsidR="000B7A14" w:rsidRPr="004C3300" w:rsidRDefault="000B7A14" w:rsidP="00CF1A35">
      <w:pPr>
        <w:autoSpaceDE/>
        <w:spacing w:line="264" w:lineRule="auto"/>
        <w:ind w:firstLine="540"/>
        <w:jc w:val="both"/>
        <w:rPr>
          <w:rFonts w:eastAsia="Arial"/>
          <w:sz w:val="28"/>
          <w:szCs w:val="28"/>
          <w:lang w:val="ru-RU" w:eastAsia="ru-RU" w:bidi="ru-RU"/>
        </w:rPr>
      </w:pPr>
      <w:r w:rsidRPr="004C3300">
        <w:rPr>
          <w:rFonts w:eastAsia="Arial"/>
          <w:b/>
          <w:bCs/>
          <w:color w:val="000000"/>
          <w:sz w:val="28"/>
          <w:szCs w:val="28"/>
          <w:lang w:val="ru-RU" w:eastAsia="ru-RU" w:bidi="ru-RU"/>
        </w:rPr>
        <w:t>Практические работы (3 ч):</w:t>
      </w:r>
    </w:p>
    <w:p w:rsidR="000B7A14" w:rsidRPr="004C3300" w:rsidRDefault="000B7A14" w:rsidP="00CF1A35">
      <w:pPr>
        <w:autoSpaceDE/>
        <w:spacing w:line="276" w:lineRule="auto"/>
        <w:ind w:firstLine="540"/>
        <w:jc w:val="both"/>
        <w:rPr>
          <w:rFonts w:eastAsia="Arial"/>
          <w:sz w:val="28"/>
          <w:szCs w:val="28"/>
          <w:lang w:val="ru-RU" w:eastAsia="ru-RU" w:bidi="ru-RU"/>
        </w:rPr>
      </w:pPr>
      <w:r w:rsidRPr="004C3300">
        <w:rPr>
          <w:rFonts w:eastAsia="Arial"/>
          <w:color w:val="000000"/>
          <w:sz w:val="28"/>
          <w:szCs w:val="28"/>
          <w:lang w:val="ru-RU" w:eastAsia="ru-RU" w:bidi="ru-RU"/>
        </w:rPr>
        <w:t>Вскапывание приствольных кругов на школьном учебно-опытном участке.</w:t>
      </w:r>
    </w:p>
    <w:p w:rsidR="000B7A14" w:rsidRPr="004C3300" w:rsidRDefault="000B7A14" w:rsidP="00CF1A35">
      <w:pPr>
        <w:autoSpaceDE/>
        <w:spacing w:line="276" w:lineRule="auto"/>
        <w:ind w:firstLine="540"/>
        <w:jc w:val="both"/>
        <w:rPr>
          <w:rFonts w:eastAsia="Arial"/>
          <w:sz w:val="28"/>
          <w:szCs w:val="28"/>
          <w:lang w:val="ru-RU" w:eastAsia="ru-RU" w:bidi="ru-RU"/>
        </w:rPr>
      </w:pPr>
      <w:r w:rsidRPr="004C3300">
        <w:rPr>
          <w:rFonts w:eastAsia="Arial"/>
          <w:color w:val="000000"/>
          <w:sz w:val="28"/>
          <w:szCs w:val="28"/>
          <w:lang w:val="ru-RU" w:eastAsia="ru-RU" w:bidi="ru-RU"/>
        </w:rPr>
        <w:t>Рыхление междурядий, прополка и другие работы в саду и на участке.</w:t>
      </w:r>
    </w:p>
    <w:p w:rsidR="000B7A14" w:rsidRPr="004C3300" w:rsidRDefault="000B7A14" w:rsidP="00CF1A35">
      <w:pPr>
        <w:autoSpaceDE/>
        <w:spacing w:line="276" w:lineRule="auto"/>
        <w:ind w:firstLine="540"/>
        <w:jc w:val="both"/>
        <w:rPr>
          <w:rFonts w:eastAsia="Arial"/>
          <w:sz w:val="28"/>
          <w:szCs w:val="28"/>
          <w:lang w:val="ru-RU" w:eastAsia="ru-RU" w:bidi="ru-RU"/>
        </w:rPr>
      </w:pPr>
      <w:r w:rsidRPr="004C3300">
        <w:rPr>
          <w:rFonts w:eastAsia="Arial"/>
          <w:color w:val="000000"/>
          <w:sz w:val="28"/>
          <w:szCs w:val="28"/>
          <w:lang w:val="ru-RU" w:eastAsia="ru-RU" w:bidi="ru-RU"/>
        </w:rPr>
        <w:t>Уборка прошлогодней листвы.</w:t>
      </w:r>
    </w:p>
    <w:p w:rsidR="0000331D" w:rsidRPr="004C3300" w:rsidRDefault="000B7A14" w:rsidP="00CF1A35">
      <w:pPr>
        <w:autoSpaceDE/>
        <w:spacing w:line="264" w:lineRule="auto"/>
        <w:ind w:firstLine="540"/>
        <w:jc w:val="both"/>
        <w:rPr>
          <w:rFonts w:eastAsia="Arial"/>
          <w:color w:val="000000"/>
          <w:sz w:val="28"/>
          <w:szCs w:val="28"/>
          <w:lang w:val="ru-RU" w:eastAsia="ru-RU" w:bidi="ru-RU"/>
        </w:rPr>
      </w:pPr>
      <w:r w:rsidRPr="004C3300">
        <w:rPr>
          <w:rFonts w:eastAsia="Arial"/>
          <w:b/>
          <w:bCs/>
          <w:color w:val="000000"/>
          <w:sz w:val="28"/>
          <w:szCs w:val="28"/>
          <w:lang w:val="ru-RU" w:eastAsia="ru-RU" w:bidi="ru-RU"/>
        </w:rPr>
        <w:t>Экскурси</w:t>
      </w:r>
      <w:r w:rsidR="0000331D" w:rsidRPr="004C3300">
        <w:rPr>
          <w:rFonts w:eastAsia="Arial"/>
          <w:b/>
          <w:bCs/>
          <w:color w:val="000000"/>
          <w:sz w:val="28"/>
          <w:szCs w:val="28"/>
          <w:lang w:val="ru-RU" w:eastAsia="ru-RU" w:bidi="ru-RU"/>
        </w:rPr>
        <w:t>и</w:t>
      </w:r>
      <w:r w:rsidRPr="004C3300">
        <w:rPr>
          <w:rFonts w:eastAsia="Arial"/>
          <w:color w:val="000000"/>
          <w:sz w:val="28"/>
          <w:szCs w:val="28"/>
          <w:lang w:val="ru-RU" w:eastAsia="ru-RU" w:bidi="ru-RU"/>
        </w:rPr>
        <w:t xml:space="preserve">: </w:t>
      </w:r>
    </w:p>
    <w:p w:rsidR="000B7A14" w:rsidRPr="004C3300" w:rsidRDefault="000B7A14" w:rsidP="00CF1A35">
      <w:pPr>
        <w:autoSpaceDE/>
        <w:spacing w:line="264" w:lineRule="auto"/>
        <w:ind w:firstLine="540"/>
        <w:jc w:val="both"/>
        <w:rPr>
          <w:rFonts w:eastAsia="Arial"/>
          <w:sz w:val="28"/>
          <w:szCs w:val="28"/>
          <w:lang w:val="ru-RU" w:eastAsia="ru-RU" w:bidi="ru-RU"/>
        </w:rPr>
      </w:pPr>
      <w:r w:rsidRPr="004C3300">
        <w:rPr>
          <w:rFonts w:eastAsia="Arial"/>
          <w:color w:val="000000"/>
          <w:sz w:val="28"/>
          <w:szCs w:val="28"/>
          <w:lang w:val="ru-RU" w:eastAsia="ru-RU" w:bidi="ru-RU"/>
        </w:rPr>
        <w:t>Весенняя работа в саду.</w:t>
      </w:r>
    </w:p>
    <w:p w:rsidR="0000331D" w:rsidRDefault="0000331D" w:rsidP="00CF1A35">
      <w:pPr>
        <w:pStyle w:val="a7"/>
        <w:ind w:left="0" w:right="108" w:firstLine="567"/>
        <w:jc w:val="center"/>
        <w:rPr>
          <w:lang w:val="ru-RU"/>
        </w:rPr>
      </w:pPr>
      <w:r>
        <w:rPr>
          <w:b/>
          <w:lang w:val="ru-RU"/>
        </w:rPr>
        <w:t>Тематическое планирование курса биологии 7  класса для учащихся с ОВЗ</w:t>
      </w:r>
    </w:p>
    <w:p w:rsidR="0000331D" w:rsidRDefault="0000331D" w:rsidP="00CF1A35">
      <w:pPr>
        <w:pStyle w:val="a7"/>
        <w:ind w:left="0" w:right="108" w:firstLine="567"/>
        <w:rPr>
          <w:lang w:val="ru-RU"/>
        </w:rPr>
      </w:pPr>
    </w:p>
    <w:tbl>
      <w:tblPr>
        <w:tblW w:w="9231" w:type="dxa"/>
        <w:jc w:val="center"/>
        <w:tblInd w:w="-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340" w:firstRow="0" w:lastRow="1" w:firstColumn="0" w:lastColumn="1" w:noHBand="1" w:noVBand="0"/>
      </w:tblPr>
      <w:tblGrid>
        <w:gridCol w:w="924"/>
        <w:gridCol w:w="3402"/>
        <w:gridCol w:w="1170"/>
        <w:gridCol w:w="1485"/>
        <w:gridCol w:w="926"/>
        <w:gridCol w:w="1324"/>
      </w:tblGrid>
      <w:tr w:rsidR="0000331D" w:rsidTr="00407925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31D" w:rsidRDefault="0000331D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331D" w:rsidRDefault="0000331D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Название раздела, темы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31D" w:rsidRDefault="0000331D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Общее количество часов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31D" w:rsidRDefault="0000331D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31D" w:rsidRDefault="0000331D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экскурсии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331D" w:rsidRDefault="0000331D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Контрольные работы</w:t>
            </w:r>
          </w:p>
        </w:tc>
      </w:tr>
      <w:tr w:rsidR="00407925" w:rsidTr="00407925">
        <w:trPr>
          <w:trHeight w:val="351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ind w:firstLine="85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Pr="00407925" w:rsidRDefault="00407925" w:rsidP="00CF1A35">
            <w:pPr>
              <w:autoSpaceDE/>
              <w:spacing w:line="252" w:lineRule="auto"/>
              <w:ind w:right="176"/>
              <w:jc w:val="both"/>
              <w:rPr>
                <w:bCs/>
                <w:i/>
                <w:color w:val="000000"/>
                <w:sz w:val="24"/>
                <w:szCs w:val="24"/>
                <w:lang w:val="ru-RU"/>
              </w:rPr>
            </w:pPr>
            <w:r w:rsidRPr="00407925">
              <w:rPr>
                <w:bCs/>
                <w:sz w:val="28"/>
                <w:szCs w:val="28"/>
                <w:lang w:val="ru-RU" w:eastAsia="ru-RU" w:bidi="ru-RU"/>
              </w:rPr>
              <w:t xml:space="preserve">Введение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407925" w:rsidTr="00407925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ind w:firstLine="85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Pr="00407925" w:rsidRDefault="00407925" w:rsidP="00CF1A35">
            <w:pPr>
              <w:autoSpaceDE/>
              <w:ind w:right="176"/>
              <w:jc w:val="both"/>
              <w:rPr>
                <w:rFonts w:cs="Calibri"/>
                <w:color w:val="000000"/>
                <w:sz w:val="24"/>
                <w:szCs w:val="24"/>
                <w:lang w:val="ru-RU" w:eastAsia="ar-SA"/>
              </w:rPr>
            </w:pPr>
            <w:r w:rsidRPr="00407925">
              <w:rPr>
                <w:bCs/>
                <w:sz w:val="28"/>
                <w:szCs w:val="28"/>
                <w:lang w:val="ru-RU" w:eastAsia="ru-RU" w:bidi="ru-RU"/>
              </w:rPr>
              <w:t>Общее знакомство с цветковыми растениями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407925" w:rsidTr="00407925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ind w:firstLine="85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Pr="00407925" w:rsidRDefault="00407925" w:rsidP="00CF1A35">
            <w:pPr>
              <w:autoSpaceDE/>
              <w:ind w:right="176"/>
              <w:jc w:val="both"/>
              <w:rPr>
                <w:sz w:val="24"/>
                <w:szCs w:val="24"/>
                <w:lang w:val="ru-RU" w:eastAsia="ru-RU"/>
              </w:rPr>
            </w:pPr>
            <w:r w:rsidRPr="00407925">
              <w:rPr>
                <w:bCs/>
                <w:sz w:val="28"/>
                <w:szCs w:val="28"/>
                <w:lang w:val="ru-RU" w:eastAsia="ru-RU" w:bidi="ru-RU"/>
              </w:rPr>
              <w:t xml:space="preserve">Многообразие цветковых растений (покрытосеменных)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407925" w:rsidTr="00407925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ind w:firstLine="85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Pr="00407925" w:rsidRDefault="00407925" w:rsidP="00CF1A35">
            <w:pPr>
              <w:autoSpaceDE/>
              <w:spacing w:line="252" w:lineRule="auto"/>
              <w:ind w:right="176"/>
              <w:jc w:val="both"/>
              <w:rPr>
                <w:lang w:val="ru-RU"/>
              </w:rPr>
            </w:pPr>
            <w:r w:rsidRPr="00407925">
              <w:rPr>
                <w:sz w:val="28"/>
                <w:szCs w:val="28"/>
                <w:lang w:val="ru-RU" w:eastAsia="ru-RU" w:bidi="ru-RU"/>
              </w:rPr>
              <w:t>Многообразие бесцветковых растений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407925" w:rsidTr="00407925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ind w:firstLine="85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55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Pr="00407925" w:rsidRDefault="00407925" w:rsidP="00CF1A35">
            <w:pPr>
              <w:autoSpaceDE/>
              <w:spacing w:line="252" w:lineRule="auto"/>
              <w:ind w:right="176"/>
              <w:jc w:val="both"/>
              <w:rPr>
                <w:lang w:val="ru-RU"/>
              </w:rPr>
            </w:pPr>
            <w:r w:rsidRPr="00407925">
              <w:rPr>
                <w:sz w:val="28"/>
                <w:szCs w:val="28"/>
                <w:lang w:val="ru-RU" w:eastAsia="ru-RU" w:bidi="ru-RU"/>
              </w:rPr>
              <w:t>Бактерии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</w:tr>
      <w:tr w:rsidR="00407925" w:rsidTr="00407925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ind w:firstLine="85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Pr="00407925" w:rsidRDefault="00407925" w:rsidP="00CF1A35">
            <w:pPr>
              <w:autoSpaceDE/>
              <w:spacing w:line="252" w:lineRule="auto"/>
              <w:ind w:right="176"/>
              <w:jc w:val="both"/>
              <w:rPr>
                <w:lang w:val="ru-RU"/>
              </w:rPr>
            </w:pPr>
            <w:r w:rsidRPr="00407925">
              <w:rPr>
                <w:sz w:val="28"/>
                <w:szCs w:val="28"/>
                <w:lang w:val="ru-RU" w:eastAsia="ru-RU" w:bidi="ru-RU"/>
              </w:rPr>
              <w:t xml:space="preserve">Грибы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407925" w:rsidTr="00407925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autoSpaceDE/>
              <w:spacing w:line="264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Pr="00407925" w:rsidRDefault="00407925" w:rsidP="00CF1A35">
            <w:pPr>
              <w:autoSpaceDE/>
              <w:spacing w:line="264" w:lineRule="auto"/>
              <w:ind w:right="176"/>
              <w:jc w:val="both"/>
              <w:rPr>
                <w:sz w:val="28"/>
                <w:szCs w:val="28"/>
                <w:lang w:val="ru-RU" w:eastAsia="ru-RU" w:bidi="ru-RU"/>
              </w:rPr>
            </w:pPr>
            <w:r w:rsidRPr="00407925">
              <w:rPr>
                <w:rFonts w:eastAsia="Arial"/>
                <w:bCs/>
                <w:color w:val="000000"/>
                <w:sz w:val="28"/>
                <w:szCs w:val="28"/>
                <w:lang w:val="ru-RU" w:eastAsia="ru-RU" w:bidi="ru-RU"/>
              </w:rPr>
              <w:t>Практические работы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407925" w:rsidTr="00407925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bCs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bCs/>
                <w:color w:val="000000"/>
                <w:lang w:val="ru-RU"/>
              </w:rPr>
              <w:t>70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925" w:rsidRDefault="00407925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00331D" w:rsidRDefault="0000331D" w:rsidP="00CF1A35">
      <w:pPr>
        <w:pStyle w:val="a7"/>
        <w:ind w:left="0" w:right="108" w:firstLine="567"/>
        <w:rPr>
          <w:lang w:val="ru-RU"/>
        </w:rPr>
      </w:pPr>
    </w:p>
    <w:p w:rsidR="000B7A14" w:rsidRPr="000B7A14" w:rsidRDefault="000B7A14" w:rsidP="00CF1A35">
      <w:pPr>
        <w:autoSpaceDE/>
        <w:ind w:firstLine="540"/>
        <w:jc w:val="both"/>
        <w:rPr>
          <w:sz w:val="28"/>
          <w:szCs w:val="28"/>
          <w:lang w:val="ru-RU" w:eastAsia="ru-RU" w:bidi="ru-RU"/>
        </w:rPr>
      </w:pPr>
    </w:p>
    <w:p w:rsidR="00407925" w:rsidRDefault="00CA65CA" w:rsidP="00CF1A35">
      <w:pPr>
        <w:ind w:firstLine="36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Курс биологии в 8 классе. </w:t>
      </w:r>
    </w:p>
    <w:p w:rsidR="00CA65CA" w:rsidRDefault="00CA65CA" w:rsidP="00CF1A35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В 8 классе учащиеся знакомятся с многообразием животного мира и образом жизни некоторых животных; получают сведения о вне</w:t>
      </w:r>
      <w:r>
        <w:rPr>
          <w:sz w:val="28"/>
          <w:szCs w:val="28"/>
          <w:lang w:val="ru-RU"/>
        </w:rPr>
        <w:softHyphen/>
        <w:t xml:space="preserve">шнем и внутреннем строении их организма и приспособленности животных к условиям их жизни. </w:t>
      </w:r>
    </w:p>
    <w:p w:rsidR="00CA65CA" w:rsidRPr="00CA65CA" w:rsidRDefault="00CA65CA" w:rsidP="00CF1A35">
      <w:pPr>
        <w:ind w:firstLine="540"/>
        <w:jc w:val="both"/>
        <w:rPr>
          <w:sz w:val="28"/>
          <w:szCs w:val="28"/>
          <w:lang w:val="ru-RU"/>
        </w:rPr>
      </w:pPr>
      <w:r w:rsidRPr="00CA65CA">
        <w:rPr>
          <w:sz w:val="28"/>
          <w:szCs w:val="28"/>
          <w:lang w:val="ru-RU"/>
        </w:rPr>
        <w:t xml:space="preserve">Курс биологии в 8 классе включает в себя сведения о строении и жизнедеятельности животных, их многообразии, индивидуальном и историческом развитии, структуре и функционировании биогеоценозов, их изменения под влиянием деятельности человека. </w:t>
      </w:r>
    </w:p>
    <w:p w:rsidR="00CA65CA" w:rsidRPr="00CA65CA" w:rsidRDefault="00CA65CA" w:rsidP="00CF1A35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  <w:r w:rsidRPr="00CA65CA">
        <w:rPr>
          <w:sz w:val="28"/>
          <w:szCs w:val="28"/>
          <w:lang w:val="ru-RU"/>
        </w:rPr>
        <w:t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внутрипредметных связей с возрастными и психологическими особенностями учащихся.</w:t>
      </w:r>
    </w:p>
    <w:p w:rsidR="00CA65CA" w:rsidRPr="00CA65CA" w:rsidRDefault="00CA65CA" w:rsidP="00CF1A35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Pr="00CA65CA">
        <w:rPr>
          <w:sz w:val="28"/>
          <w:szCs w:val="28"/>
          <w:lang w:val="ru-RU"/>
        </w:rPr>
        <w:t xml:space="preserve">Для приобретения практических навыков и повышения уровня знаний в рабочую программу включены лабораторные и практические работы, предусмотренные Примерной программой специального образования. </w:t>
      </w:r>
    </w:p>
    <w:p w:rsidR="00CA65CA" w:rsidRPr="00CA65CA" w:rsidRDefault="00CA65CA" w:rsidP="00CF1A35">
      <w:pPr>
        <w:ind w:firstLine="540"/>
        <w:jc w:val="both"/>
        <w:rPr>
          <w:sz w:val="28"/>
          <w:szCs w:val="28"/>
          <w:lang w:val="ru-RU"/>
        </w:rPr>
      </w:pPr>
      <w:r w:rsidRPr="00CA65CA">
        <w:rPr>
          <w:sz w:val="28"/>
          <w:szCs w:val="28"/>
          <w:lang w:val="ru-RU"/>
        </w:rPr>
        <w:t xml:space="preserve">  Система уроков сориентирована не столько на передачу «готовых знаний», сколько на формирование активной личности и на коррекцию недостатков умственного развития учащихся.</w:t>
      </w:r>
    </w:p>
    <w:p w:rsidR="00CA65CA" w:rsidRDefault="00CA65CA" w:rsidP="00CF1A35">
      <w:pPr>
        <w:ind w:firstLine="540"/>
        <w:jc w:val="both"/>
        <w:rPr>
          <w:sz w:val="28"/>
          <w:szCs w:val="28"/>
          <w:lang w:val="ru-RU"/>
        </w:rPr>
      </w:pPr>
      <w:r w:rsidRPr="00CA65CA">
        <w:rPr>
          <w:sz w:val="28"/>
          <w:szCs w:val="28"/>
          <w:lang w:val="ru-RU"/>
        </w:rPr>
        <w:t xml:space="preserve"> Особое внимание уделяется познавательной активности учащихся, их мотивированности к самостоятельной учебной работе. </w:t>
      </w:r>
    </w:p>
    <w:p w:rsidR="00407925" w:rsidRDefault="00CA65CA" w:rsidP="00CF1A35">
      <w:pPr>
        <w:ind w:firstLine="540"/>
        <w:jc w:val="both"/>
        <w:rPr>
          <w:b/>
          <w:sz w:val="28"/>
          <w:szCs w:val="28"/>
        </w:rPr>
      </w:pPr>
      <w:r w:rsidRPr="00CA65CA">
        <w:rPr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>Содержание курса биологии Животные в 8 классе.</w:t>
      </w:r>
    </w:p>
    <w:p w:rsidR="00176D67" w:rsidRPr="005764F6" w:rsidRDefault="00176D67" w:rsidP="00CF1A35">
      <w:pPr>
        <w:widowControl/>
        <w:numPr>
          <w:ilvl w:val="0"/>
          <w:numId w:val="27"/>
        </w:numPr>
        <w:shd w:val="clear" w:color="auto" w:fill="FFFFFF"/>
        <w:tabs>
          <w:tab w:val="clear" w:pos="720"/>
        </w:tabs>
        <w:autoSpaceDE/>
        <w:autoSpaceDN/>
        <w:spacing w:before="29"/>
        <w:ind w:left="0" w:firstLine="567"/>
        <w:jc w:val="both"/>
        <w:rPr>
          <w:spacing w:val="-4"/>
          <w:sz w:val="28"/>
          <w:szCs w:val="28"/>
        </w:rPr>
      </w:pPr>
      <w:r w:rsidRPr="005764F6">
        <w:rPr>
          <w:spacing w:val="-4"/>
          <w:sz w:val="28"/>
          <w:szCs w:val="28"/>
        </w:rPr>
        <w:t>Введение</w:t>
      </w:r>
      <w:r w:rsidRPr="005764F6">
        <w:rPr>
          <w:b/>
          <w:spacing w:val="-1"/>
          <w:sz w:val="28"/>
          <w:szCs w:val="28"/>
        </w:rPr>
        <w:t xml:space="preserve">  </w:t>
      </w:r>
    </w:p>
    <w:p w:rsidR="00176D67" w:rsidRPr="005764F6" w:rsidRDefault="00176D67" w:rsidP="00CF1A35">
      <w:pPr>
        <w:widowControl/>
        <w:numPr>
          <w:ilvl w:val="0"/>
          <w:numId w:val="27"/>
        </w:numPr>
        <w:shd w:val="clear" w:color="auto" w:fill="FFFFFF"/>
        <w:tabs>
          <w:tab w:val="clear" w:pos="720"/>
        </w:tabs>
        <w:autoSpaceDE/>
        <w:autoSpaceDN/>
        <w:spacing w:before="29"/>
        <w:ind w:left="0" w:firstLine="567"/>
        <w:jc w:val="both"/>
        <w:rPr>
          <w:spacing w:val="-4"/>
          <w:sz w:val="28"/>
          <w:szCs w:val="28"/>
        </w:rPr>
      </w:pPr>
      <w:r w:rsidRPr="005764F6">
        <w:rPr>
          <w:spacing w:val="-4"/>
          <w:sz w:val="28"/>
          <w:szCs w:val="28"/>
        </w:rPr>
        <w:t>Беспозвоночные животные</w:t>
      </w:r>
    </w:p>
    <w:p w:rsidR="00176D67" w:rsidRPr="005764F6" w:rsidRDefault="00176D67" w:rsidP="00CF1A35">
      <w:pPr>
        <w:widowControl/>
        <w:numPr>
          <w:ilvl w:val="0"/>
          <w:numId w:val="28"/>
        </w:numPr>
        <w:shd w:val="clear" w:color="auto" w:fill="FFFFFF"/>
        <w:tabs>
          <w:tab w:val="clear" w:pos="720"/>
        </w:tabs>
        <w:autoSpaceDE/>
        <w:autoSpaceDN/>
        <w:spacing w:before="29"/>
        <w:ind w:left="0" w:firstLine="567"/>
        <w:jc w:val="both"/>
        <w:rPr>
          <w:spacing w:val="-4"/>
          <w:sz w:val="28"/>
          <w:szCs w:val="28"/>
        </w:rPr>
      </w:pPr>
      <w:r w:rsidRPr="005764F6">
        <w:rPr>
          <w:spacing w:val="-4"/>
          <w:sz w:val="28"/>
          <w:szCs w:val="28"/>
        </w:rPr>
        <w:t>Позвоночные животные</w:t>
      </w:r>
    </w:p>
    <w:p w:rsidR="00176D67" w:rsidRPr="005764F6" w:rsidRDefault="00176D67" w:rsidP="00CF1A35">
      <w:pPr>
        <w:widowControl/>
        <w:numPr>
          <w:ilvl w:val="0"/>
          <w:numId w:val="28"/>
        </w:numPr>
        <w:shd w:val="clear" w:color="auto" w:fill="FFFFFF"/>
        <w:tabs>
          <w:tab w:val="clear" w:pos="720"/>
        </w:tabs>
        <w:autoSpaceDE/>
        <w:autoSpaceDN/>
        <w:spacing w:before="29"/>
        <w:ind w:left="0" w:firstLine="567"/>
        <w:jc w:val="both"/>
        <w:rPr>
          <w:spacing w:val="-4"/>
          <w:sz w:val="28"/>
          <w:szCs w:val="28"/>
        </w:rPr>
      </w:pPr>
      <w:r w:rsidRPr="005764F6">
        <w:rPr>
          <w:spacing w:val="-4"/>
          <w:sz w:val="28"/>
          <w:szCs w:val="28"/>
        </w:rPr>
        <w:t>Рыбы</w:t>
      </w:r>
    </w:p>
    <w:p w:rsidR="00176D67" w:rsidRPr="005764F6" w:rsidRDefault="00176D67" w:rsidP="00CF1A35">
      <w:pPr>
        <w:widowControl/>
        <w:numPr>
          <w:ilvl w:val="0"/>
          <w:numId w:val="28"/>
        </w:numPr>
        <w:shd w:val="clear" w:color="auto" w:fill="FFFFFF"/>
        <w:tabs>
          <w:tab w:val="clear" w:pos="720"/>
        </w:tabs>
        <w:autoSpaceDE/>
        <w:autoSpaceDN/>
        <w:spacing w:before="29"/>
        <w:ind w:left="0" w:firstLine="567"/>
        <w:jc w:val="both"/>
        <w:rPr>
          <w:spacing w:val="-4"/>
          <w:sz w:val="28"/>
          <w:szCs w:val="28"/>
        </w:rPr>
      </w:pPr>
      <w:r w:rsidRPr="005764F6">
        <w:rPr>
          <w:spacing w:val="-4"/>
          <w:sz w:val="28"/>
          <w:szCs w:val="28"/>
        </w:rPr>
        <w:t xml:space="preserve"> Земноводные</w:t>
      </w:r>
    </w:p>
    <w:p w:rsidR="00176D67" w:rsidRPr="005764F6" w:rsidRDefault="00176D67" w:rsidP="00CF1A35">
      <w:pPr>
        <w:widowControl/>
        <w:numPr>
          <w:ilvl w:val="0"/>
          <w:numId w:val="28"/>
        </w:numPr>
        <w:shd w:val="clear" w:color="auto" w:fill="FFFFFF"/>
        <w:tabs>
          <w:tab w:val="clear" w:pos="720"/>
        </w:tabs>
        <w:autoSpaceDE/>
        <w:autoSpaceDN/>
        <w:spacing w:before="29"/>
        <w:ind w:left="0" w:firstLine="567"/>
        <w:jc w:val="both"/>
        <w:rPr>
          <w:spacing w:val="-4"/>
          <w:sz w:val="28"/>
          <w:szCs w:val="28"/>
        </w:rPr>
      </w:pPr>
      <w:r w:rsidRPr="005764F6">
        <w:rPr>
          <w:spacing w:val="-4"/>
          <w:sz w:val="28"/>
          <w:szCs w:val="28"/>
        </w:rPr>
        <w:t>Пресмыкающиеся</w:t>
      </w:r>
    </w:p>
    <w:p w:rsidR="00176D67" w:rsidRPr="005764F6" w:rsidRDefault="00176D67" w:rsidP="00CF1A35">
      <w:pPr>
        <w:widowControl/>
        <w:numPr>
          <w:ilvl w:val="0"/>
          <w:numId w:val="28"/>
        </w:numPr>
        <w:shd w:val="clear" w:color="auto" w:fill="FFFFFF"/>
        <w:tabs>
          <w:tab w:val="clear" w:pos="720"/>
        </w:tabs>
        <w:autoSpaceDE/>
        <w:autoSpaceDN/>
        <w:spacing w:before="29"/>
        <w:ind w:left="0" w:firstLine="567"/>
        <w:jc w:val="both"/>
        <w:rPr>
          <w:spacing w:val="-4"/>
          <w:sz w:val="28"/>
          <w:szCs w:val="28"/>
        </w:rPr>
      </w:pPr>
      <w:r w:rsidRPr="005764F6">
        <w:rPr>
          <w:spacing w:val="-4"/>
          <w:sz w:val="28"/>
          <w:szCs w:val="28"/>
        </w:rPr>
        <w:t xml:space="preserve"> Птицы</w:t>
      </w:r>
    </w:p>
    <w:p w:rsidR="00176D67" w:rsidRPr="005764F6" w:rsidRDefault="00176D67" w:rsidP="00CF1A35">
      <w:pPr>
        <w:widowControl/>
        <w:numPr>
          <w:ilvl w:val="0"/>
          <w:numId w:val="28"/>
        </w:numPr>
        <w:shd w:val="clear" w:color="auto" w:fill="FFFFFF"/>
        <w:tabs>
          <w:tab w:val="clear" w:pos="720"/>
        </w:tabs>
        <w:autoSpaceDE/>
        <w:autoSpaceDN/>
        <w:spacing w:before="29"/>
        <w:ind w:left="0" w:firstLine="567"/>
        <w:jc w:val="both"/>
        <w:rPr>
          <w:spacing w:val="-4"/>
          <w:sz w:val="28"/>
          <w:szCs w:val="28"/>
        </w:rPr>
      </w:pPr>
      <w:r w:rsidRPr="005764F6">
        <w:rPr>
          <w:spacing w:val="-4"/>
          <w:sz w:val="28"/>
          <w:szCs w:val="28"/>
        </w:rPr>
        <w:t xml:space="preserve"> Млекопитающие </w:t>
      </w:r>
    </w:p>
    <w:p w:rsidR="00176D67" w:rsidRPr="005764F6" w:rsidRDefault="00176D67" w:rsidP="00CF1A35">
      <w:pPr>
        <w:widowControl/>
        <w:numPr>
          <w:ilvl w:val="0"/>
          <w:numId w:val="28"/>
        </w:numPr>
        <w:shd w:val="clear" w:color="auto" w:fill="FFFFFF"/>
        <w:tabs>
          <w:tab w:val="clear" w:pos="720"/>
        </w:tabs>
        <w:autoSpaceDE/>
        <w:autoSpaceDN/>
        <w:spacing w:before="29"/>
        <w:ind w:left="0" w:firstLine="567"/>
        <w:jc w:val="both"/>
        <w:rPr>
          <w:spacing w:val="-4"/>
          <w:sz w:val="28"/>
          <w:szCs w:val="28"/>
        </w:rPr>
      </w:pPr>
      <w:r w:rsidRPr="005764F6">
        <w:rPr>
          <w:spacing w:val="-4"/>
          <w:sz w:val="28"/>
          <w:szCs w:val="28"/>
        </w:rPr>
        <w:t>Сельскохозяйственные млекопитающие</w:t>
      </w:r>
    </w:p>
    <w:p w:rsidR="004C3300" w:rsidRDefault="004C3300" w:rsidP="00CF1A35">
      <w:pPr>
        <w:pStyle w:val="zag4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6D67" w:rsidRPr="005764F6" w:rsidRDefault="00176D67" w:rsidP="00CF1A35">
      <w:pPr>
        <w:pStyle w:val="zag4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4F6">
        <w:rPr>
          <w:rFonts w:ascii="Times New Roman" w:hAnsi="Times New Roman" w:cs="Times New Roman"/>
          <w:sz w:val="28"/>
          <w:szCs w:val="28"/>
        </w:rPr>
        <w:t xml:space="preserve">Введение </w:t>
      </w:r>
    </w:p>
    <w:p w:rsidR="00176D67" w:rsidRPr="005764F6" w:rsidRDefault="00176D67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Разнообразие животного мира. Позвоночные и беспозвоночные животные. Дикие и домашние животные. Места обитания животных и приспособленность их к условиям жизни (форма тела, покров, способ передвижения, дыхание, окраска: защитная, предостерегающая). Значение животных и их охрана. Животные, занесенные в Красную книгу.</w:t>
      </w:r>
    </w:p>
    <w:p w:rsidR="00176D67" w:rsidRPr="005764F6" w:rsidRDefault="00176D67" w:rsidP="00CF1A35">
      <w:pPr>
        <w:pStyle w:val="zag4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4F6">
        <w:rPr>
          <w:rFonts w:ascii="Times New Roman" w:hAnsi="Times New Roman" w:cs="Times New Roman"/>
          <w:sz w:val="28"/>
          <w:szCs w:val="28"/>
        </w:rPr>
        <w:t xml:space="preserve">Беспозвоночные животные </w:t>
      </w:r>
    </w:p>
    <w:p w:rsidR="00176D67" w:rsidRPr="005764F6" w:rsidRDefault="00176D67" w:rsidP="00CF1A35">
      <w:pPr>
        <w:pStyle w:val="zag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 xml:space="preserve">Общее знакомство </w:t>
      </w:r>
    </w:p>
    <w:p w:rsidR="00176D67" w:rsidRPr="005764F6" w:rsidRDefault="00176D67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Общие признаки беспозвоночных (отсутствие позвоночника и внутреннего скелета). Многообразие беспозвоночных: черви, медузы, раки, пауки, насекомые.</w:t>
      </w:r>
    </w:p>
    <w:p w:rsidR="00176D67" w:rsidRPr="005764F6" w:rsidRDefault="00176D67" w:rsidP="00CF1A35">
      <w:pPr>
        <w:pStyle w:val="zag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 xml:space="preserve"> Черви </w:t>
      </w:r>
    </w:p>
    <w:p w:rsidR="00176D67" w:rsidRPr="005764F6" w:rsidRDefault="00176D67" w:rsidP="00CF1A35">
      <w:pPr>
        <w:ind w:firstLine="567"/>
        <w:jc w:val="both"/>
        <w:rPr>
          <w:sz w:val="28"/>
          <w:szCs w:val="28"/>
          <w:lang w:val="ru-RU"/>
        </w:rPr>
      </w:pPr>
      <w:r w:rsidRPr="005764F6">
        <w:rPr>
          <w:sz w:val="28"/>
          <w:szCs w:val="28"/>
        </w:rPr>
        <w:t xml:space="preserve">Внешний вид дождевого червя, образ жизни, питание, особенности дыхания, способ передвижения. </w:t>
      </w:r>
      <w:r w:rsidRPr="005764F6">
        <w:rPr>
          <w:sz w:val="28"/>
          <w:szCs w:val="28"/>
          <w:lang w:val="ru-RU"/>
        </w:rPr>
        <w:t>Роль дождевого червя в почвообразовании.</w:t>
      </w:r>
      <w:r w:rsidRPr="005764F6">
        <w:rPr>
          <w:i/>
          <w:iCs/>
          <w:sz w:val="28"/>
          <w:szCs w:val="28"/>
          <w:lang w:val="ru-RU"/>
        </w:rPr>
        <w:t xml:space="preserve"> Круглые черви—</w:t>
      </w:r>
      <w:r w:rsidRPr="005764F6">
        <w:rPr>
          <w:sz w:val="28"/>
          <w:szCs w:val="28"/>
          <w:lang w:val="ru-RU"/>
        </w:rPr>
        <w:t>паразиты человека (глиста). Аскариды — возбудители    заболеваний. Внешний вид. Особенности питания. Вред глистов. Профилактика и борьба с глистными заболеваниями.</w:t>
      </w:r>
    </w:p>
    <w:p w:rsidR="00176D67" w:rsidRPr="005764F6" w:rsidRDefault="00176D67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f2"/>
          <w:sz w:val="28"/>
          <w:szCs w:val="28"/>
        </w:rPr>
        <w:t xml:space="preserve">Демонстрация </w:t>
      </w:r>
      <w:r w:rsidRPr="005764F6">
        <w:rPr>
          <w:sz w:val="28"/>
          <w:szCs w:val="28"/>
        </w:rPr>
        <w:t>живого объекта или влажного препарата.</w:t>
      </w:r>
    </w:p>
    <w:p w:rsidR="00176D67" w:rsidRPr="005764F6" w:rsidRDefault="00176D67" w:rsidP="00CF1A35">
      <w:pPr>
        <w:pStyle w:val="zag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lastRenderedPageBreak/>
        <w:t>Насекомые</w:t>
      </w:r>
      <w:r w:rsidRPr="005764F6">
        <w:rPr>
          <w:rStyle w:val="svetliy1"/>
          <w:b w:val="0"/>
          <w:bCs w:val="0"/>
          <w:sz w:val="28"/>
          <w:szCs w:val="28"/>
        </w:rPr>
        <w:t xml:space="preserve">  </w:t>
      </w:r>
    </w:p>
    <w:p w:rsidR="00176D67" w:rsidRPr="005764F6" w:rsidRDefault="00176D67" w:rsidP="00CF1A35">
      <w:pPr>
        <w:ind w:firstLine="567"/>
        <w:jc w:val="both"/>
        <w:rPr>
          <w:sz w:val="28"/>
          <w:szCs w:val="28"/>
          <w:lang w:val="ru-RU"/>
        </w:rPr>
      </w:pPr>
      <w:r w:rsidRPr="005764F6">
        <w:rPr>
          <w:sz w:val="28"/>
          <w:szCs w:val="28"/>
          <w:lang w:val="ru-RU"/>
        </w:rPr>
        <w:t>Общие признаки насекомых. Места обитания. Питание насеко</w:t>
      </w:r>
      <w:r w:rsidRPr="005764F6">
        <w:rPr>
          <w:sz w:val="28"/>
          <w:szCs w:val="28"/>
          <w:lang w:val="ru-RU"/>
        </w:rPr>
        <w:softHyphen/>
        <w:t>мых. Роль насекомых в природе и хозяйственной деятельности человека. Внешний вид насекомых.</w:t>
      </w:r>
    </w:p>
    <w:p w:rsidR="00176D67" w:rsidRPr="005764F6" w:rsidRDefault="00176D67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Многообразие насекомых (стрекозы, тараканы и др.). Различие по внешнему виду, местам обитания, питанию.</w:t>
      </w:r>
    </w:p>
    <w:p w:rsidR="00176D67" w:rsidRPr="005764F6" w:rsidRDefault="00176D67" w:rsidP="00CF1A35">
      <w:pPr>
        <w:ind w:firstLine="567"/>
        <w:jc w:val="both"/>
        <w:rPr>
          <w:sz w:val="28"/>
          <w:szCs w:val="28"/>
          <w:lang w:val="ru-RU"/>
        </w:rPr>
      </w:pPr>
      <w:r w:rsidRPr="005764F6">
        <w:rPr>
          <w:rStyle w:val="aff2"/>
          <w:rFonts w:eastAsia="Calibri"/>
          <w:sz w:val="28"/>
          <w:szCs w:val="28"/>
        </w:rPr>
        <w:t xml:space="preserve">Бабочки. </w:t>
      </w:r>
      <w:r w:rsidRPr="005764F6">
        <w:rPr>
          <w:sz w:val="28"/>
          <w:szCs w:val="28"/>
        </w:rPr>
        <w:t xml:space="preserve">Отличительные признаки. Размножение и развитие (яйца, гусеница, куколка). Характеристика на примере одной из бабочек. Павлиний глаз, траурница, адмирал и др. Их значение. </w:t>
      </w:r>
      <w:r w:rsidRPr="005764F6">
        <w:rPr>
          <w:sz w:val="28"/>
          <w:szCs w:val="28"/>
          <w:lang w:val="ru-RU"/>
        </w:rPr>
        <w:t>Яблонная плодожорка, бабочка-капустница  (и ее гусеница), май</w:t>
      </w:r>
      <w:r w:rsidRPr="005764F6">
        <w:rPr>
          <w:sz w:val="28"/>
          <w:szCs w:val="28"/>
          <w:lang w:val="ru-RU"/>
        </w:rPr>
        <w:softHyphen/>
        <w:t>ский жук, комнатная муха. Внешнее строение, образ жизни, питание, дыхание, способ передвижения. Размножение. Вред, приносимый и ими насекомыми (повреждения растений и перенос болезнетвор</w:t>
      </w:r>
      <w:r w:rsidRPr="005764F6">
        <w:rPr>
          <w:sz w:val="28"/>
          <w:szCs w:val="28"/>
          <w:lang w:val="ru-RU"/>
        </w:rPr>
        <w:softHyphen/>
        <w:t>ных бактерий). Меры борьбы с вредными насекомыми.</w:t>
      </w:r>
    </w:p>
    <w:p w:rsidR="00C9705D" w:rsidRPr="005764F6" w:rsidRDefault="00C9705D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Пчела. Полезные в хозяйственной деятель</w:t>
      </w:r>
      <w:r w:rsidRPr="005764F6">
        <w:rPr>
          <w:sz w:val="28"/>
          <w:szCs w:val="28"/>
        </w:rPr>
        <w:softHyphen/>
        <w:t xml:space="preserve">ности человека насекомые. </w:t>
      </w:r>
      <w:r w:rsidRPr="005764F6">
        <w:rPr>
          <w:rStyle w:val="aff2"/>
          <w:rFonts w:eastAsia="Calibri"/>
          <w:sz w:val="28"/>
          <w:szCs w:val="28"/>
        </w:rPr>
        <w:t xml:space="preserve">Тутовый шелкопряд. </w:t>
      </w:r>
      <w:r w:rsidRPr="005764F6">
        <w:rPr>
          <w:sz w:val="28"/>
          <w:szCs w:val="28"/>
        </w:rPr>
        <w:t>Внешний вид, образ жизни, питание, способ передвижения, польза, разведение. Внешнее строение, образ жизни, питание. Способ передвижения. Размножение. Пчелиная семья и ее жизнь. Разведение тутового шелкопряда.</w:t>
      </w:r>
    </w:p>
    <w:p w:rsidR="00C9705D" w:rsidRPr="005764F6" w:rsidRDefault="00C9705D" w:rsidP="00CF1A35">
      <w:pPr>
        <w:ind w:firstLine="567"/>
        <w:jc w:val="both"/>
        <w:rPr>
          <w:sz w:val="28"/>
          <w:szCs w:val="28"/>
          <w:lang w:val="ru-RU"/>
        </w:rPr>
      </w:pPr>
      <w:r w:rsidRPr="005764F6">
        <w:rPr>
          <w:sz w:val="28"/>
          <w:szCs w:val="28"/>
          <w:lang w:val="ru-RU"/>
        </w:rPr>
        <w:t>Значение одомашненных насекомых в народном хозяйстве и уход за ними. Получение меда от пчел и шелковых нитей от шел</w:t>
      </w:r>
      <w:r w:rsidRPr="005764F6">
        <w:rPr>
          <w:sz w:val="28"/>
          <w:szCs w:val="28"/>
          <w:lang w:val="ru-RU"/>
        </w:rPr>
        <w:softHyphen/>
        <w:t>копряда.</w:t>
      </w:r>
    </w:p>
    <w:p w:rsidR="00176D67" w:rsidRPr="005764F6" w:rsidRDefault="00176D67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Жуки. </w:t>
      </w:r>
      <w:r w:rsidRPr="005764F6">
        <w:rPr>
          <w:sz w:val="28"/>
          <w:szCs w:val="28"/>
        </w:rPr>
        <w:t>Отличительные признаки. Значение в природе. Размножение и развитие. Сравнительная характеристика (майский жук, колорадский жук, божья коровка или другие </w:t>
      </w:r>
      <w:r w:rsidR="00CF7A7E">
        <w:rPr>
          <w:sz w:val="28"/>
          <w:szCs w:val="28"/>
        </w:rPr>
        <w:t>-</w:t>
      </w:r>
      <w:r w:rsidRPr="005764F6">
        <w:rPr>
          <w:sz w:val="28"/>
          <w:szCs w:val="28"/>
        </w:rPr>
        <w:t xml:space="preserve"> по выбору учителя).</w:t>
      </w:r>
    </w:p>
    <w:p w:rsidR="00176D67" w:rsidRPr="005764F6" w:rsidRDefault="00176D67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Комнатная муха. </w:t>
      </w:r>
      <w:r w:rsidRPr="005764F6">
        <w:rPr>
          <w:sz w:val="28"/>
          <w:szCs w:val="28"/>
        </w:rPr>
        <w:t>Характерные особенности. Вред. Меры борьбы. Правила гигиены.</w:t>
      </w:r>
    </w:p>
    <w:p w:rsidR="00176D67" w:rsidRPr="005764F6" w:rsidRDefault="00176D67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Медоносная пчела. </w:t>
      </w:r>
      <w:r w:rsidRPr="005764F6">
        <w:rPr>
          <w:sz w:val="28"/>
          <w:szCs w:val="28"/>
        </w:rPr>
        <w:t>Внешнее строение. Жизнь пчелиной семьи (состав семьи). Разведение пчел (пчеловодство). Использование продуктов пчеловодства (целебные свойства меда, пыльцы, прополиса).</w:t>
      </w:r>
    </w:p>
    <w:p w:rsidR="00176D67" w:rsidRPr="005764F6" w:rsidRDefault="00176D67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Муравьи — </w:t>
      </w:r>
      <w:r w:rsidRPr="005764F6">
        <w:rPr>
          <w:sz w:val="28"/>
          <w:szCs w:val="28"/>
        </w:rPr>
        <w:t>санитары леса. Внешний вид. Состав семьи. Особенности жизни. Польза. Правила поведения в лесу. Охрана муравейников.</w:t>
      </w:r>
    </w:p>
    <w:p w:rsidR="00176D67" w:rsidRPr="005764F6" w:rsidRDefault="00176D67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f2"/>
          <w:sz w:val="28"/>
          <w:szCs w:val="28"/>
        </w:rPr>
        <w:t xml:space="preserve">Демонстрация </w:t>
      </w:r>
      <w:r w:rsidRPr="005764F6">
        <w:rPr>
          <w:sz w:val="28"/>
          <w:szCs w:val="28"/>
        </w:rPr>
        <w:t>живых насекомых, коллекций насекомых — вредителей сельскохозяйственных растений, показ видеофильмов.</w:t>
      </w:r>
    </w:p>
    <w:p w:rsidR="00176D67" w:rsidRPr="005764F6" w:rsidRDefault="00176D67" w:rsidP="00CF1A35">
      <w:pPr>
        <w:pStyle w:val="zag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Практическая работа</w:t>
      </w:r>
    </w:p>
    <w:p w:rsidR="00176D67" w:rsidRPr="005764F6" w:rsidRDefault="00176D67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Зарисовка насекомых в тетрадях.</w:t>
      </w:r>
    </w:p>
    <w:p w:rsidR="00176D67" w:rsidRPr="005764F6" w:rsidRDefault="00176D67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f2"/>
          <w:sz w:val="28"/>
          <w:szCs w:val="28"/>
        </w:rPr>
        <w:t xml:space="preserve">Экскурсия </w:t>
      </w:r>
      <w:r w:rsidRPr="005764F6">
        <w:rPr>
          <w:sz w:val="28"/>
          <w:szCs w:val="28"/>
        </w:rPr>
        <w:t>в природу для наблюдения за насекомыми.</w:t>
      </w:r>
    </w:p>
    <w:p w:rsidR="00C9705D" w:rsidRPr="005764F6" w:rsidRDefault="00C9705D" w:rsidP="00CF1A35">
      <w:pPr>
        <w:pStyle w:val="zag4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4F6">
        <w:rPr>
          <w:rFonts w:ascii="Times New Roman" w:hAnsi="Times New Roman" w:cs="Times New Roman"/>
          <w:sz w:val="28"/>
          <w:szCs w:val="28"/>
        </w:rPr>
        <w:t xml:space="preserve">Позвоночные животные </w:t>
      </w:r>
    </w:p>
    <w:p w:rsidR="00C9705D" w:rsidRPr="005764F6" w:rsidRDefault="00C9705D" w:rsidP="00CF1A35">
      <w:pPr>
        <w:pStyle w:val="zag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Общие признаки позвоночных животных</w:t>
      </w:r>
    </w:p>
    <w:p w:rsidR="00C9705D" w:rsidRPr="005764F6" w:rsidRDefault="00C9705D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Наличие позвоночника и внутреннего скелета. Классификация животных: рыбы, земноводные, пресмыкающиеся, птицы, млекопитающие.</w:t>
      </w:r>
    </w:p>
    <w:p w:rsidR="00C9705D" w:rsidRPr="005764F6" w:rsidRDefault="00C9705D" w:rsidP="00CF1A35">
      <w:pPr>
        <w:pStyle w:val="zag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 xml:space="preserve">Рыбы </w:t>
      </w:r>
    </w:p>
    <w:p w:rsidR="00C9705D" w:rsidRPr="005764F6" w:rsidRDefault="00C9705D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Общие признаки рыб. Среда обитания.</w:t>
      </w:r>
    </w:p>
    <w:p w:rsidR="00C9705D" w:rsidRPr="005764F6" w:rsidRDefault="00C9705D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Речные рыбы </w:t>
      </w:r>
      <w:r w:rsidRPr="005764F6">
        <w:rPr>
          <w:sz w:val="28"/>
          <w:szCs w:val="28"/>
        </w:rPr>
        <w:t>(пресноводные): окунь, щука, карп.</w:t>
      </w:r>
    </w:p>
    <w:p w:rsidR="00C9705D" w:rsidRPr="005764F6" w:rsidRDefault="00C9705D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Морские рыбы: </w:t>
      </w:r>
      <w:r w:rsidRPr="005764F6">
        <w:rPr>
          <w:sz w:val="28"/>
          <w:szCs w:val="28"/>
        </w:rPr>
        <w:t>треска, сельдь или другие, обитающие в данной местности.</w:t>
      </w:r>
    </w:p>
    <w:p w:rsidR="00C9705D" w:rsidRPr="005764F6" w:rsidRDefault="00C9705D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Внешнее строение, образ жизни, питание (особенности питания хищных рыб), дыхание, кровообращение, нервная система, органы чувств,  способ передвижения. Размножение рыб. Рыбоводство (разведение рыбы, ее охрана и рациональное использование). Рыболовство. Рациональное использование.</w:t>
      </w:r>
      <w:r w:rsidRPr="005764F6">
        <w:rPr>
          <w:rStyle w:val="aff2"/>
          <w:rFonts w:eastAsia="Calibri"/>
          <w:sz w:val="28"/>
          <w:szCs w:val="28"/>
        </w:rPr>
        <w:t xml:space="preserve"> Домашний аквариум. </w:t>
      </w:r>
      <w:r w:rsidRPr="005764F6">
        <w:rPr>
          <w:sz w:val="28"/>
          <w:szCs w:val="28"/>
        </w:rPr>
        <w:t xml:space="preserve">Виды аквариумных рыб. Среда обитания (освещение, </w:t>
      </w:r>
      <w:r w:rsidRPr="005764F6">
        <w:rPr>
          <w:sz w:val="28"/>
          <w:szCs w:val="28"/>
        </w:rPr>
        <w:lastRenderedPageBreak/>
        <w:t>температура воды). Особенности размножения (живородящие). Питание. Кормление (виды корма), уход.</w:t>
      </w:r>
    </w:p>
    <w:p w:rsidR="00C9705D" w:rsidRPr="005764F6" w:rsidRDefault="00C9705D" w:rsidP="00CF1A35">
      <w:pPr>
        <w:ind w:firstLine="567"/>
        <w:jc w:val="both"/>
        <w:rPr>
          <w:sz w:val="28"/>
          <w:szCs w:val="28"/>
          <w:lang w:val="ru-RU"/>
        </w:rPr>
      </w:pPr>
      <w:r w:rsidRPr="005764F6">
        <w:rPr>
          <w:b/>
          <w:bCs/>
          <w:i/>
          <w:sz w:val="28"/>
          <w:szCs w:val="28"/>
          <w:lang w:val="ru-RU"/>
        </w:rPr>
        <w:t>Демонстрация</w:t>
      </w:r>
      <w:r w:rsidRPr="005764F6">
        <w:rPr>
          <w:b/>
          <w:bCs/>
          <w:sz w:val="28"/>
          <w:szCs w:val="28"/>
          <w:lang w:val="ru-RU"/>
        </w:rPr>
        <w:t xml:space="preserve"> </w:t>
      </w:r>
      <w:r w:rsidRPr="005764F6">
        <w:rPr>
          <w:sz w:val="28"/>
          <w:szCs w:val="28"/>
          <w:lang w:val="ru-RU"/>
        </w:rPr>
        <w:t>живой рыбы (в аквариуме), скелета рыбы, филь</w:t>
      </w:r>
      <w:r w:rsidRPr="005764F6">
        <w:rPr>
          <w:sz w:val="28"/>
          <w:szCs w:val="28"/>
          <w:lang w:val="ru-RU"/>
        </w:rPr>
        <w:softHyphen/>
        <w:t>мов о рыбах.</w:t>
      </w:r>
    </w:p>
    <w:p w:rsidR="00C9705D" w:rsidRPr="005764F6" w:rsidRDefault="00C9705D" w:rsidP="00CF1A35">
      <w:pPr>
        <w:pStyle w:val="zag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 xml:space="preserve">Земноводные </w:t>
      </w:r>
    </w:p>
    <w:p w:rsidR="00C9705D" w:rsidRPr="005764F6" w:rsidRDefault="00C9705D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Общие признаки земноводных. Среда обитания.</w:t>
      </w:r>
    </w:p>
    <w:p w:rsidR="00C9705D" w:rsidRPr="005764F6" w:rsidRDefault="00C9705D" w:rsidP="00CF1A35">
      <w:pPr>
        <w:ind w:firstLine="567"/>
        <w:jc w:val="both"/>
        <w:rPr>
          <w:sz w:val="28"/>
          <w:szCs w:val="28"/>
          <w:lang w:val="ru-RU"/>
        </w:rPr>
      </w:pPr>
      <w:r w:rsidRPr="005764F6">
        <w:rPr>
          <w:rStyle w:val="aff2"/>
          <w:rFonts w:eastAsia="Calibri"/>
          <w:sz w:val="28"/>
          <w:szCs w:val="28"/>
        </w:rPr>
        <w:t xml:space="preserve">Лягушка. </w:t>
      </w:r>
      <w:r w:rsidRPr="005764F6">
        <w:rPr>
          <w:sz w:val="28"/>
          <w:szCs w:val="28"/>
        </w:rPr>
        <w:t>Место обитания, образ жизни. Внешнее строение, способ передвижения. Питание, дыхание, размножение (цикл развития).</w:t>
      </w:r>
      <w:r w:rsidRPr="005764F6">
        <w:rPr>
          <w:sz w:val="28"/>
          <w:szCs w:val="28"/>
          <w:lang w:val="ru-RU"/>
        </w:rPr>
        <w:t xml:space="preserve"> Внутреннее строение земноводных. Питание, дыхание, кровооб</w:t>
      </w:r>
      <w:r w:rsidRPr="005764F6">
        <w:rPr>
          <w:sz w:val="28"/>
          <w:szCs w:val="28"/>
          <w:lang w:val="ru-RU"/>
        </w:rPr>
        <w:softHyphen/>
        <w:t>ращение, нервная система, органы чувств. Размножение лягушки.</w:t>
      </w:r>
    </w:p>
    <w:p w:rsidR="00C9705D" w:rsidRPr="005764F6" w:rsidRDefault="00C9705D" w:rsidP="00CF1A35">
      <w:pPr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 xml:space="preserve">Знакомство с многообразием земноводных (жаба, тритон, саламандра). Особенности внешнего вида и образа жизни. Значение в природе. </w:t>
      </w:r>
      <w:r w:rsidRPr="005764F6">
        <w:rPr>
          <w:sz w:val="28"/>
          <w:szCs w:val="28"/>
          <w:lang w:val="ru-RU"/>
        </w:rPr>
        <w:t xml:space="preserve">Черты сходства с рыбами и отличия от рыб по строению, образу жизни и размножению. </w:t>
      </w:r>
      <w:r w:rsidRPr="005764F6">
        <w:rPr>
          <w:sz w:val="28"/>
          <w:szCs w:val="28"/>
        </w:rPr>
        <w:t>Польза земноводных и их охрана.</w:t>
      </w:r>
    </w:p>
    <w:p w:rsidR="00C9705D" w:rsidRPr="005764F6" w:rsidRDefault="00C9705D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f2"/>
          <w:sz w:val="28"/>
          <w:szCs w:val="28"/>
        </w:rPr>
        <w:t xml:space="preserve">Демонстрация </w:t>
      </w:r>
      <w:r w:rsidRPr="005764F6">
        <w:rPr>
          <w:sz w:val="28"/>
          <w:szCs w:val="28"/>
        </w:rPr>
        <w:t>живой лягушки или влажного препарата.</w:t>
      </w:r>
    </w:p>
    <w:p w:rsidR="00C9705D" w:rsidRPr="005764F6" w:rsidRDefault="00C9705D" w:rsidP="00CF1A35">
      <w:pPr>
        <w:pStyle w:val="zag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Практические работы</w:t>
      </w:r>
    </w:p>
    <w:p w:rsidR="00C9705D" w:rsidRPr="005764F6" w:rsidRDefault="00C9705D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Зарисовка в тетрадях. Черчение таблицы (сходство и различие).</w:t>
      </w:r>
    </w:p>
    <w:p w:rsidR="00FA7164" w:rsidRPr="005764F6" w:rsidRDefault="00C9705D" w:rsidP="00CF1A35">
      <w:pPr>
        <w:pStyle w:val="zag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f2"/>
          <w:sz w:val="28"/>
          <w:szCs w:val="28"/>
        </w:rPr>
        <w:t xml:space="preserve"> </w:t>
      </w:r>
      <w:r w:rsidR="00FA7164" w:rsidRPr="005764F6">
        <w:rPr>
          <w:sz w:val="28"/>
          <w:szCs w:val="28"/>
        </w:rPr>
        <w:t xml:space="preserve">Пресмыкающиеся 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 xml:space="preserve">Общие признаки пресмыкающихся. Внешнее строение, питание, дыхание, кровообращение, нервная система, органы чувств. Размножение пресмыкающихся (цикл развития). 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Ящерица </w:t>
      </w:r>
      <w:r w:rsidRPr="005764F6">
        <w:rPr>
          <w:sz w:val="28"/>
          <w:szCs w:val="28"/>
        </w:rPr>
        <w:t>прыткая. Места обитания, образ жизни, особенности питания.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Змеи. </w:t>
      </w:r>
      <w:r w:rsidRPr="005764F6">
        <w:rPr>
          <w:sz w:val="28"/>
          <w:szCs w:val="28"/>
        </w:rPr>
        <w:t>Отличительные особенности животных. Сравнительная характеристика: гадюка, уж (места обитания, питание, размножение и развитие, отличительные признаки). Использование змеиного яда в медицине. Скорая помощь при укусах змей.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Черепахи, крокодилы. </w:t>
      </w:r>
      <w:r w:rsidRPr="005764F6">
        <w:rPr>
          <w:sz w:val="28"/>
          <w:szCs w:val="28"/>
        </w:rPr>
        <w:t>Отличительные признаки, среда обитания, питание, размножение и развитие.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Сравнительная характеристика пресмыкающихся и земноводных (по внешнему виду, образу жизни, циклу развития). Охрана пресмыкающихся.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f2"/>
          <w:sz w:val="28"/>
          <w:szCs w:val="28"/>
        </w:rPr>
        <w:t xml:space="preserve">Демонстрация </w:t>
      </w:r>
      <w:r w:rsidRPr="005764F6">
        <w:rPr>
          <w:sz w:val="28"/>
          <w:szCs w:val="28"/>
        </w:rPr>
        <w:t>живой черепахи или влажных препаратов змей. Показ кино- и видеофильмов.</w:t>
      </w:r>
    </w:p>
    <w:p w:rsidR="00FA7164" w:rsidRPr="005764F6" w:rsidRDefault="00FA7164" w:rsidP="00CF1A35">
      <w:pPr>
        <w:pStyle w:val="zag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Практические работы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Зарисовки в тетрадях. Черчение таблицы.</w:t>
      </w:r>
    </w:p>
    <w:p w:rsidR="00FA7164" w:rsidRPr="005764F6" w:rsidRDefault="00FA7164" w:rsidP="00CF1A35">
      <w:pPr>
        <w:pStyle w:val="zag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 xml:space="preserve">Птицы 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i w:val="0"/>
          <w:sz w:val="28"/>
          <w:szCs w:val="28"/>
        </w:rPr>
        <w:t>Дикие птицы.</w:t>
      </w:r>
      <w:r w:rsidRPr="005764F6">
        <w:rPr>
          <w:rStyle w:val="aff2"/>
          <w:rFonts w:eastAsia="Calibri"/>
          <w:sz w:val="28"/>
          <w:szCs w:val="28"/>
        </w:rPr>
        <w:t xml:space="preserve"> </w:t>
      </w:r>
      <w:r w:rsidRPr="005764F6">
        <w:rPr>
          <w:sz w:val="28"/>
          <w:szCs w:val="28"/>
        </w:rPr>
        <w:t>Общая характеристика птиц: наличие крыльев, пуха и перьев на теле. Особенности размножения: кладка яиц и выведение птенцов.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Многообразие птиц, среда обитания, образ жизни, питание, приспособление к среде обитания. Птицы перелетные и неперелетные (зимующие, оседлые).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Птицы леса: </w:t>
      </w:r>
      <w:r w:rsidRPr="005764F6">
        <w:rPr>
          <w:sz w:val="28"/>
          <w:szCs w:val="28"/>
        </w:rPr>
        <w:t>большой пестрый дятел, синица.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Хищные птицы: </w:t>
      </w:r>
      <w:r w:rsidRPr="005764F6">
        <w:rPr>
          <w:sz w:val="28"/>
          <w:szCs w:val="28"/>
        </w:rPr>
        <w:t>сова, орел.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Птицы, кормящиеся в воздухе: </w:t>
      </w:r>
      <w:r w:rsidRPr="005764F6">
        <w:rPr>
          <w:sz w:val="28"/>
          <w:szCs w:val="28"/>
        </w:rPr>
        <w:t>ласточка, стриж.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Водоплавающие птицы: </w:t>
      </w:r>
      <w:r w:rsidRPr="005764F6">
        <w:rPr>
          <w:sz w:val="28"/>
          <w:szCs w:val="28"/>
        </w:rPr>
        <w:t>утка-кряква, лебедь, пеликан.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Птицы, обитающие близ жилища человека: </w:t>
      </w:r>
      <w:r w:rsidRPr="005764F6">
        <w:rPr>
          <w:sz w:val="28"/>
          <w:szCs w:val="28"/>
        </w:rPr>
        <w:t>голубь, ворона, воробей, трясогузка или другие местные представители пернатых.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Особенности образа жизни каждой группы птиц. Гнездование и забота о потомстве. Охрана птиц.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Птицы в живом уголке. </w:t>
      </w:r>
      <w:r w:rsidRPr="005764F6">
        <w:rPr>
          <w:sz w:val="28"/>
          <w:szCs w:val="28"/>
        </w:rPr>
        <w:t>Попугаи, канарейки, щеглы. Уход за ними.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lastRenderedPageBreak/>
        <w:t xml:space="preserve">Домашние птицы. </w:t>
      </w:r>
      <w:r w:rsidRPr="005764F6">
        <w:rPr>
          <w:sz w:val="28"/>
          <w:szCs w:val="28"/>
        </w:rPr>
        <w:t>Курица, гусь, утка, индюшка. Особенности внешнего строения, питания, размножения и развития. Строение яйца (на примере куриного). Уход за домашними птицами. Содержание, кормление и разведение кур, гусей, уток на птицефермах. Птицеводство.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Содержание, кормление, разведение. Значение птицеводства.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f2"/>
          <w:sz w:val="28"/>
          <w:szCs w:val="28"/>
        </w:rPr>
        <w:t xml:space="preserve">Демонстрация </w:t>
      </w:r>
      <w:r w:rsidRPr="005764F6">
        <w:rPr>
          <w:sz w:val="28"/>
          <w:szCs w:val="28"/>
        </w:rPr>
        <w:t>скелета курицы, чучел птиц.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Прослушивание голосов птиц.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Показ видеофильмов.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f2"/>
          <w:sz w:val="28"/>
          <w:szCs w:val="28"/>
        </w:rPr>
        <w:t xml:space="preserve">Экскурсия </w:t>
      </w:r>
      <w:r w:rsidRPr="005764F6">
        <w:rPr>
          <w:sz w:val="28"/>
          <w:szCs w:val="28"/>
        </w:rPr>
        <w:t>для наблюдения за поведением птиц в природе (или экскурсия на птицеферму).</w:t>
      </w:r>
    </w:p>
    <w:p w:rsidR="00FA7164" w:rsidRPr="005764F6" w:rsidRDefault="00FA7164" w:rsidP="00CF1A35">
      <w:pPr>
        <w:pStyle w:val="zag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Практические работы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 Подкормка зимующих птиц.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Наблюдение и уход за птицами в живом уголке.</w:t>
      </w:r>
    </w:p>
    <w:p w:rsidR="00FA7164" w:rsidRPr="005764F6" w:rsidRDefault="00FA7164" w:rsidP="00CF1A35">
      <w:pPr>
        <w:pStyle w:val="zag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 xml:space="preserve">Млекопитающие животные </w:t>
      </w:r>
    </w:p>
    <w:p w:rsidR="00FA7164" w:rsidRPr="005764F6" w:rsidRDefault="00FA7164" w:rsidP="00CF1A35">
      <w:pPr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  <w:lang w:val="ru-RU"/>
        </w:rPr>
        <w:t>Разнообразие млекопитающих. Места обитания. Приспособлен</w:t>
      </w:r>
      <w:r w:rsidRPr="005764F6">
        <w:rPr>
          <w:sz w:val="28"/>
          <w:szCs w:val="28"/>
          <w:lang w:val="ru-RU"/>
        </w:rPr>
        <w:softHyphen/>
        <w:t>ность к условиям жизни. Общие признаки млекопитающих (рождение живых детенышей и вскармливание их молоком). Внешнее строение млекопитающих: волосяной покров (шерсть), части тела, органы чувств. Скелет млекопитающих: позвоночник, грудная клетка, скелет передних и задних конечностей. Мышцы. Нервная система млекопитающих: головной мозг, спинной мозг, нервы. Значение. Внутренние органы млекопитающих: органы пищеварения, ды</w:t>
      </w:r>
      <w:r w:rsidRPr="005764F6">
        <w:rPr>
          <w:sz w:val="28"/>
          <w:szCs w:val="28"/>
          <w:lang w:val="ru-RU"/>
        </w:rPr>
        <w:softHyphen/>
        <w:t xml:space="preserve">хания, кровообращения, выделения.   Разнообразие млекопитающих животных. 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Классификация млекопитающих животных: дикие (грызуны, зайцеобразные, хищные, пушные звери, морские, приматы) и сельскохозяйственные.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Грызуны. </w:t>
      </w:r>
      <w:r w:rsidRPr="005764F6">
        <w:rPr>
          <w:sz w:val="28"/>
          <w:szCs w:val="28"/>
        </w:rPr>
        <w:t>Общие признаки грызунов: внешний вид, среда обитания, образ жизни, питание, размножение.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Мышь (полевая и серая полевка), белка, суслик, бобр. Отличительные особенности каждого животного. Значение грызунов в природе и хозяйственной деятельности человека. Польза и вред, приносимые грызунами. Охрана белок и бобров.</w:t>
      </w:r>
    </w:p>
    <w:p w:rsidR="00FA7164" w:rsidRPr="005764F6" w:rsidRDefault="00FA7164" w:rsidP="00CF1A35">
      <w:pPr>
        <w:ind w:firstLine="567"/>
        <w:jc w:val="both"/>
        <w:rPr>
          <w:sz w:val="28"/>
          <w:szCs w:val="28"/>
          <w:lang w:val="ru-RU"/>
        </w:rPr>
      </w:pPr>
      <w:r w:rsidRPr="005764F6">
        <w:rPr>
          <w:rStyle w:val="aff2"/>
          <w:rFonts w:eastAsia="Calibri"/>
          <w:sz w:val="28"/>
          <w:szCs w:val="28"/>
          <w:lang w:val="ru-RU"/>
        </w:rPr>
        <w:t xml:space="preserve">Зайцеобразные. </w:t>
      </w:r>
      <w:r w:rsidRPr="005764F6">
        <w:rPr>
          <w:sz w:val="28"/>
          <w:szCs w:val="28"/>
          <w:lang w:val="ru-RU"/>
        </w:rPr>
        <w:t xml:space="preserve">Заяц-беляк, заяц-русак, кролик домашний. Общие признаки зайцеобразных, черты сходства и различия между зайцами и кроликами. Образ жизни, питание и размножение зайцев и кроликов. Значение зайцев и их охрана. </w:t>
      </w:r>
    </w:p>
    <w:p w:rsidR="00FA7164" w:rsidRPr="005764F6" w:rsidRDefault="00FA7164" w:rsidP="00CF1A35">
      <w:pPr>
        <w:ind w:firstLine="567"/>
        <w:jc w:val="both"/>
        <w:rPr>
          <w:sz w:val="28"/>
          <w:szCs w:val="28"/>
          <w:lang w:val="ru-RU"/>
        </w:rPr>
      </w:pPr>
      <w:r w:rsidRPr="005764F6">
        <w:rPr>
          <w:sz w:val="28"/>
          <w:szCs w:val="28"/>
          <w:lang w:val="ru-RU"/>
        </w:rPr>
        <w:t>Разведение домашних кроликов. Значение кролиководства в народном хозяйстве.</w:t>
      </w:r>
    </w:p>
    <w:p w:rsidR="00FA7164" w:rsidRPr="005764F6" w:rsidRDefault="00FA7164" w:rsidP="00CF1A35">
      <w:pPr>
        <w:ind w:firstLine="567"/>
        <w:jc w:val="both"/>
        <w:rPr>
          <w:sz w:val="28"/>
          <w:szCs w:val="28"/>
          <w:lang w:val="ru-RU"/>
        </w:rPr>
      </w:pPr>
      <w:r w:rsidRPr="005764F6">
        <w:rPr>
          <w:rStyle w:val="aff2"/>
          <w:rFonts w:eastAsia="Calibri"/>
          <w:sz w:val="28"/>
          <w:szCs w:val="28"/>
        </w:rPr>
        <w:t xml:space="preserve">Хищные звери. </w:t>
      </w:r>
      <w:r w:rsidRPr="005764F6">
        <w:rPr>
          <w:sz w:val="28"/>
          <w:szCs w:val="28"/>
        </w:rPr>
        <w:t xml:space="preserve">Общие признаки хищных зверей. Внешний вид, отличительные особенности. Особенности некоторых из них. Образ жизни. Добыча пищи. </w:t>
      </w:r>
      <w:r w:rsidRPr="005764F6">
        <w:rPr>
          <w:sz w:val="28"/>
          <w:szCs w:val="28"/>
          <w:lang w:val="ru-RU"/>
        </w:rPr>
        <w:t>Черты сходства и различия.</w:t>
      </w:r>
      <w:r w:rsidRPr="005764F6">
        <w:rPr>
          <w:b/>
          <w:sz w:val="28"/>
          <w:szCs w:val="28"/>
          <w:lang w:val="ru-RU"/>
        </w:rPr>
        <w:t xml:space="preserve"> Домашние хищники:</w:t>
      </w:r>
      <w:r w:rsidRPr="005764F6">
        <w:rPr>
          <w:sz w:val="28"/>
          <w:szCs w:val="28"/>
          <w:lang w:val="ru-RU"/>
        </w:rPr>
        <w:t xml:space="preserve"> кошка, собака. Уход за ними. 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Псовые (собачьи): волк, лисица.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Медвежьи: медведи (бурый, белый).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Кошачьи: снежный барс, рысь, лев, тигр. Сравнительные характеристики.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Пушные звери: </w:t>
      </w:r>
      <w:r w:rsidRPr="005764F6">
        <w:rPr>
          <w:sz w:val="28"/>
          <w:szCs w:val="28"/>
        </w:rPr>
        <w:t>соболь, куница, норка, песец. Пушные звери в природе. Разведение на зверофермах.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Копытные </w:t>
      </w:r>
      <w:r w:rsidRPr="005764F6">
        <w:rPr>
          <w:sz w:val="28"/>
          <w:szCs w:val="28"/>
        </w:rPr>
        <w:t>(</w:t>
      </w:r>
      <w:r w:rsidRPr="005764F6">
        <w:rPr>
          <w:rStyle w:val="aff2"/>
          <w:rFonts w:eastAsia="Calibri"/>
          <w:sz w:val="28"/>
          <w:szCs w:val="28"/>
        </w:rPr>
        <w:t>парнокопытные, непарнокопытные</w:t>
      </w:r>
      <w:r w:rsidRPr="005764F6">
        <w:rPr>
          <w:sz w:val="28"/>
          <w:szCs w:val="28"/>
        </w:rPr>
        <w:t>)</w:t>
      </w:r>
      <w:r w:rsidRPr="005764F6">
        <w:rPr>
          <w:rStyle w:val="aff2"/>
          <w:rFonts w:eastAsia="Calibri"/>
          <w:sz w:val="28"/>
          <w:szCs w:val="28"/>
        </w:rPr>
        <w:t xml:space="preserve"> дикие животные: </w:t>
      </w:r>
      <w:r w:rsidRPr="005764F6">
        <w:rPr>
          <w:sz w:val="28"/>
          <w:szCs w:val="28"/>
        </w:rPr>
        <w:t>кабан, лось. Общие признаки, внешний вид и отличительные особенности. Образ жизни, питание, места обитания. Охрана животных.</w:t>
      </w:r>
    </w:p>
    <w:p w:rsidR="00FA7164" w:rsidRPr="005764F6" w:rsidRDefault="00FA7164" w:rsidP="00CF1A35">
      <w:pPr>
        <w:ind w:firstLine="567"/>
        <w:jc w:val="both"/>
        <w:rPr>
          <w:b/>
          <w:sz w:val="28"/>
          <w:szCs w:val="28"/>
          <w:lang w:val="ru-RU"/>
        </w:rPr>
      </w:pPr>
      <w:r w:rsidRPr="005764F6">
        <w:rPr>
          <w:b/>
          <w:sz w:val="28"/>
          <w:szCs w:val="28"/>
          <w:lang w:val="ru-RU"/>
        </w:rPr>
        <w:t>Парнокопытные животные</w:t>
      </w:r>
    </w:p>
    <w:p w:rsidR="00FA7164" w:rsidRPr="005764F6" w:rsidRDefault="00FA7164" w:rsidP="00CF1A35">
      <w:pPr>
        <w:ind w:firstLine="567"/>
        <w:jc w:val="both"/>
        <w:rPr>
          <w:sz w:val="28"/>
          <w:szCs w:val="28"/>
          <w:lang w:val="ru-RU"/>
        </w:rPr>
      </w:pPr>
      <w:r w:rsidRPr="005764F6">
        <w:rPr>
          <w:b/>
          <w:sz w:val="28"/>
          <w:szCs w:val="28"/>
          <w:lang w:val="ru-RU"/>
        </w:rPr>
        <w:lastRenderedPageBreak/>
        <w:t>Травоядные:</w:t>
      </w:r>
      <w:r w:rsidRPr="005764F6">
        <w:rPr>
          <w:sz w:val="28"/>
          <w:szCs w:val="28"/>
          <w:lang w:val="ru-RU"/>
        </w:rPr>
        <w:t xml:space="preserve"> лоси, олени, овцы, козы, коровы. Особенности внешнею вида, передвижения, питания. Дикие свиньи — всеядные животные.</w:t>
      </w:r>
      <w:r w:rsidRPr="005764F6">
        <w:rPr>
          <w:b/>
          <w:sz w:val="28"/>
          <w:szCs w:val="28"/>
          <w:lang w:val="ru-RU"/>
        </w:rPr>
        <w:t xml:space="preserve"> Непарнокопытные животные</w:t>
      </w:r>
      <w:r w:rsidRPr="005764F6">
        <w:rPr>
          <w:sz w:val="28"/>
          <w:szCs w:val="28"/>
          <w:lang w:val="ru-RU"/>
        </w:rPr>
        <w:t>: лошади, ослы, зебры. Особенности строения, передвижения, питания. Сравнение с парнокопытными.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Морские животные. </w:t>
      </w:r>
      <w:r w:rsidRPr="005764F6">
        <w:rPr>
          <w:sz w:val="28"/>
          <w:szCs w:val="28"/>
        </w:rPr>
        <w:t>Ластоногие: тюлень, морж. Общие признаки, внешний вид, среда обитания, питание, размножение и развитие. Отличительные особенности, распространение и значение.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Китообразные: кит, дельфин. Внешний вид, места обитания, питание. Способ передвижения. Особенности вскармливания детенышей. Значение китообразных.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Охрана морских млекопитающих. Морские животные, занесенные в Красную книгу (нерпа, пятнистый тюлень и др.).</w:t>
      </w:r>
    </w:p>
    <w:p w:rsidR="00FA7164" w:rsidRPr="005764F6" w:rsidRDefault="00FA7164" w:rsidP="00CF1A35">
      <w:pPr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Приматы. </w:t>
      </w:r>
      <w:r w:rsidR="000537C2" w:rsidRPr="005764F6">
        <w:rPr>
          <w:sz w:val="28"/>
          <w:szCs w:val="28"/>
          <w:lang w:val="ru-RU"/>
        </w:rPr>
        <w:t>Общая характеристика. Мартышки, макаки, орангутанги, шимпанзе, гориллы. Внешний вид, образ жизни.</w:t>
      </w:r>
      <w:r w:rsidRPr="005764F6">
        <w:rPr>
          <w:sz w:val="28"/>
          <w:szCs w:val="28"/>
          <w:lang w:val="ru-RU"/>
        </w:rPr>
        <w:t xml:space="preserve"> Знакомство с отличительными особенностями различных групп. </w:t>
      </w:r>
      <w:r w:rsidRPr="005764F6">
        <w:rPr>
          <w:sz w:val="28"/>
          <w:szCs w:val="28"/>
        </w:rPr>
        <w:t>Питание. Уход за потомством. Места обитания.</w:t>
      </w:r>
    </w:p>
    <w:p w:rsidR="000537C2" w:rsidRPr="005764F6" w:rsidRDefault="00CA0EDE" w:rsidP="00CF1A35">
      <w:pPr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  </w:t>
      </w:r>
      <w:r w:rsidR="000537C2" w:rsidRPr="005764F6">
        <w:rPr>
          <w:sz w:val="28"/>
          <w:szCs w:val="28"/>
        </w:rPr>
        <w:t xml:space="preserve">Сельскохозяйственные млекопитающие </w:t>
      </w:r>
    </w:p>
    <w:p w:rsidR="000537C2" w:rsidRPr="005764F6" w:rsidRDefault="000537C2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Кролик. </w:t>
      </w:r>
      <w:r w:rsidRPr="005764F6">
        <w:rPr>
          <w:sz w:val="28"/>
          <w:szCs w:val="28"/>
        </w:rPr>
        <w:t>Внешний вид и характерные особенности кроликов. Питание. Содержание кроликов. Разведение.</w:t>
      </w:r>
    </w:p>
    <w:p w:rsidR="000537C2" w:rsidRPr="005764F6" w:rsidRDefault="000537C2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Корова. </w:t>
      </w:r>
      <w:r w:rsidRPr="005764F6">
        <w:rPr>
          <w:sz w:val="28"/>
          <w:szCs w:val="28"/>
        </w:rPr>
        <w:t>Отличительные особенности внешнего строения. Особенности питания. Корма для коров. Молочная продуктивность коров. Вскармливание телят. Некоторые местные породы. Современные фермы: содержание коров, телят.</w:t>
      </w:r>
    </w:p>
    <w:p w:rsidR="000537C2" w:rsidRPr="005764F6" w:rsidRDefault="000537C2" w:rsidP="00CF1A35">
      <w:pPr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Овца. </w:t>
      </w:r>
      <w:r w:rsidRPr="005764F6">
        <w:rPr>
          <w:sz w:val="28"/>
          <w:szCs w:val="28"/>
        </w:rPr>
        <w:t xml:space="preserve">Характерные особенности внешнего вида. Распространение овец. Питание. Способность к поеданию низкорослых растений, а также растений, имеющих горький и соленый вкус. Значение овец в экономике страны. Некоторые породы овец. </w:t>
      </w:r>
      <w:r w:rsidRPr="005764F6">
        <w:rPr>
          <w:sz w:val="28"/>
          <w:szCs w:val="28"/>
          <w:lang w:val="ru-RU"/>
        </w:rPr>
        <w:t>Содержание овец в зимний и летний периоды. Круглогодовое содержание овец на пастбищах. Оборудование овцеводческих ферм и пастбищ. Выращивание ягнят.</w:t>
      </w:r>
    </w:p>
    <w:p w:rsidR="000537C2" w:rsidRPr="005764F6" w:rsidRDefault="000537C2" w:rsidP="00CF1A35">
      <w:pPr>
        <w:ind w:firstLine="567"/>
        <w:jc w:val="both"/>
        <w:rPr>
          <w:sz w:val="28"/>
          <w:szCs w:val="28"/>
          <w:lang w:val="ru-RU"/>
        </w:rPr>
      </w:pPr>
      <w:r w:rsidRPr="005764F6">
        <w:rPr>
          <w:rStyle w:val="aff2"/>
          <w:rFonts w:eastAsia="Calibri"/>
          <w:sz w:val="28"/>
          <w:szCs w:val="28"/>
        </w:rPr>
        <w:t xml:space="preserve">Свинья. </w:t>
      </w:r>
      <w:r w:rsidRPr="005764F6">
        <w:rPr>
          <w:sz w:val="28"/>
          <w:szCs w:val="28"/>
        </w:rPr>
        <w:t xml:space="preserve">Внешнее строение. Особенности внешнего вида, кожного покрова (жировая прослойка). </w:t>
      </w:r>
      <w:r w:rsidRPr="005764F6">
        <w:rPr>
          <w:sz w:val="28"/>
          <w:szCs w:val="28"/>
          <w:lang w:val="ru-RU"/>
        </w:rPr>
        <w:t>Значение свиноводства. Современные свиноводческие фермы и их оборудование. Размещение свиней. Уход за свиньями и их корм</w:t>
      </w:r>
      <w:r w:rsidRPr="005764F6">
        <w:rPr>
          <w:sz w:val="28"/>
          <w:szCs w:val="28"/>
          <w:lang w:val="ru-RU"/>
        </w:rPr>
        <w:softHyphen/>
        <w:t>ление. Выращивание поросят. Откорм свиней.</w:t>
      </w:r>
    </w:p>
    <w:p w:rsidR="000537C2" w:rsidRPr="005764F6" w:rsidRDefault="000537C2" w:rsidP="00CF1A35">
      <w:pPr>
        <w:ind w:firstLine="567"/>
        <w:jc w:val="both"/>
        <w:rPr>
          <w:sz w:val="28"/>
          <w:szCs w:val="28"/>
          <w:lang w:val="ru-RU"/>
        </w:rPr>
      </w:pPr>
      <w:r w:rsidRPr="005764F6">
        <w:rPr>
          <w:rStyle w:val="aff2"/>
          <w:rFonts w:eastAsia="Calibri"/>
          <w:sz w:val="28"/>
          <w:szCs w:val="28"/>
        </w:rPr>
        <w:t xml:space="preserve">Лошадь. </w:t>
      </w:r>
      <w:r w:rsidRPr="005764F6">
        <w:rPr>
          <w:sz w:val="28"/>
          <w:szCs w:val="28"/>
        </w:rPr>
        <w:t>Внешний вид, особенности. Уход и кормление. Значение в народном хозяйстве. Верховые лошади, тяжеловозы, рысаки.</w:t>
      </w:r>
      <w:r w:rsidRPr="005764F6">
        <w:rPr>
          <w:sz w:val="28"/>
          <w:szCs w:val="28"/>
          <w:lang w:val="ru-RU"/>
        </w:rPr>
        <w:t xml:space="preserve"> Значение лошадей в народном хозяйстве. Верховые лошади, тяже</w:t>
      </w:r>
      <w:r w:rsidRPr="005764F6">
        <w:rPr>
          <w:sz w:val="28"/>
          <w:szCs w:val="28"/>
          <w:lang w:val="ru-RU"/>
        </w:rPr>
        <w:softHyphen/>
        <w:t>ловозы и рысаки. Содержание лошадей. Выращивание жеребят.</w:t>
      </w:r>
    </w:p>
    <w:p w:rsidR="000537C2" w:rsidRPr="005764F6" w:rsidRDefault="000537C2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Северный олень. </w:t>
      </w:r>
      <w:r w:rsidRPr="005764F6">
        <w:rPr>
          <w:sz w:val="28"/>
          <w:szCs w:val="28"/>
        </w:rPr>
        <w:t>Внешний вид. Особенности строения - приспособленность к суровым северным условиям жизни. Особенности питания. Зна</w:t>
      </w:r>
      <w:r w:rsidRPr="005764F6">
        <w:rPr>
          <w:sz w:val="28"/>
          <w:szCs w:val="28"/>
        </w:rPr>
        <w:softHyphen/>
        <w:t>чение северного оленя в народном хозяйстве. Значение. Оленеводство.</w:t>
      </w:r>
    </w:p>
    <w:p w:rsidR="000537C2" w:rsidRPr="005764F6" w:rsidRDefault="000537C2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2"/>
          <w:rFonts w:eastAsia="Calibri"/>
          <w:sz w:val="28"/>
          <w:szCs w:val="28"/>
        </w:rPr>
        <w:t xml:space="preserve">Верблюд. </w:t>
      </w:r>
      <w:r w:rsidRPr="005764F6">
        <w:rPr>
          <w:sz w:val="28"/>
          <w:szCs w:val="28"/>
        </w:rPr>
        <w:t>Особенности внешнего строения - приспособленность к засушливым условиям жизни. Особенности питания верблюда. Значение верблюда в хозяйстве человека.</w:t>
      </w:r>
    </w:p>
    <w:p w:rsidR="00FA7164" w:rsidRPr="005764F6" w:rsidRDefault="00FA7164" w:rsidP="00CF1A35">
      <w:pPr>
        <w:ind w:firstLine="567"/>
        <w:jc w:val="both"/>
        <w:rPr>
          <w:sz w:val="28"/>
          <w:szCs w:val="28"/>
          <w:lang w:val="ru-RU"/>
        </w:rPr>
      </w:pPr>
      <w:r w:rsidRPr="005764F6">
        <w:rPr>
          <w:sz w:val="28"/>
          <w:szCs w:val="28"/>
          <w:lang w:val="ru-RU"/>
        </w:rPr>
        <w:t>Обобщающее занятие по результатам изучения животных: общие признаки изученных групп животных, признаки сходства и различия. Охрана птиц и млекопитающих. Редкие и исчезающие виды. Различение диких и домашних животных. Охрана диких животных и уход за домашними животными.</w:t>
      </w:r>
    </w:p>
    <w:p w:rsidR="00FA7164" w:rsidRDefault="00FA7164" w:rsidP="00CF1A35">
      <w:pPr>
        <w:ind w:firstLine="567"/>
        <w:jc w:val="both"/>
        <w:rPr>
          <w:sz w:val="28"/>
          <w:szCs w:val="28"/>
          <w:lang w:val="ru-RU"/>
        </w:rPr>
      </w:pPr>
      <w:r w:rsidRPr="005764F6">
        <w:rPr>
          <w:sz w:val="28"/>
          <w:szCs w:val="28"/>
          <w:lang w:val="ru-RU"/>
        </w:rPr>
        <w:t>Практические работы на животноводческих фермах.</w:t>
      </w:r>
    </w:p>
    <w:p w:rsidR="00CA0EDE" w:rsidRPr="005764F6" w:rsidRDefault="00CA0EDE" w:rsidP="00CF1A35">
      <w:pPr>
        <w:ind w:firstLine="540"/>
        <w:jc w:val="both"/>
        <w:rPr>
          <w:sz w:val="28"/>
          <w:szCs w:val="28"/>
          <w:lang w:val="ru-RU"/>
        </w:rPr>
      </w:pPr>
      <w:r w:rsidRPr="00CA0EDE">
        <w:rPr>
          <w:i/>
          <w:sz w:val="28"/>
          <w:szCs w:val="28"/>
          <w:lang w:val="ru-RU"/>
        </w:rPr>
        <w:t xml:space="preserve">Типичные представители животных Республики Башкортостан и своей местности. Сельскохозяйственные и домашние животные, и. т.ч. традиционные </w:t>
      </w:r>
      <w:r w:rsidRPr="00CA0EDE">
        <w:rPr>
          <w:i/>
          <w:sz w:val="28"/>
          <w:szCs w:val="28"/>
          <w:lang w:val="ru-RU"/>
        </w:rPr>
        <w:lastRenderedPageBreak/>
        <w:t>и районированные породы в Республики Башкортостан и своей местности. Профилактика заболеваний, вызываемых животными. Охрана редких и исчезающих видов животных. Редкие животные Республики Башкортостан и своей местности.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f2"/>
          <w:sz w:val="28"/>
          <w:szCs w:val="28"/>
        </w:rPr>
        <w:t xml:space="preserve">Демонстрация </w:t>
      </w:r>
      <w:r w:rsidRPr="005764F6">
        <w:rPr>
          <w:sz w:val="28"/>
          <w:szCs w:val="28"/>
        </w:rPr>
        <w:t>скелета млекопитающего, чучел, влажных препаратов, видеофильмов о жизни млекопитающих животных.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rStyle w:val="afff2"/>
          <w:sz w:val="28"/>
          <w:szCs w:val="28"/>
        </w:rPr>
        <w:t xml:space="preserve">Экскурсия </w:t>
      </w:r>
      <w:r w:rsidRPr="005764F6">
        <w:rPr>
          <w:sz w:val="28"/>
          <w:szCs w:val="28"/>
        </w:rPr>
        <w:t>в зоопарк, краеведческий музей (</w:t>
      </w:r>
      <w:r w:rsidRPr="005764F6">
        <w:rPr>
          <w:color w:val="000000"/>
          <w:sz w:val="28"/>
          <w:szCs w:val="28"/>
        </w:rPr>
        <w:t>на звероферму, в какой-либо питом</w:t>
      </w:r>
      <w:r w:rsidRPr="005764F6">
        <w:rPr>
          <w:color w:val="000000"/>
          <w:sz w:val="28"/>
          <w:szCs w:val="28"/>
        </w:rPr>
        <w:softHyphen/>
        <w:t>ник или морской аквариум) для наблюдений за поведением животных, за их кормлением и уходом.</w:t>
      </w:r>
    </w:p>
    <w:p w:rsidR="00FA7164" w:rsidRPr="005764F6" w:rsidRDefault="00FA7164" w:rsidP="00CF1A35">
      <w:pPr>
        <w:pStyle w:val="zag5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Практические работы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Зарисовки в тетрадях.</w:t>
      </w:r>
    </w:p>
    <w:p w:rsidR="00FA7164" w:rsidRPr="005764F6" w:rsidRDefault="00FA7164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764F6">
        <w:rPr>
          <w:sz w:val="28"/>
          <w:szCs w:val="28"/>
        </w:rPr>
        <w:t>Игры (зоологическое лото и др.).</w:t>
      </w:r>
    </w:p>
    <w:p w:rsidR="000537C2" w:rsidRPr="005764F6" w:rsidRDefault="000537C2" w:rsidP="00CF1A35">
      <w:pPr>
        <w:pStyle w:val="28"/>
        <w:shd w:val="clear" w:color="auto" w:fill="auto"/>
        <w:ind w:firstLine="567"/>
        <w:jc w:val="both"/>
        <w:rPr>
          <w:sz w:val="28"/>
          <w:szCs w:val="28"/>
        </w:rPr>
      </w:pPr>
      <w:r w:rsidRPr="005764F6">
        <w:rPr>
          <w:color w:val="000000"/>
          <w:sz w:val="28"/>
          <w:szCs w:val="28"/>
        </w:rPr>
        <w:t>На любой животноводческой ферме, расположенной вблизи школы: участие в уходе за помещением и животными, участие в раздаче кормов.</w:t>
      </w:r>
    </w:p>
    <w:p w:rsidR="00407925" w:rsidRPr="005764F6" w:rsidRDefault="00407925" w:rsidP="00CF1A35">
      <w:pPr>
        <w:pStyle w:val="afe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833F5E" w:rsidRPr="004C3300" w:rsidRDefault="000537C2" w:rsidP="00CF1A35">
      <w:pPr>
        <w:ind w:firstLine="567"/>
        <w:jc w:val="both"/>
        <w:rPr>
          <w:b/>
          <w:sz w:val="24"/>
          <w:szCs w:val="24"/>
          <w:lang w:val="ru-RU"/>
        </w:rPr>
      </w:pPr>
      <w:r w:rsidRPr="004C3300">
        <w:rPr>
          <w:b/>
          <w:sz w:val="24"/>
          <w:szCs w:val="24"/>
          <w:lang w:val="ru-RU"/>
        </w:rPr>
        <w:t>Тематическое планирование курса биологии 8 класса для учащихся с ОВЗ</w:t>
      </w:r>
    </w:p>
    <w:p w:rsidR="000537C2" w:rsidRDefault="000537C2" w:rsidP="00CF1A35">
      <w:pPr>
        <w:ind w:firstLine="567"/>
        <w:jc w:val="both"/>
        <w:rPr>
          <w:b/>
          <w:lang w:val="ru-RU"/>
        </w:rPr>
      </w:pPr>
    </w:p>
    <w:tbl>
      <w:tblPr>
        <w:tblW w:w="9225" w:type="dxa"/>
        <w:jc w:val="center"/>
        <w:tblInd w:w="-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340" w:firstRow="0" w:lastRow="1" w:firstColumn="0" w:lastColumn="1" w:noHBand="1" w:noVBand="0"/>
      </w:tblPr>
      <w:tblGrid>
        <w:gridCol w:w="924"/>
        <w:gridCol w:w="3400"/>
        <w:gridCol w:w="1169"/>
        <w:gridCol w:w="1484"/>
        <w:gridCol w:w="925"/>
        <w:gridCol w:w="1323"/>
      </w:tblGrid>
      <w:tr w:rsidR="000537C2" w:rsidTr="000537C2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Название раздела, темы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Общее количество часов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экскурсии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Контрольные работы</w:t>
            </w:r>
          </w:p>
        </w:tc>
      </w:tr>
      <w:tr w:rsidR="000537C2" w:rsidTr="005764F6">
        <w:trPr>
          <w:trHeight w:val="351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ind w:firstLine="85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Pr="005764F6" w:rsidRDefault="000537C2" w:rsidP="00CF1A35">
            <w:pPr>
              <w:spacing w:line="276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Введение</w:t>
            </w:r>
            <w:r w:rsidR="005764F6">
              <w:rPr>
                <w:b/>
                <w:bCs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0537C2" w:rsidTr="005764F6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ind w:firstLine="85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Pr="000537C2" w:rsidRDefault="005764F6" w:rsidP="00CF1A35">
            <w:pPr>
              <w:spacing w:line="276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Беспозвоночные животные.</w:t>
            </w:r>
            <w:r w:rsidR="000537C2" w:rsidRPr="000537C2">
              <w:rPr>
                <w:b/>
                <w:lang w:val="ru-RU"/>
              </w:rPr>
              <w:t xml:space="preserve"> </w:t>
            </w:r>
            <w:r>
              <w:rPr>
                <w:b/>
                <w:lang w:val="ru-RU"/>
              </w:rPr>
              <w:t xml:space="preserve"> </w:t>
            </w:r>
          </w:p>
          <w:p w:rsidR="000537C2" w:rsidRPr="000537C2" w:rsidRDefault="000537C2" w:rsidP="00CF1A35">
            <w:pPr>
              <w:spacing w:line="276" w:lineRule="auto"/>
              <w:jc w:val="center"/>
              <w:rPr>
                <w:lang w:val="ru-RU"/>
              </w:rPr>
            </w:pPr>
            <w:r w:rsidRPr="000537C2">
              <w:rPr>
                <w:b/>
                <w:lang w:val="ru-RU"/>
              </w:rPr>
              <w:t xml:space="preserve">Черви </w:t>
            </w:r>
            <w:r w:rsidR="005764F6">
              <w:rPr>
                <w:b/>
                <w:lang w:val="ru-RU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0537C2" w:rsidTr="005764F6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5764F6" w:rsidP="00CF1A35">
            <w:pPr>
              <w:widowControl/>
              <w:autoSpaceDE/>
              <w:spacing w:line="276" w:lineRule="auto"/>
              <w:ind w:firstLine="85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  <w:r w:rsidR="000537C2"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Pr="005764F6" w:rsidRDefault="000537C2" w:rsidP="00CF1A35">
            <w:pPr>
              <w:spacing w:line="276" w:lineRule="auto"/>
              <w:jc w:val="center"/>
              <w:rPr>
                <w:lang w:val="ru-RU"/>
              </w:rPr>
            </w:pPr>
            <w:r w:rsidRPr="005764F6">
              <w:rPr>
                <w:b/>
                <w:lang w:val="ru-RU"/>
              </w:rPr>
              <w:t xml:space="preserve">Насекомые </w:t>
            </w:r>
            <w:r w:rsidR="005764F6">
              <w:rPr>
                <w:b/>
                <w:lang w:val="ru-RU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0537C2" w:rsidTr="005764F6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ind w:firstLine="85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Pr="005764F6" w:rsidRDefault="000537C2" w:rsidP="00CF1A35">
            <w:pPr>
              <w:spacing w:line="276" w:lineRule="auto"/>
              <w:jc w:val="center"/>
              <w:rPr>
                <w:b/>
                <w:lang w:val="ru-RU"/>
              </w:rPr>
            </w:pPr>
            <w:r w:rsidRPr="005764F6">
              <w:rPr>
                <w:b/>
                <w:lang w:val="ru-RU"/>
              </w:rPr>
              <w:t>Позвоночные животные</w:t>
            </w:r>
            <w:r w:rsidR="005764F6">
              <w:rPr>
                <w:b/>
                <w:lang w:val="ru-RU"/>
              </w:rPr>
              <w:t>.</w:t>
            </w:r>
          </w:p>
          <w:p w:rsidR="000537C2" w:rsidRDefault="000537C2" w:rsidP="00CF1A35">
            <w:pPr>
              <w:spacing w:line="276" w:lineRule="auto"/>
              <w:jc w:val="center"/>
              <w:rPr>
                <w:lang w:val="ru-RU"/>
              </w:rPr>
            </w:pPr>
            <w:r w:rsidRPr="005764F6">
              <w:rPr>
                <w:b/>
                <w:lang w:val="ru-RU"/>
              </w:rPr>
              <w:t xml:space="preserve">Рыбы </w:t>
            </w:r>
            <w:r w:rsidR="005764F6">
              <w:rPr>
                <w:b/>
                <w:lang w:val="ru-RU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0537C2" w:rsidTr="005764F6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ind w:firstLine="85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Pr="005764F6" w:rsidRDefault="000537C2" w:rsidP="00CF1A35">
            <w:pPr>
              <w:spacing w:line="276" w:lineRule="auto"/>
              <w:jc w:val="center"/>
              <w:rPr>
                <w:b/>
                <w:lang w:val="ru-RU"/>
              </w:rPr>
            </w:pPr>
            <w:r w:rsidRPr="005764F6">
              <w:rPr>
                <w:b/>
                <w:lang w:val="ru-RU"/>
              </w:rPr>
              <w:t>Земноводные</w:t>
            </w:r>
            <w:r w:rsidR="005764F6">
              <w:rPr>
                <w:b/>
                <w:lang w:val="ru-RU"/>
              </w:rPr>
              <w:t xml:space="preserve"> </w:t>
            </w:r>
          </w:p>
          <w:p w:rsidR="000537C2" w:rsidRPr="005764F6" w:rsidRDefault="000537C2" w:rsidP="00CF1A35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0537C2" w:rsidTr="005764F6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ind w:firstLine="85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66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Pr="000537C2" w:rsidRDefault="000537C2" w:rsidP="00CF1A35">
            <w:pPr>
              <w:spacing w:line="276" w:lineRule="auto"/>
              <w:jc w:val="center"/>
              <w:rPr>
                <w:b/>
                <w:lang w:val="ru-RU"/>
              </w:rPr>
            </w:pPr>
            <w:r w:rsidRPr="000537C2">
              <w:rPr>
                <w:b/>
                <w:lang w:val="ru-RU"/>
              </w:rPr>
              <w:t>Пресмыкающиеся</w:t>
            </w:r>
            <w:r w:rsidR="005764F6">
              <w:rPr>
                <w:b/>
                <w:lang w:val="ru-RU"/>
              </w:rPr>
              <w:t xml:space="preserve"> </w:t>
            </w:r>
          </w:p>
          <w:p w:rsidR="000537C2" w:rsidRPr="005764F6" w:rsidRDefault="000537C2" w:rsidP="00CF1A35">
            <w:pPr>
              <w:spacing w:line="276" w:lineRule="auto"/>
              <w:rPr>
                <w:lang w:val="ru-RU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0537C2" w:rsidTr="005764F6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autoSpaceDE/>
              <w:spacing w:line="264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0537C2" w:rsidP="00CF1A35">
            <w:pPr>
              <w:spacing w:line="276" w:lineRule="auto"/>
              <w:jc w:val="center"/>
              <w:rPr>
                <w:b/>
                <w:lang w:val="ru-RU"/>
              </w:rPr>
            </w:pPr>
            <w:r w:rsidRPr="005764F6">
              <w:rPr>
                <w:b/>
                <w:lang w:val="ru-RU"/>
              </w:rPr>
              <w:t>Пт</w:t>
            </w:r>
            <w:r>
              <w:rPr>
                <w:b/>
              </w:rPr>
              <w:t xml:space="preserve">ицы </w:t>
            </w:r>
            <w:r w:rsidR="005764F6">
              <w:rPr>
                <w:b/>
                <w:lang w:val="ru-RU"/>
              </w:rPr>
              <w:t xml:space="preserve"> </w:t>
            </w:r>
          </w:p>
          <w:p w:rsidR="005764F6" w:rsidRDefault="005764F6" w:rsidP="00CF1A35">
            <w:pPr>
              <w:spacing w:line="276" w:lineRule="auto"/>
              <w:jc w:val="center"/>
              <w:rPr>
                <w:lang w:val="ru-RU"/>
              </w:rPr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0537C2" w:rsidTr="000537C2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autoSpaceDE/>
              <w:spacing w:line="264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0537C2" w:rsidP="00CF1A35">
            <w:pPr>
              <w:spacing w:line="276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 xml:space="preserve">Млекопитающие </w:t>
            </w:r>
            <w:r w:rsidR="005764F6">
              <w:rPr>
                <w:b/>
                <w:lang w:val="ru-RU"/>
              </w:rPr>
              <w:t xml:space="preserve"> </w:t>
            </w:r>
          </w:p>
          <w:p w:rsidR="005764F6" w:rsidRDefault="005764F6" w:rsidP="00CF1A35">
            <w:pPr>
              <w:spacing w:line="276" w:lineRule="auto"/>
              <w:jc w:val="center"/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0537C2" w:rsidTr="000537C2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autoSpaceDE/>
              <w:spacing w:line="264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Pr="005764F6" w:rsidRDefault="000537C2" w:rsidP="00CF1A35">
            <w:pPr>
              <w:spacing w:line="276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 xml:space="preserve">Сельскохозяйственные млекопитающие </w:t>
            </w:r>
          </w:p>
          <w:p w:rsidR="000537C2" w:rsidRDefault="000537C2" w:rsidP="00CF1A35">
            <w:pPr>
              <w:spacing w:line="276" w:lineRule="auto"/>
            </w:pP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0537C2" w:rsidTr="000537C2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bCs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bCs/>
                <w:color w:val="000000"/>
                <w:lang w:val="ru-RU"/>
              </w:rPr>
              <w:t>70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5764F6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37C2" w:rsidRDefault="000537C2" w:rsidP="00CF1A35">
            <w:pPr>
              <w:widowControl/>
              <w:autoSpaceDE/>
              <w:spacing w:line="276" w:lineRule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0537C2" w:rsidRDefault="000537C2" w:rsidP="00CF1A35">
      <w:pPr>
        <w:ind w:firstLine="567"/>
        <w:jc w:val="both"/>
        <w:rPr>
          <w:b/>
          <w:lang w:val="ru-RU"/>
        </w:rPr>
      </w:pPr>
    </w:p>
    <w:p w:rsidR="000537C2" w:rsidRPr="00CA65CA" w:rsidRDefault="00CA0EDE" w:rsidP="00CF1A35">
      <w:pPr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Курс биологии в 9 классе.</w:t>
      </w:r>
    </w:p>
    <w:p w:rsidR="00CA0EDE" w:rsidRDefault="00CA0EDE" w:rsidP="00CF1A35">
      <w:pPr>
        <w:ind w:firstLine="54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программе 9 класса предусматривается сообщение элементар</w:t>
      </w:r>
      <w:r>
        <w:rPr>
          <w:sz w:val="28"/>
          <w:szCs w:val="28"/>
          <w:lang w:val="ru-RU"/>
        </w:rPr>
        <w:softHyphen/>
        <w:t>ных сведений о строении и жизнедеятельности основных органов и н целом всего организма человека. Учащиеся знакомятся с ним и с теми условиями, которые благоприятствуют или вредят нормаль</w:t>
      </w:r>
      <w:r>
        <w:rPr>
          <w:sz w:val="28"/>
          <w:szCs w:val="28"/>
          <w:lang w:val="ru-RU"/>
        </w:rPr>
        <w:softHyphen/>
        <w:t>ной его жизнедеятельности. В связи с изучением организма челове</w:t>
      </w:r>
      <w:r>
        <w:rPr>
          <w:sz w:val="28"/>
          <w:szCs w:val="28"/>
          <w:lang w:val="ru-RU"/>
        </w:rPr>
        <w:softHyphen/>
        <w:t>ка учащимся сообщаются сведения о том, как важно правильно питаться, соблюдать требования гигиены, как уберечь себя от зараз</w:t>
      </w:r>
      <w:r>
        <w:rPr>
          <w:sz w:val="28"/>
          <w:szCs w:val="28"/>
          <w:lang w:val="ru-RU"/>
        </w:rPr>
        <w:softHyphen/>
        <w:t xml:space="preserve">ных болезней; какой вред здоровью наносят курение, употребление спиртных </w:t>
      </w:r>
      <w:r>
        <w:rPr>
          <w:sz w:val="28"/>
          <w:szCs w:val="28"/>
          <w:lang w:val="ru-RU"/>
        </w:rPr>
        <w:lastRenderedPageBreak/>
        <w:t>напитков и наркотиков, а также токсикомания.</w:t>
      </w:r>
    </w:p>
    <w:p w:rsidR="00162BED" w:rsidRPr="00395878" w:rsidRDefault="00CA0EDE" w:rsidP="00CF1A35">
      <w:pPr>
        <w:ind w:firstLine="567"/>
        <w:jc w:val="both"/>
        <w:rPr>
          <w:b/>
          <w:sz w:val="28"/>
          <w:szCs w:val="28"/>
          <w:lang w:val="ru-RU"/>
        </w:rPr>
      </w:pPr>
      <w:r w:rsidRPr="00162BED">
        <w:rPr>
          <w:sz w:val="28"/>
          <w:szCs w:val="28"/>
          <w:lang w:val="ru-RU"/>
        </w:rPr>
        <w:t xml:space="preserve"> </w:t>
      </w:r>
      <w:r w:rsidR="00162BED" w:rsidRPr="00395878">
        <w:rPr>
          <w:b/>
          <w:sz w:val="28"/>
          <w:szCs w:val="28"/>
          <w:lang w:val="ru-RU"/>
        </w:rPr>
        <w:t>Содержание тем учебной дисциплины Человек и его здоровье</w:t>
      </w:r>
    </w:p>
    <w:p w:rsidR="00162BED" w:rsidRPr="00395878" w:rsidRDefault="00162BED" w:rsidP="00CF1A35">
      <w:pPr>
        <w:ind w:firstLine="567"/>
        <w:jc w:val="both"/>
        <w:rPr>
          <w:b/>
          <w:sz w:val="28"/>
          <w:szCs w:val="28"/>
          <w:lang w:val="ru-RU"/>
        </w:rPr>
      </w:pPr>
      <w:r w:rsidRPr="00395878">
        <w:rPr>
          <w:b/>
          <w:sz w:val="28"/>
          <w:szCs w:val="28"/>
          <w:lang w:val="ru-RU"/>
        </w:rPr>
        <w:t xml:space="preserve"> ( 2 часа в неделю</w:t>
      </w:r>
      <w:r w:rsidR="00FC3996" w:rsidRPr="00395878">
        <w:rPr>
          <w:b/>
          <w:sz w:val="28"/>
          <w:szCs w:val="28"/>
          <w:lang w:val="ru-RU"/>
        </w:rPr>
        <w:t>. Всего 68 часов</w:t>
      </w:r>
      <w:r w:rsidRPr="00395878">
        <w:rPr>
          <w:b/>
          <w:sz w:val="28"/>
          <w:szCs w:val="28"/>
          <w:lang w:val="ru-RU"/>
        </w:rPr>
        <w:t>)</w:t>
      </w:r>
    </w:p>
    <w:p w:rsidR="00FC3996" w:rsidRPr="00395878" w:rsidRDefault="00FC3996" w:rsidP="00CF1A35">
      <w:pPr>
        <w:ind w:firstLine="567"/>
        <w:jc w:val="both"/>
        <w:rPr>
          <w:b/>
          <w:sz w:val="28"/>
          <w:szCs w:val="28"/>
          <w:lang w:val="ru-RU"/>
        </w:rPr>
      </w:pPr>
      <w:r w:rsidRPr="00395878">
        <w:rPr>
          <w:b/>
          <w:sz w:val="28"/>
          <w:szCs w:val="28"/>
          <w:lang w:val="ru-RU"/>
        </w:rPr>
        <w:t>Введение – 2 ч</w:t>
      </w:r>
    </w:p>
    <w:p w:rsidR="00FC3996" w:rsidRPr="00395878" w:rsidRDefault="00FC3996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 xml:space="preserve">Место человека среди млекопитающих в живой природе. Значение знаний о своем организме и укреплении здоровья. Заметные черты сходства и различия в строении тела человека и животных </w:t>
      </w:r>
      <w:r w:rsidRPr="00162BED">
        <w:rPr>
          <w:sz w:val="28"/>
          <w:szCs w:val="28"/>
          <w:lang w:val="ru-RU"/>
        </w:rPr>
        <w:t>(на основании лич</w:t>
      </w:r>
      <w:r w:rsidRPr="00162BED">
        <w:rPr>
          <w:sz w:val="28"/>
          <w:szCs w:val="28"/>
          <w:lang w:val="ru-RU"/>
        </w:rPr>
        <w:softHyphen/>
        <w:t>ных наблюдений и знаний о млекопитающих животных).</w:t>
      </w:r>
      <w:r w:rsidRPr="00395878">
        <w:rPr>
          <w:sz w:val="28"/>
          <w:szCs w:val="28"/>
          <w:lang w:val="ru-RU"/>
        </w:rPr>
        <w:t xml:space="preserve"> </w:t>
      </w:r>
    </w:p>
    <w:p w:rsidR="00FC3996" w:rsidRPr="00395878" w:rsidRDefault="00FC3996" w:rsidP="00CF1A35">
      <w:pPr>
        <w:ind w:firstLine="567"/>
        <w:jc w:val="both"/>
        <w:rPr>
          <w:b/>
          <w:sz w:val="28"/>
          <w:szCs w:val="28"/>
          <w:lang w:val="ru-RU"/>
        </w:rPr>
      </w:pPr>
      <w:r w:rsidRPr="00395878">
        <w:rPr>
          <w:b/>
          <w:bCs/>
          <w:sz w:val="28"/>
          <w:szCs w:val="28"/>
          <w:lang w:val="ru-RU"/>
        </w:rPr>
        <w:t xml:space="preserve"> </w:t>
      </w:r>
      <w:r w:rsidRPr="00395878">
        <w:rPr>
          <w:b/>
          <w:sz w:val="28"/>
          <w:szCs w:val="28"/>
          <w:lang w:val="ru-RU"/>
        </w:rPr>
        <w:t>Тема 1. Общий обзор организма человека</w:t>
      </w:r>
      <w:r w:rsidRPr="00395878">
        <w:rPr>
          <w:b/>
          <w:sz w:val="28"/>
          <w:szCs w:val="28"/>
        </w:rPr>
        <w:t> </w:t>
      </w:r>
      <w:r w:rsidRPr="00395878">
        <w:rPr>
          <w:b/>
          <w:sz w:val="28"/>
          <w:szCs w:val="28"/>
          <w:lang w:val="ru-RU"/>
        </w:rPr>
        <w:t>– 4 ч</w:t>
      </w:r>
    </w:p>
    <w:p w:rsidR="00FC3996" w:rsidRPr="00395878" w:rsidRDefault="00FC3996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>Общее знакомство с организмом человека. Краткие сведения о клетке и тканях человека.</w:t>
      </w:r>
      <w:r w:rsidRPr="00395878">
        <w:rPr>
          <w:sz w:val="28"/>
          <w:szCs w:val="28"/>
        </w:rPr>
        <w:t> </w:t>
      </w:r>
      <w:r w:rsidRPr="00162BED">
        <w:rPr>
          <w:sz w:val="28"/>
          <w:szCs w:val="28"/>
          <w:lang w:val="ru-RU"/>
        </w:rPr>
        <w:t>Органы и системы органов (опорно-двигательная, пищеварительная, кровеносная, выделитель</w:t>
      </w:r>
      <w:r w:rsidRPr="00162BED">
        <w:rPr>
          <w:sz w:val="28"/>
          <w:szCs w:val="28"/>
          <w:lang w:val="ru-RU"/>
        </w:rPr>
        <w:softHyphen/>
        <w:t>ная, дыхательная, нервная и органы чувств).</w:t>
      </w:r>
      <w:r w:rsidRPr="00395878">
        <w:rPr>
          <w:sz w:val="28"/>
          <w:szCs w:val="28"/>
          <w:lang w:val="ru-RU"/>
        </w:rPr>
        <w:t xml:space="preserve">   Расположение внутренних органов в теле человека.</w:t>
      </w:r>
    </w:p>
    <w:p w:rsidR="00FC3996" w:rsidRPr="00162BED" w:rsidRDefault="00FC3996" w:rsidP="00CF1A35">
      <w:pPr>
        <w:ind w:firstLine="567"/>
        <w:jc w:val="both"/>
        <w:rPr>
          <w:sz w:val="28"/>
          <w:szCs w:val="28"/>
          <w:lang w:val="ru-RU"/>
        </w:rPr>
      </w:pPr>
      <w:r w:rsidRPr="00162BED">
        <w:rPr>
          <w:b/>
          <w:i/>
          <w:iCs/>
          <w:sz w:val="28"/>
          <w:szCs w:val="28"/>
          <w:lang w:val="ru-RU"/>
        </w:rPr>
        <w:t>Демонстрация</w:t>
      </w:r>
      <w:r w:rsidRPr="00162BED">
        <w:rPr>
          <w:b/>
          <w:sz w:val="28"/>
          <w:szCs w:val="28"/>
          <w:lang w:val="ru-RU"/>
        </w:rPr>
        <w:t xml:space="preserve"> </w:t>
      </w:r>
      <w:r w:rsidRPr="00162BED">
        <w:rPr>
          <w:sz w:val="28"/>
          <w:szCs w:val="28"/>
          <w:lang w:val="ru-RU"/>
        </w:rPr>
        <w:t>торса человека.</w:t>
      </w:r>
    </w:p>
    <w:p w:rsidR="00FC3996" w:rsidRPr="00395878" w:rsidRDefault="00FC3996" w:rsidP="00CF1A35">
      <w:pPr>
        <w:ind w:firstLine="567"/>
        <w:jc w:val="both"/>
        <w:rPr>
          <w:b/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 xml:space="preserve"> </w:t>
      </w:r>
      <w:r w:rsidRPr="00395878">
        <w:rPr>
          <w:b/>
          <w:sz w:val="28"/>
          <w:szCs w:val="28"/>
          <w:lang w:val="ru-RU"/>
        </w:rPr>
        <w:t xml:space="preserve">Тема 2. Опора тела и движение – </w:t>
      </w:r>
      <w:r w:rsidR="00395878">
        <w:rPr>
          <w:b/>
          <w:sz w:val="28"/>
          <w:szCs w:val="28"/>
          <w:lang w:val="ru-RU"/>
        </w:rPr>
        <w:t>9</w:t>
      </w:r>
      <w:r w:rsidRPr="00395878">
        <w:rPr>
          <w:b/>
          <w:sz w:val="28"/>
          <w:szCs w:val="28"/>
          <w:lang w:val="ru-RU"/>
        </w:rPr>
        <w:t xml:space="preserve"> ч</w:t>
      </w:r>
    </w:p>
    <w:p w:rsidR="00FC3996" w:rsidRPr="00395878" w:rsidRDefault="00FC3996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 xml:space="preserve">Скелет. Значение опорно-двигательной системы. Состав и строение костей. Скелет человека. </w:t>
      </w:r>
      <w:r w:rsidRPr="00162BED">
        <w:rPr>
          <w:sz w:val="28"/>
          <w:szCs w:val="28"/>
          <w:lang w:val="ru-RU"/>
        </w:rPr>
        <w:t>Соединения костей (подвижное и неподвиж</w:t>
      </w:r>
      <w:r w:rsidRPr="00162BED">
        <w:rPr>
          <w:sz w:val="28"/>
          <w:szCs w:val="28"/>
          <w:lang w:val="ru-RU"/>
        </w:rPr>
        <w:softHyphen/>
        <w:t xml:space="preserve">ное). </w:t>
      </w:r>
      <w:r w:rsidRPr="00395878">
        <w:rPr>
          <w:sz w:val="28"/>
          <w:szCs w:val="28"/>
          <w:lang w:val="ru-RU"/>
        </w:rPr>
        <w:t>Основные части скелета: череп, скелет туловища (позвоночник, грудная клетка), кости верхних и нижних конечностей. Первая помощь при ушибах, растяжении связок, вывихах суставов и переломах костей.</w:t>
      </w:r>
    </w:p>
    <w:p w:rsidR="00FC3996" w:rsidRPr="00395878" w:rsidRDefault="00FC3996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b/>
          <w:i/>
          <w:sz w:val="28"/>
          <w:szCs w:val="28"/>
          <w:lang w:val="ru-RU"/>
        </w:rPr>
        <w:t>Лабораторные работы:</w:t>
      </w:r>
      <w:r w:rsidRPr="00395878">
        <w:rPr>
          <w:sz w:val="28"/>
          <w:szCs w:val="28"/>
          <w:lang w:val="ru-RU"/>
        </w:rPr>
        <w:t xml:space="preserve">  состав костей.</w:t>
      </w:r>
    </w:p>
    <w:p w:rsidR="00FC3996" w:rsidRPr="00395878" w:rsidRDefault="00FC3996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 xml:space="preserve">Мышцы. </w:t>
      </w:r>
      <w:r w:rsidRPr="00395878">
        <w:rPr>
          <w:sz w:val="28"/>
          <w:szCs w:val="28"/>
        </w:rPr>
        <w:t> </w:t>
      </w:r>
      <w:r w:rsidRPr="00395878">
        <w:rPr>
          <w:sz w:val="28"/>
          <w:szCs w:val="28"/>
          <w:lang w:val="ru-RU"/>
        </w:rPr>
        <w:t>Основные группы мышц в теле человека: мышцы конечностей, мышцы шеи и спины, мышцы груди и живота, мышцы головы и лица.</w:t>
      </w:r>
      <w:r w:rsidRPr="00395878">
        <w:rPr>
          <w:sz w:val="28"/>
          <w:szCs w:val="28"/>
        </w:rPr>
        <w:t> </w:t>
      </w:r>
      <w:r w:rsidRPr="00395878">
        <w:rPr>
          <w:sz w:val="28"/>
          <w:szCs w:val="28"/>
          <w:lang w:val="ru-RU"/>
        </w:rPr>
        <w:t xml:space="preserve">Работа мышц: сгибание, разгибание, удерживание. Утомление мышц. Влияние физкультуры и спорта на формирование и развитие мышц. Значение физического труда в правильном формировании опорно-двигательной системы. </w:t>
      </w:r>
      <w:r w:rsidRPr="00162BED">
        <w:rPr>
          <w:sz w:val="28"/>
          <w:szCs w:val="28"/>
          <w:lang w:val="ru-RU"/>
        </w:rPr>
        <w:t>Предупреждение искривления позвоночника и развития плоскостопия.</w:t>
      </w:r>
    </w:p>
    <w:p w:rsidR="00FC3996" w:rsidRPr="00395878" w:rsidRDefault="00162BED" w:rsidP="00CF1A35">
      <w:pPr>
        <w:ind w:firstLine="567"/>
        <w:jc w:val="both"/>
        <w:rPr>
          <w:b/>
          <w:sz w:val="28"/>
          <w:szCs w:val="28"/>
          <w:lang w:val="ru-RU"/>
        </w:rPr>
      </w:pPr>
      <w:r w:rsidRPr="00162BED">
        <w:rPr>
          <w:b/>
          <w:i/>
          <w:iCs/>
          <w:sz w:val="28"/>
          <w:szCs w:val="28"/>
          <w:lang w:val="ru-RU"/>
        </w:rPr>
        <w:t>Демонстраци</w:t>
      </w:r>
      <w:r w:rsidR="00FC3996" w:rsidRPr="00395878">
        <w:rPr>
          <w:b/>
          <w:i/>
          <w:iCs/>
          <w:sz w:val="28"/>
          <w:szCs w:val="28"/>
          <w:lang w:val="ru-RU"/>
        </w:rPr>
        <w:t>и:</w:t>
      </w:r>
      <w:r w:rsidRPr="00162BED">
        <w:rPr>
          <w:b/>
          <w:sz w:val="28"/>
          <w:szCs w:val="28"/>
          <w:lang w:val="ru-RU"/>
        </w:rPr>
        <w:t xml:space="preserve"> </w:t>
      </w:r>
    </w:p>
    <w:p w:rsidR="00FC3996" w:rsidRPr="00395878" w:rsidRDefault="00FC3996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>С</w:t>
      </w:r>
      <w:r w:rsidR="00162BED" w:rsidRPr="00162BED">
        <w:rPr>
          <w:sz w:val="28"/>
          <w:szCs w:val="28"/>
          <w:lang w:val="ru-RU"/>
        </w:rPr>
        <w:t>келета человека, позвонков</w:t>
      </w:r>
      <w:r w:rsidRPr="00395878">
        <w:rPr>
          <w:sz w:val="28"/>
          <w:szCs w:val="28"/>
          <w:lang w:val="ru-RU"/>
        </w:rPr>
        <w:t>;</w:t>
      </w:r>
      <w:r w:rsidR="00162BED" w:rsidRPr="00162BED">
        <w:rPr>
          <w:sz w:val="28"/>
          <w:szCs w:val="28"/>
          <w:lang w:val="ru-RU"/>
        </w:rPr>
        <w:t xml:space="preserve"> </w:t>
      </w:r>
    </w:p>
    <w:p w:rsidR="00FC3996" w:rsidRPr="00395878" w:rsidRDefault="00FC3996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>о</w:t>
      </w:r>
      <w:r w:rsidR="00162BED" w:rsidRPr="00162BED">
        <w:rPr>
          <w:sz w:val="28"/>
          <w:szCs w:val="28"/>
          <w:lang w:val="ru-RU"/>
        </w:rPr>
        <w:t>пыты, демонстри</w:t>
      </w:r>
      <w:r w:rsidR="00162BED" w:rsidRPr="00162BED">
        <w:rPr>
          <w:sz w:val="28"/>
          <w:szCs w:val="28"/>
          <w:lang w:val="ru-RU"/>
        </w:rPr>
        <w:softHyphen/>
        <w:t xml:space="preserve">рующие статическую и динамическую нагрузки на мышцы; </w:t>
      </w:r>
    </w:p>
    <w:p w:rsidR="00162BED" w:rsidRPr="00162BED" w:rsidRDefault="00162BED" w:rsidP="00CF1A35">
      <w:pPr>
        <w:ind w:firstLine="567"/>
        <w:jc w:val="both"/>
        <w:rPr>
          <w:sz w:val="28"/>
          <w:szCs w:val="28"/>
          <w:lang w:val="ru-RU"/>
        </w:rPr>
      </w:pPr>
      <w:r w:rsidRPr="00162BED">
        <w:rPr>
          <w:sz w:val="28"/>
          <w:szCs w:val="28"/>
          <w:lang w:val="ru-RU"/>
        </w:rPr>
        <w:t>свойст</w:t>
      </w:r>
      <w:r w:rsidRPr="00162BED">
        <w:rPr>
          <w:sz w:val="28"/>
          <w:szCs w:val="28"/>
          <w:lang w:val="ru-RU"/>
        </w:rPr>
        <w:softHyphen/>
        <w:t>ва декальцинированных и прокаленных костей.</w:t>
      </w:r>
    </w:p>
    <w:p w:rsidR="00FC3996" w:rsidRPr="00395878" w:rsidRDefault="00FC3996" w:rsidP="00CF1A35">
      <w:pPr>
        <w:ind w:firstLine="567"/>
        <w:jc w:val="both"/>
        <w:rPr>
          <w:b/>
          <w:sz w:val="28"/>
          <w:szCs w:val="28"/>
          <w:lang w:val="ru-RU"/>
        </w:rPr>
      </w:pPr>
      <w:r w:rsidRPr="00395878">
        <w:rPr>
          <w:b/>
          <w:sz w:val="28"/>
          <w:szCs w:val="28"/>
          <w:lang w:val="ru-RU"/>
        </w:rPr>
        <w:t>Тема 3. Кровь и кровообращение</w:t>
      </w:r>
      <w:r w:rsidRPr="00395878">
        <w:rPr>
          <w:b/>
          <w:sz w:val="28"/>
          <w:szCs w:val="28"/>
        </w:rPr>
        <w:t> </w:t>
      </w:r>
      <w:r w:rsidRPr="00395878">
        <w:rPr>
          <w:b/>
          <w:sz w:val="28"/>
          <w:szCs w:val="28"/>
          <w:lang w:val="ru-RU"/>
        </w:rPr>
        <w:t>– 10 ч</w:t>
      </w:r>
    </w:p>
    <w:p w:rsidR="00FC3996" w:rsidRPr="00395878" w:rsidRDefault="00FC3996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>Кровь, ее состав и значение, плазма крови. Органы кровообращения: кровеносные сосуды и сердце. Большой и малый круги кровообращения. Внешний вид, величина, положение сердца в грудной клетке. Работа сердца. Пульс. Кровяное давление. Движение крови по сосудам.</w:t>
      </w:r>
      <w:r w:rsidRPr="00395878">
        <w:rPr>
          <w:sz w:val="28"/>
          <w:szCs w:val="28"/>
        </w:rPr>
        <w:t>      </w:t>
      </w:r>
      <w:r w:rsidRPr="00395878">
        <w:rPr>
          <w:sz w:val="28"/>
          <w:szCs w:val="28"/>
          <w:lang w:val="ru-RU"/>
        </w:rPr>
        <w:t>Заболевания сердца (инфаркт, ишемическая болезнь, сердечная недостаточность). Профилактика сердечно-сосудистых заболеваний. Первая помощь при кровотечениях. Вредное влияние никотина, спиртных напитков, наркотических средств на сердечно-сосудистую систему</w:t>
      </w:r>
      <w:r w:rsidR="00D96325" w:rsidRPr="00162BED">
        <w:rPr>
          <w:sz w:val="28"/>
          <w:szCs w:val="28"/>
          <w:lang w:val="ru-RU"/>
        </w:rPr>
        <w:t>(а через кровенос</w:t>
      </w:r>
      <w:r w:rsidR="00D96325" w:rsidRPr="00162BED">
        <w:rPr>
          <w:sz w:val="28"/>
          <w:szCs w:val="28"/>
          <w:lang w:val="ru-RU"/>
        </w:rPr>
        <w:softHyphen/>
        <w:t>ную систему — на весь организм).</w:t>
      </w:r>
    </w:p>
    <w:p w:rsidR="00FC3996" w:rsidRPr="00395878" w:rsidRDefault="00FC3996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b/>
          <w:i/>
          <w:sz w:val="28"/>
          <w:szCs w:val="28"/>
          <w:lang w:val="ru-RU"/>
        </w:rPr>
        <w:t>Лабораторн</w:t>
      </w:r>
      <w:r w:rsidR="00D96325" w:rsidRPr="00395878">
        <w:rPr>
          <w:b/>
          <w:i/>
          <w:sz w:val="28"/>
          <w:szCs w:val="28"/>
          <w:lang w:val="ru-RU"/>
        </w:rPr>
        <w:t>ые</w:t>
      </w:r>
      <w:r w:rsidRPr="00395878">
        <w:rPr>
          <w:b/>
          <w:i/>
          <w:sz w:val="28"/>
          <w:szCs w:val="28"/>
          <w:lang w:val="ru-RU"/>
        </w:rPr>
        <w:t xml:space="preserve"> работ</w:t>
      </w:r>
      <w:r w:rsidR="00D96325" w:rsidRPr="00395878">
        <w:rPr>
          <w:b/>
          <w:i/>
          <w:sz w:val="28"/>
          <w:szCs w:val="28"/>
          <w:lang w:val="ru-RU"/>
        </w:rPr>
        <w:t>ы:</w:t>
      </w:r>
    </w:p>
    <w:p w:rsidR="00D96325" w:rsidRPr="00162BED" w:rsidRDefault="00D96325" w:rsidP="00CF1A35">
      <w:pPr>
        <w:tabs>
          <w:tab w:val="left" w:pos="567"/>
        </w:tabs>
        <w:autoSpaceDE/>
        <w:autoSpaceDN/>
        <w:spacing w:line="276" w:lineRule="auto"/>
        <w:ind w:firstLine="567"/>
        <w:jc w:val="both"/>
        <w:rPr>
          <w:spacing w:val="-10"/>
          <w:sz w:val="28"/>
          <w:szCs w:val="28"/>
          <w:lang w:val="ru-RU"/>
        </w:rPr>
      </w:pPr>
      <w:r w:rsidRPr="00162BED">
        <w:rPr>
          <w:color w:val="000000"/>
          <w:spacing w:val="-10"/>
          <w:sz w:val="28"/>
          <w:szCs w:val="28"/>
          <w:lang w:val="ru-RU"/>
        </w:rPr>
        <w:t>Микроскопическое строение крови.</w:t>
      </w:r>
    </w:p>
    <w:p w:rsidR="00D96325" w:rsidRPr="00162BED" w:rsidRDefault="00D96325" w:rsidP="00CF1A35">
      <w:pPr>
        <w:tabs>
          <w:tab w:val="left" w:pos="570"/>
        </w:tabs>
        <w:autoSpaceDE/>
        <w:autoSpaceDN/>
        <w:spacing w:line="276" w:lineRule="auto"/>
        <w:ind w:firstLine="567"/>
        <w:jc w:val="both"/>
        <w:rPr>
          <w:spacing w:val="-10"/>
          <w:sz w:val="28"/>
          <w:szCs w:val="28"/>
          <w:lang w:val="ru-RU"/>
        </w:rPr>
      </w:pPr>
      <w:r w:rsidRPr="00162BED">
        <w:rPr>
          <w:color w:val="000000"/>
          <w:spacing w:val="-10"/>
          <w:sz w:val="28"/>
          <w:szCs w:val="28"/>
          <w:lang w:val="ru-RU"/>
        </w:rPr>
        <w:t>Подсчет частоты пульса в спокойном состоянии и после ряда физи</w:t>
      </w:r>
      <w:r w:rsidRPr="00162BED">
        <w:rPr>
          <w:color w:val="000000"/>
          <w:spacing w:val="-10"/>
          <w:sz w:val="28"/>
          <w:szCs w:val="28"/>
          <w:lang w:val="ru-RU"/>
        </w:rPr>
        <w:softHyphen/>
        <w:t>ческих упражнений (приседания, прыжки, бег).</w:t>
      </w:r>
    </w:p>
    <w:p w:rsidR="00162BED" w:rsidRPr="00162BED" w:rsidRDefault="00162BED" w:rsidP="00CF1A35">
      <w:pPr>
        <w:ind w:firstLine="567"/>
        <w:jc w:val="both"/>
        <w:rPr>
          <w:sz w:val="28"/>
          <w:szCs w:val="28"/>
          <w:lang w:val="ru-RU"/>
        </w:rPr>
      </w:pPr>
      <w:r w:rsidRPr="00162BED">
        <w:rPr>
          <w:b/>
          <w:i/>
          <w:iCs/>
          <w:sz w:val="28"/>
          <w:szCs w:val="28"/>
          <w:lang w:val="ru-RU"/>
        </w:rPr>
        <w:t>Демонстрация</w:t>
      </w:r>
      <w:r w:rsidRPr="00162BED">
        <w:rPr>
          <w:b/>
          <w:sz w:val="28"/>
          <w:szCs w:val="28"/>
          <w:lang w:val="ru-RU"/>
        </w:rPr>
        <w:t xml:space="preserve"> </w:t>
      </w:r>
      <w:r w:rsidRPr="00162BED">
        <w:rPr>
          <w:sz w:val="28"/>
          <w:szCs w:val="28"/>
          <w:lang w:val="ru-RU"/>
        </w:rPr>
        <w:t>влажного препарата и муляжа сердца млекопи</w:t>
      </w:r>
      <w:r w:rsidRPr="00162BED">
        <w:rPr>
          <w:sz w:val="28"/>
          <w:szCs w:val="28"/>
          <w:lang w:val="ru-RU"/>
        </w:rPr>
        <w:softHyphen/>
        <w:t>тающего.</w:t>
      </w:r>
    </w:p>
    <w:p w:rsidR="004C3300" w:rsidRDefault="004C3300" w:rsidP="00CF1A35">
      <w:pPr>
        <w:ind w:firstLine="567"/>
        <w:jc w:val="both"/>
        <w:rPr>
          <w:b/>
          <w:sz w:val="28"/>
          <w:szCs w:val="28"/>
          <w:lang w:val="ru-RU"/>
        </w:rPr>
      </w:pPr>
    </w:p>
    <w:p w:rsidR="00D96325" w:rsidRPr="00395878" w:rsidRDefault="00D96325" w:rsidP="00CF1A35">
      <w:pPr>
        <w:ind w:firstLine="567"/>
        <w:jc w:val="both"/>
        <w:rPr>
          <w:b/>
          <w:sz w:val="28"/>
          <w:szCs w:val="28"/>
          <w:lang w:val="ru-RU"/>
        </w:rPr>
      </w:pPr>
      <w:r w:rsidRPr="00395878">
        <w:rPr>
          <w:b/>
          <w:sz w:val="28"/>
          <w:szCs w:val="28"/>
          <w:lang w:val="ru-RU"/>
        </w:rPr>
        <w:lastRenderedPageBreak/>
        <w:t>Тема 4. Дыхание</w:t>
      </w:r>
      <w:r w:rsidRPr="00395878">
        <w:rPr>
          <w:b/>
          <w:sz w:val="28"/>
          <w:szCs w:val="28"/>
        </w:rPr>
        <w:t> </w:t>
      </w:r>
      <w:r w:rsidRPr="00395878">
        <w:rPr>
          <w:b/>
          <w:sz w:val="28"/>
          <w:szCs w:val="28"/>
          <w:lang w:val="ru-RU"/>
        </w:rPr>
        <w:t>– 8 ч</w:t>
      </w:r>
    </w:p>
    <w:p w:rsidR="00D96325" w:rsidRPr="00395878" w:rsidRDefault="00D96325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>Значение дыхания. Органы дыхания человека: носовая и ротовая полости, гортань, трахея, бронхи, легкие. Голосовой аппарат. Газообмен в легких и тканях.</w:t>
      </w:r>
      <w:r w:rsidRPr="00395878">
        <w:rPr>
          <w:sz w:val="28"/>
          <w:szCs w:val="28"/>
        </w:rPr>
        <w:t> </w:t>
      </w:r>
      <w:r w:rsidRPr="00395878">
        <w:rPr>
          <w:sz w:val="28"/>
          <w:szCs w:val="28"/>
          <w:lang w:val="ru-RU"/>
        </w:rPr>
        <w:t>Гигиена органов дыхания. Передача болезней через воздух (пыль, кашель, чихание). Болезни органов дыхания и их предупреждение (ОРЗ, гайморит, тонзиллит, бронхит, туберкулез и др.)</w:t>
      </w:r>
      <w:r w:rsidRPr="00395878">
        <w:rPr>
          <w:sz w:val="28"/>
          <w:szCs w:val="28"/>
        </w:rPr>
        <w:t>  </w:t>
      </w:r>
      <w:r w:rsidRPr="00395878">
        <w:rPr>
          <w:sz w:val="28"/>
          <w:szCs w:val="28"/>
          <w:lang w:val="ru-RU"/>
        </w:rPr>
        <w:t xml:space="preserve">Влияние никотина на органы дыхания. Гигиенические требования к составу воздуха в жилых помещениях. </w:t>
      </w:r>
      <w:r w:rsidRPr="00162BED">
        <w:rPr>
          <w:sz w:val="28"/>
          <w:szCs w:val="28"/>
          <w:lang w:val="ru-RU"/>
        </w:rPr>
        <w:t>Необходимость чистого воздуха для дыхания.</w:t>
      </w:r>
    </w:p>
    <w:p w:rsidR="00D96325" w:rsidRPr="00162BED" w:rsidRDefault="00D96325" w:rsidP="00CF1A35">
      <w:pPr>
        <w:ind w:firstLine="567"/>
        <w:jc w:val="both"/>
        <w:rPr>
          <w:sz w:val="28"/>
          <w:szCs w:val="28"/>
          <w:lang w:val="ru-RU"/>
        </w:rPr>
      </w:pPr>
      <w:r w:rsidRPr="00162BED">
        <w:rPr>
          <w:b/>
          <w:i/>
          <w:iCs/>
          <w:sz w:val="28"/>
          <w:szCs w:val="28"/>
          <w:lang w:val="ru-RU"/>
        </w:rPr>
        <w:t>Демонстрация</w:t>
      </w:r>
      <w:r w:rsidRPr="00162BED">
        <w:rPr>
          <w:b/>
          <w:sz w:val="28"/>
          <w:szCs w:val="28"/>
          <w:lang w:val="ru-RU"/>
        </w:rPr>
        <w:t xml:space="preserve"> </w:t>
      </w:r>
      <w:r w:rsidRPr="00162BED">
        <w:rPr>
          <w:sz w:val="28"/>
          <w:szCs w:val="28"/>
          <w:lang w:val="ru-RU"/>
        </w:rPr>
        <w:t>опыта, обнаруживающего углекислый газ в выды</w:t>
      </w:r>
      <w:r w:rsidRPr="00162BED">
        <w:rPr>
          <w:sz w:val="28"/>
          <w:szCs w:val="28"/>
          <w:lang w:val="ru-RU"/>
        </w:rPr>
        <w:softHyphen/>
        <w:t>хаемом воздухе.</w:t>
      </w:r>
    </w:p>
    <w:p w:rsidR="00D96325" w:rsidRPr="00395878" w:rsidRDefault="00D96325" w:rsidP="00CF1A35">
      <w:pPr>
        <w:ind w:firstLine="567"/>
        <w:jc w:val="both"/>
        <w:rPr>
          <w:b/>
          <w:sz w:val="28"/>
          <w:szCs w:val="28"/>
          <w:lang w:val="ru-RU"/>
        </w:rPr>
      </w:pPr>
      <w:r w:rsidRPr="00395878">
        <w:rPr>
          <w:b/>
          <w:sz w:val="28"/>
          <w:szCs w:val="28"/>
          <w:lang w:val="ru-RU"/>
        </w:rPr>
        <w:t>Тема 5. Пищеварение – 10 ч.</w:t>
      </w:r>
    </w:p>
    <w:p w:rsidR="00D96325" w:rsidRPr="00395878" w:rsidRDefault="00D96325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>Значение пищеварения для человека. Питательные вещества и витамины. Органы пищеварения: ротовая полость, пищевод, желудок, поджелудочная железа, печень, кишечник.</w:t>
      </w:r>
      <w:r w:rsidRPr="00395878">
        <w:rPr>
          <w:sz w:val="28"/>
          <w:szCs w:val="28"/>
        </w:rPr>
        <w:t>      </w:t>
      </w:r>
      <w:r w:rsidRPr="00395878">
        <w:rPr>
          <w:sz w:val="28"/>
          <w:szCs w:val="28"/>
          <w:lang w:val="ru-RU"/>
        </w:rPr>
        <w:t>Здоровые зубы</w:t>
      </w:r>
      <w:r w:rsidRPr="00395878">
        <w:rPr>
          <w:sz w:val="28"/>
          <w:szCs w:val="28"/>
        </w:rPr>
        <w:t> </w:t>
      </w:r>
      <w:r w:rsidRPr="00395878">
        <w:rPr>
          <w:sz w:val="28"/>
          <w:szCs w:val="28"/>
          <w:lang w:val="ru-RU"/>
        </w:rPr>
        <w:t>— здоровое тело (строение и значение зубов, уход, лечение). Значение пережевывания пищи. Отделение слюны. Изменение пищи во рту под действием слюны. Глотание. Изменение пищи в желудке. Пищеварение в кишечнике.</w:t>
      </w:r>
      <w:r w:rsidRPr="00395878">
        <w:rPr>
          <w:sz w:val="28"/>
          <w:szCs w:val="28"/>
        </w:rPr>
        <w:t>      </w:t>
      </w:r>
      <w:r w:rsidRPr="00162BED">
        <w:rPr>
          <w:sz w:val="28"/>
          <w:szCs w:val="28"/>
          <w:lang w:val="ru-RU"/>
        </w:rPr>
        <w:t>Всасывание питательных веществ в кровь. Гигиена питания и предупреждение желудочно-кишечных заболеваний, пищевых отправлений и глистных заражений.</w:t>
      </w:r>
      <w:r w:rsidRPr="00395878">
        <w:rPr>
          <w:sz w:val="28"/>
          <w:szCs w:val="28"/>
          <w:lang w:val="ru-RU"/>
        </w:rPr>
        <w:t xml:space="preserve">   Значение приготовления пищи.</w:t>
      </w:r>
      <w:r w:rsidRPr="00395878">
        <w:rPr>
          <w:sz w:val="28"/>
          <w:szCs w:val="28"/>
        </w:rPr>
        <w:t> </w:t>
      </w:r>
      <w:r w:rsidRPr="00395878">
        <w:rPr>
          <w:sz w:val="28"/>
          <w:szCs w:val="28"/>
          <w:lang w:val="ru-RU"/>
        </w:rPr>
        <w:t>Заболевания пищеварительной системы и их профилактика (аппендицит, дизентерия, холера, гастрит). Причины и признаки пищевых отравлений. Влияние вредных привычек на пищеварительную систему. Доврачебная помощь при нарушениях пищеварения.</w:t>
      </w:r>
    </w:p>
    <w:p w:rsidR="00D96325" w:rsidRPr="00395878" w:rsidRDefault="00D96325" w:rsidP="00CF1A35">
      <w:pPr>
        <w:ind w:firstLine="567"/>
        <w:jc w:val="both"/>
        <w:rPr>
          <w:b/>
          <w:i/>
          <w:sz w:val="28"/>
          <w:szCs w:val="28"/>
          <w:lang w:val="ru-RU"/>
        </w:rPr>
      </w:pPr>
      <w:r w:rsidRPr="00395878">
        <w:rPr>
          <w:b/>
          <w:i/>
          <w:sz w:val="28"/>
          <w:szCs w:val="28"/>
          <w:lang w:val="ru-RU"/>
        </w:rPr>
        <w:t>Лабораторные работы:</w:t>
      </w:r>
    </w:p>
    <w:p w:rsidR="00D96325" w:rsidRPr="00395878" w:rsidRDefault="00D96325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 xml:space="preserve">Обнаружение крахмала в хлебе, картофеле. </w:t>
      </w:r>
    </w:p>
    <w:p w:rsidR="00D96325" w:rsidRPr="00395878" w:rsidRDefault="00D96325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>Действие слюны на крахмал.</w:t>
      </w:r>
    </w:p>
    <w:p w:rsidR="00162BED" w:rsidRPr="00162BED" w:rsidRDefault="00D96325" w:rsidP="00CF1A35">
      <w:pPr>
        <w:ind w:firstLine="567"/>
        <w:jc w:val="both"/>
        <w:rPr>
          <w:spacing w:val="-10"/>
          <w:sz w:val="28"/>
          <w:szCs w:val="28"/>
          <w:lang w:val="ru-RU"/>
        </w:rPr>
      </w:pPr>
      <w:r w:rsidRPr="00395878">
        <w:rPr>
          <w:b/>
          <w:bCs/>
          <w:sz w:val="28"/>
          <w:szCs w:val="28"/>
          <w:lang w:val="ru-RU"/>
        </w:rPr>
        <w:t xml:space="preserve"> </w:t>
      </w:r>
      <w:r w:rsidRPr="00395878">
        <w:rPr>
          <w:b/>
          <w:bCs/>
          <w:i/>
          <w:sz w:val="28"/>
          <w:szCs w:val="28"/>
          <w:lang w:val="ru-RU"/>
        </w:rPr>
        <w:t>Демонстрации</w:t>
      </w:r>
      <w:r w:rsidR="00162BED" w:rsidRPr="00162BED">
        <w:rPr>
          <w:b/>
          <w:bCs/>
          <w:color w:val="000000"/>
          <w:spacing w:val="-10"/>
          <w:sz w:val="28"/>
          <w:szCs w:val="28"/>
          <w:lang w:val="ru-RU"/>
        </w:rPr>
        <w:t>:</w:t>
      </w:r>
    </w:p>
    <w:p w:rsidR="00162BED" w:rsidRPr="00162BED" w:rsidRDefault="00162BED" w:rsidP="00CF1A35">
      <w:pPr>
        <w:tabs>
          <w:tab w:val="left" w:pos="567"/>
        </w:tabs>
        <w:autoSpaceDE/>
        <w:autoSpaceDN/>
        <w:spacing w:line="276" w:lineRule="auto"/>
        <w:ind w:firstLine="567"/>
        <w:jc w:val="both"/>
        <w:rPr>
          <w:spacing w:val="-10"/>
          <w:sz w:val="28"/>
          <w:szCs w:val="28"/>
          <w:lang w:val="ru-RU"/>
        </w:rPr>
      </w:pPr>
      <w:r w:rsidRPr="00162BED">
        <w:rPr>
          <w:color w:val="000000"/>
          <w:spacing w:val="-10"/>
          <w:sz w:val="28"/>
          <w:szCs w:val="28"/>
          <w:lang w:val="ru-RU"/>
        </w:rPr>
        <w:t>Обнаружение крахмала в хлебе и картофеле.</w:t>
      </w:r>
    </w:p>
    <w:p w:rsidR="00162BED" w:rsidRPr="00162BED" w:rsidRDefault="00162BED" w:rsidP="00CF1A35">
      <w:pPr>
        <w:tabs>
          <w:tab w:val="left" w:pos="586"/>
        </w:tabs>
        <w:autoSpaceDE/>
        <w:autoSpaceDN/>
        <w:spacing w:line="276" w:lineRule="auto"/>
        <w:ind w:firstLine="567"/>
        <w:jc w:val="both"/>
        <w:rPr>
          <w:spacing w:val="-10"/>
          <w:sz w:val="28"/>
          <w:szCs w:val="28"/>
          <w:lang w:val="ru-RU"/>
        </w:rPr>
      </w:pPr>
      <w:r w:rsidRPr="00162BED">
        <w:rPr>
          <w:color w:val="000000"/>
          <w:spacing w:val="-10"/>
          <w:sz w:val="28"/>
          <w:szCs w:val="28"/>
          <w:lang w:val="ru-RU"/>
        </w:rPr>
        <w:t>Обнаружение белка и крахмала в пшеничной муке.</w:t>
      </w:r>
    </w:p>
    <w:p w:rsidR="00162BED" w:rsidRPr="00162BED" w:rsidRDefault="00162BED" w:rsidP="00CF1A35">
      <w:pPr>
        <w:tabs>
          <w:tab w:val="left" w:pos="586"/>
        </w:tabs>
        <w:autoSpaceDE/>
        <w:autoSpaceDN/>
        <w:spacing w:line="276" w:lineRule="auto"/>
        <w:ind w:firstLine="567"/>
        <w:jc w:val="both"/>
        <w:rPr>
          <w:spacing w:val="-10"/>
          <w:sz w:val="28"/>
          <w:szCs w:val="28"/>
          <w:lang w:val="ru-RU"/>
        </w:rPr>
      </w:pPr>
      <w:r w:rsidRPr="00162BED">
        <w:rPr>
          <w:color w:val="000000"/>
          <w:spacing w:val="-10"/>
          <w:sz w:val="28"/>
          <w:szCs w:val="28"/>
          <w:lang w:val="ru-RU"/>
        </w:rPr>
        <w:t>Действие слюны на крахмал.</w:t>
      </w:r>
    </w:p>
    <w:p w:rsidR="00162BED" w:rsidRPr="00162BED" w:rsidRDefault="00162BED" w:rsidP="00CF1A35">
      <w:pPr>
        <w:tabs>
          <w:tab w:val="left" w:pos="586"/>
        </w:tabs>
        <w:autoSpaceDE/>
        <w:autoSpaceDN/>
        <w:spacing w:line="276" w:lineRule="auto"/>
        <w:ind w:firstLine="567"/>
        <w:jc w:val="both"/>
        <w:rPr>
          <w:spacing w:val="-10"/>
          <w:sz w:val="28"/>
          <w:szCs w:val="28"/>
          <w:lang w:val="ru-RU"/>
        </w:rPr>
      </w:pPr>
      <w:r w:rsidRPr="00162BED">
        <w:rPr>
          <w:color w:val="000000"/>
          <w:spacing w:val="-10"/>
          <w:sz w:val="28"/>
          <w:szCs w:val="28"/>
          <w:lang w:val="ru-RU"/>
        </w:rPr>
        <w:t>Действие желудочного сока на белки.</w:t>
      </w:r>
    </w:p>
    <w:p w:rsidR="00D96325" w:rsidRPr="00395878" w:rsidRDefault="00D96325" w:rsidP="00CF1A35">
      <w:pPr>
        <w:ind w:firstLine="567"/>
        <w:jc w:val="both"/>
        <w:rPr>
          <w:b/>
          <w:sz w:val="28"/>
          <w:szCs w:val="28"/>
          <w:lang w:val="ru-RU"/>
        </w:rPr>
      </w:pPr>
      <w:r w:rsidRPr="00395878">
        <w:rPr>
          <w:b/>
          <w:sz w:val="28"/>
          <w:szCs w:val="28"/>
          <w:lang w:val="ru-RU"/>
        </w:rPr>
        <w:t>Тема 6. Почки</w:t>
      </w:r>
      <w:r w:rsidRPr="00395878">
        <w:rPr>
          <w:b/>
          <w:sz w:val="28"/>
          <w:szCs w:val="28"/>
        </w:rPr>
        <w:t> </w:t>
      </w:r>
      <w:r w:rsidRPr="00395878">
        <w:rPr>
          <w:b/>
          <w:sz w:val="28"/>
          <w:szCs w:val="28"/>
          <w:lang w:val="ru-RU"/>
        </w:rPr>
        <w:t>– 4 ч</w:t>
      </w:r>
    </w:p>
    <w:p w:rsidR="00D96325" w:rsidRPr="00162BED" w:rsidRDefault="00D96325" w:rsidP="00CF1A35">
      <w:pPr>
        <w:ind w:firstLine="567"/>
        <w:jc w:val="both"/>
        <w:rPr>
          <w:sz w:val="28"/>
          <w:szCs w:val="28"/>
          <w:lang w:val="ru-RU"/>
        </w:rPr>
      </w:pPr>
      <w:r w:rsidRPr="00162BED">
        <w:rPr>
          <w:sz w:val="28"/>
          <w:szCs w:val="28"/>
          <w:lang w:val="ru-RU"/>
        </w:rPr>
        <w:t>Органы мочевыделительной системы, их значение. Внешнее строение почек и их расположение в организме. Предупреждение почечных заболеваний.</w:t>
      </w:r>
    </w:p>
    <w:p w:rsidR="00D96325" w:rsidRPr="00395878" w:rsidRDefault="00D96325" w:rsidP="00CF1A35">
      <w:pPr>
        <w:ind w:firstLine="567"/>
        <w:jc w:val="both"/>
        <w:rPr>
          <w:b/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 xml:space="preserve"> </w:t>
      </w:r>
      <w:r w:rsidRPr="00395878">
        <w:rPr>
          <w:b/>
          <w:sz w:val="28"/>
          <w:szCs w:val="28"/>
          <w:lang w:val="ru-RU"/>
        </w:rPr>
        <w:t>Тема 7. Кожа – 6 ч</w:t>
      </w:r>
    </w:p>
    <w:p w:rsidR="00D96325" w:rsidRPr="00395878" w:rsidRDefault="00D96325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>Кожа и ее роль в жизни человека. Значение кожи для защиты, осязания, выделения пота и жира, терморегуляции.</w:t>
      </w:r>
      <w:r w:rsidRPr="00395878">
        <w:rPr>
          <w:sz w:val="28"/>
          <w:szCs w:val="28"/>
        </w:rPr>
        <w:t>  </w:t>
      </w:r>
      <w:r w:rsidRPr="00395878">
        <w:rPr>
          <w:sz w:val="28"/>
          <w:szCs w:val="28"/>
          <w:lang w:val="ru-RU"/>
        </w:rPr>
        <w:t>Закаливание организма (солнечные и воздушные ванны, водные процедуры, влажные обтирания).</w:t>
      </w:r>
      <w:r w:rsidRPr="00395878">
        <w:rPr>
          <w:sz w:val="28"/>
          <w:szCs w:val="28"/>
        </w:rPr>
        <w:t> </w:t>
      </w:r>
      <w:r w:rsidRPr="00395878">
        <w:rPr>
          <w:sz w:val="28"/>
          <w:szCs w:val="28"/>
          <w:lang w:val="ru-RU"/>
        </w:rPr>
        <w:t>Кожные заболевания и их профилактика (педикулез, чесотка, лишай, экзема и др.). Гигиена кожи и гигиенические требования к одежде. Оказание первой помощи при тепловом и солнечном ударах, термических и химических ожогах, обморожении, поражении электрическим током.</w:t>
      </w:r>
    </w:p>
    <w:p w:rsidR="00D96325" w:rsidRPr="00395878" w:rsidRDefault="00D96325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b/>
          <w:i/>
          <w:sz w:val="28"/>
          <w:szCs w:val="28"/>
          <w:lang w:val="ru-RU"/>
        </w:rPr>
        <w:t>Практическая работа №1.</w:t>
      </w:r>
      <w:r w:rsidRPr="00395878">
        <w:rPr>
          <w:sz w:val="28"/>
          <w:szCs w:val="28"/>
          <w:lang w:val="ru-RU"/>
        </w:rPr>
        <w:t xml:space="preserve"> Выполнение различных приемов наложения повязок на условно пораженный участок кожи.</w:t>
      </w:r>
    </w:p>
    <w:p w:rsidR="00D96325" w:rsidRPr="00395878" w:rsidRDefault="00D96325" w:rsidP="00CF1A35">
      <w:pPr>
        <w:ind w:firstLine="567"/>
        <w:jc w:val="both"/>
        <w:rPr>
          <w:b/>
          <w:sz w:val="28"/>
          <w:szCs w:val="28"/>
          <w:lang w:val="ru-RU"/>
        </w:rPr>
      </w:pPr>
      <w:r w:rsidRPr="00395878">
        <w:rPr>
          <w:b/>
          <w:sz w:val="28"/>
          <w:szCs w:val="28"/>
          <w:lang w:val="ru-RU"/>
        </w:rPr>
        <w:t xml:space="preserve">Тема 8. Нервная система – 6  </w:t>
      </w:r>
    </w:p>
    <w:p w:rsidR="00D96325" w:rsidRPr="00395878" w:rsidRDefault="00D96325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>Строение и значение нервной системы (спинной и головной мозг, нервы).</w:t>
      </w:r>
      <w:r w:rsidRPr="00395878">
        <w:rPr>
          <w:sz w:val="28"/>
          <w:szCs w:val="28"/>
        </w:rPr>
        <w:t> </w:t>
      </w:r>
      <w:r w:rsidRPr="00395878">
        <w:rPr>
          <w:sz w:val="28"/>
          <w:szCs w:val="28"/>
          <w:lang w:val="ru-RU"/>
        </w:rPr>
        <w:t xml:space="preserve">Высшая нервная деятельность человека. Гигиена умственного и </w:t>
      </w:r>
      <w:r w:rsidRPr="00395878">
        <w:rPr>
          <w:sz w:val="28"/>
          <w:szCs w:val="28"/>
          <w:lang w:val="ru-RU"/>
        </w:rPr>
        <w:lastRenderedPageBreak/>
        <w:t>физического труда. Отрицательное влияние алкоголя, никотина, наркотических веществ на нервную систему. Сон и его значение.</w:t>
      </w:r>
      <w:r w:rsidRPr="00395878">
        <w:rPr>
          <w:sz w:val="28"/>
          <w:szCs w:val="28"/>
        </w:rPr>
        <w:t>      </w:t>
      </w:r>
    </w:p>
    <w:p w:rsidR="00D96325" w:rsidRPr="00395878" w:rsidRDefault="00D96325" w:rsidP="00CF1A35">
      <w:pPr>
        <w:ind w:firstLine="567"/>
        <w:jc w:val="both"/>
        <w:rPr>
          <w:b/>
          <w:sz w:val="28"/>
          <w:szCs w:val="28"/>
          <w:lang w:val="ru-RU"/>
        </w:rPr>
      </w:pPr>
      <w:r w:rsidRPr="00395878">
        <w:rPr>
          <w:b/>
          <w:sz w:val="28"/>
          <w:szCs w:val="28"/>
          <w:lang w:val="ru-RU"/>
        </w:rPr>
        <w:t>Тема 9. Органы чувств – 6 ч</w:t>
      </w:r>
    </w:p>
    <w:p w:rsidR="00D96325" w:rsidRPr="00395878" w:rsidRDefault="00D96325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>Значение органов чувств. Строение, функции и значение органов зрения человека. Болезни органов зрения, их профилактика. Гигиена зрения.</w:t>
      </w:r>
      <w:r w:rsidRPr="00395878">
        <w:rPr>
          <w:sz w:val="28"/>
          <w:szCs w:val="28"/>
        </w:rPr>
        <w:t> </w:t>
      </w:r>
      <w:r w:rsidRPr="00395878">
        <w:rPr>
          <w:sz w:val="28"/>
          <w:szCs w:val="28"/>
          <w:lang w:val="ru-RU"/>
        </w:rPr>
        <w:t xml:space="preserve"> Строение и значение органа слуха. Заболевания органа слуха, предупреждение нарушений слуха. Органы осязания, обоняния, вкуса (слизистая оболочка языка и полости носа, кожная чувствительность: болевая, температурная и тактильная). Расположение и значение этих органов.</w:t>
      </w:r>
    </w:p>
    <w:p w:rsidR="00395878" w:rsidRPr="00395878" w:rsidRDefault="00395878" w:rsidP="00CF1A35">
      <w:pPr>
        <w:ind w:firstLine="567"/>
        <w:jc w:val="both"/>
        <w:rPr>
          <w:sz w:val="28"/>
          <w:szCs w:val="28"/>
          <w:lang w:val="ru-RU"/>
        </w:rPr>
      </w:pPr>
      <w:r w:rsidRPr="00162BED">
        <w:rPr>
          <w:b/>
          <w:i/>
          <w:iCs/>
          <w:sz w:val="28"/>
          <w:szCs w:val="28"/>
          <w:lang w:val="ru-RU"/>
        </w:rPr>
        <w:t>Демонстрация</w:t>
      </w:r>
      <w:r w:rsidRPr="00162BED">
        <w:rPr>
          <w:sz w:val="28"/>
          <w:szCs w:val="28"/>
          <w:lang w:val="ru-RU"/>
        </w:rPr>
        <w:t xml:space="preserve"> </w:t>
      </w:r>
    </w:p>
    <w:p w:rsidR="00395878" w:rsidRPr="00162BED" w:rsidRDefault="00395878" w:rsidP="00CF1A35">
      <w:pPr>
        <w:ind w:firstLine="567"/>
        <w:jc w:val="both"/>
        <w:rPr>
          <w:sz w:val="28"/>
          <w:szCs w:val="28"/>
          <w:lang w:val="ru-RU"/>
        </w:rPr>
      </w:pPr>
      <w:r w:rsidRPr="00162BED">
        <w:rPr>
          <w:sz w:val="28"/>
          <w:szCs w:val="28"/>
          <w:lang w:val="ru-RU"/>
        </w:rPr>
        <w:t>влажного препарата «Глаз крупного млекопитаю</w:t>
      </w:r>
      <w:r w:rsidRPr="00162BED">
        <w:rPr>
          <w:sz w:val="28"/>
          <w:szCs w:val="28"/>
          <w:lang w:val="ru-RU"/>
        </w:rPr>
        <w:softHyphen/>
        <w:t>щего», моделей глазного яблока и уха.</w:t>
      </w:r>
    </w:p>
    <w:p w:rsidR="00395878" w:rsidRPr="00395878" w:rsidRDefault="00395878" w:rsidP="00CF1A35">
      <w:pPr>
        <w:ind w:firstLine="567"/>
        <w:jc w:val="both"/>
        <w:rPr>
          <w:b/>
          <w:sz w:val="28"/>
          <w:szCs w:val="28"/>
          <w:lang w:val="ru-RU"/>
        </w:rPr>
      </w:pPr>
      <w:r w:rsidRPr="00395878">
        <w:rPr>
          <w:b/>
          <w:sz w:val="28"/>
          <w:szCs w:val="28"/>
          <w:lang w:val="ru-RU"/>
        </w:rPr>
        <w:t>Тема 10. Охрана здоровья человека в Российской Федерации</w:t>
      </w:r>
      <w:r w:rsidRPr="00395878">
        <w:rPr>
          <w:b/>
          <w:sz w:val="28"/>
          <w:szCs w:val="28"/>
        </w:rPr>
        <w:t> </w:t>
      </w:r>
      <w:r w:rsidRPr="00395878">
        <w:rPr>
          <w:b/>
          <w:sz w:val="28"/>
          <w:szCs w:val="28"/>
          <w:lang w:val="ru-RU"/>
        </w:rPr>
        <w:t>– 3 ч</w:t>
      </w:r>
    </w:p>
    <w:p w:rsidR="00395878" w:rsidRPr="00162BED" w:rsidRDefault="00395878" w:rsidP="00CF1A35">
      <w:pPr>
        <w:ind w:firstLine="567"/>
        <w:jc w:val="both"/>
        <w:rPr>
          <w:sz w:val="28"/>
          <w:szCs w:val="28"/>
          <w:lang w:val="ru-RU"/>
        </w:rPr>
      </w:pPr>
      <w:r w:rsidRPr="00395878">
        <w:rPr>
          <w:sz w:val="28"/>
          <w:szCs w:val="28"/>
          <w:lang w:val="ru-RU"/>
        </w:rPr>
        <w:t xml:space="preserve">Система здравоохранения в РФ. Мероприятия, осуществляемые в нашей стране по охране труда. Организация отдыха. Медицинская помощь. Социальное обеспечение по старости, болезни и потере трудоспособности. </w:t>
      </w:r>
      <w:r w:rsidRPr="00162BED">
        <w:rPr>
          <w:sz w:val="28"/>
          <w:szCs w:val="28"/>
          <w:lang w:val="ru-RU"/>
        </w:rPr>
        <w:t>Здоровье человека и современное общество (окружающая среда). Воздействие окружающей среды на системы органов и здоровье человека в целом.</w:t>
      </w:r>
    </w:p>
    <w:p w:rsidR="00395878" w:rsidRPr="00162BED" w:rsidRDefault="00395878" w:rsidP="00CF1A35">
      <w:pPr>
        <w:spacing w:after="220"/>
        <w:ind w:firstLine="567"/>
        <w:jc w:val="both"/>
        <w:rPr>
          <w:sz w:val="28"/>
          <w:szCs w:val="28"/>
          <w:lang w:val="ru-RU"/>
        </w:rPr>
      </w:pPr>
      <w:r w:rsidRPr="00162BED">
        <w:rPr>
          <w:sz w:val="28"/>
          <w:szCs w:val="28"/>
          <w:lang w:val="ru-RU"/>
        </w:rPr>
        <w:t xml:space="preserve">Болезни цивилизации: герпес, онкология, ВИЧ-инфекция и </w:t>
      </w:r>
      <w:r w:rsidRPr="00395878">
        <w:rPr>
          <w:sz w:val="28"/>
          <w:szCs w:val="28"/>
          <w:lang w:val="ru-RU"/>
        </w:rPr>
        <w:t>другие</w:t>
      </w:r>
      <w:r w:rsidRPr="00162BED">
        <w:rPr>
          <w:sz w:val="28"/>
          <w:szCs w:val="28"/>
          <w:lang w:val="ru-RU"/>
        </w:rPr>
        <w:t>. Меры профилактики.</w:t>
      </w:r>
    </w:p>
    <w:p w:rsidR="00395878" w:rsidRPr="00395878" w:rsidRDefault="00395878" w:rsidP="00CF1A35">
      <w:pPr>
        <w:ind w:firstLine="567"/>
        <w:jc w:val="both"/>
        <w:rPr>
          <w:sz w:val="28"/>
          <w:szCs w:val="28"/>
          <w:lang w:val="ru-RU"/>
        </w:rPr>
      </w:pPr>
    </w:p>
    <w:tbl>
      <w:tblPr>
        <w:tblW w:w="9225" w:type="dxa"/>
        <w:jc w:val="center"/>
        <w:tblInd w:w="-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340" w:firstRow="0" w:lastRow="1" w:firstColumn="0" w:lastColumn="1" w:noHBand="1" w:noVBand="0"/>
      </w:tblPr>
      <w:tblGrid>
        <w:gridCol w:w="924"/>
        <w:gridCol w:w="3400"/>
        <w:gridCol w:w="1169"/>
        <w:gridCol w:w="1484"/>
        <w:gridCol w:w="925"/>
        <w:gridCol w:w="1323"/>
      </w:tblGrid>
      <w:tr w:rsidR="00395878" w:rsidTr="009021AB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Название раздела, темы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Общее количество часов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Практические занятия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лабораторные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Контрольные работы</w:t>
            </w:r>
          </w:p>
        </w:tc>
      </w:tr>
      <w:tr w:rsidR="00395878" w:rsidTr="00395878">
        <w:trPr>
          <w:trHeight w:val="351"/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Pr="00395878" w:rsidRDefault="00395878" w:rsidP="00CF1A35">
            <w:pPr>
              <w:ind w:firstLine="567"/>
              <w:jc w:val="both"/>
              <w:rPr>
                <w:lang w:val="ru-RU"/>
              </w:rPr>
            </w:pPr>
            <w:r w:rsidRPr="00395878">
              <w:rPr>
                <w:sz w:val="28"/>
                <w:szCs w:val="28"/>
                <w:lang w:val="ru-RU"/>
              </w:rPr>
              <w:t xml:space="preserve">Введение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395878" w:rsidTr="00395878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22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Pr="00395878" w:rsidRDefault="00395878" w:rsidP="00CF1A35">
            <w:pPr>
              <w:ind w:firstLine="567"/>
              <w:jc w:val="both"/>
              <w:rPr>
                <w:lang w:val="ru-RU"/>
              </w:rPr>
            </w:pPr>
            <w:r w:rsidRPr="00395878">
              <w:rPr>
                <w:sz w:val="28"/>
                <w:szCs w:val="28"/>
                <w:lang w:val="ru-RU"/>
              </w:rPr>
              <w:t>Тема 1. Общий обзор организма человека</w:t>
            </w:r>
            <w:r w:rsidRPr="00395878">
              <w:rPr>
                <w:sz w:val="28"/>
                <w:szCs w:val="28"/>
              </w:rPr>
              <w:t> 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395878" w:rsidTr="00395878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Pr="00395878" w:rsidRDefault="00395878" w:rsidP="00CF1A35">
            <w:pPr>
              <w:ind w:firstLine="567"/>
              <w:jc w:val="both"/>
              <w:rPr>
                <w:lang w:val="ru-RU"/>
              </w:rPr>
            </w:pPr>
            <w:r w:rsidRPr="00395878">
              <w:rPr>
                <w:sz w:val="28"/>
                <w:szCs w:val="28"/>
                <w:lang w:val="ru-RU"/>
              </w:rPr>
              <w:t xml:space="preserve">Тема 2. Опора тела и движение 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395878" w:rsidTr="00395878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44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Pr="00395878" w:rsidRDefault="00395878" w:rsidP="00CF1A35">
            <w:pPr>
              <w:ind w:firstLine="567"/>
              <w:jc w:val="both"/>
              <w:rPr>
                <w:lang w:val="ru-RU"/>
              </w:rPr>
            </w:pPr>
            <w:r w:rsidRPr="00395878">
              <w:rPr>
                <w:sz w:val="28"/>
                <w:szCs w:val="28"/>
                <w:lang w:val="ru-RU"/>
              </w:rPr>
              <w:t>Тема 3. Кровь и кровообращение</w:t>
            </w:r>
            <w:r w:rsidRPr="0039587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395878" w:rsidTr="009021AB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55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Pr="00395878" w:rsidRDefault="00395878" w:rsidP="00CF1A35">
            <w:pPr>
              <w:ind w:firstLine="567"/>
              <w:jc w:val="both"/>
              <w:rPr>
                <w:lang w:val="ru-RU"/>
              </w:rPr>
            </w:pPr>
            <w:r w:rsidRPr="00395878">
              <w:rPr>
                <w:sz w:val="28"/>
                <w:szCs w:val="28"/>
                <w:lang w:val="ru-RU"/>
              </w:rPr>
              <w:t>Тема 4. Дыхание</w:t>
            </w:r>
            <w:r w:rsidRPr="0039587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395878" w:rsidTr="00395878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66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Pr="00395878" w:rsidRDefault="00395878" w:rsidP="00CF1A35">
            <w:pPr>
              <w:ind w:firstLine="567"/>
              <w:jc w:val="both"/>
              <w:rPr>
                <w:lang w:val="ru-RU"/>
              </w:rPr>
            </w:pPr>
            <w:r w:rsidRPr="00395878">
              <w:rPr>
                <w:sz w:val="28"/>
                <w:szCs w:val="28"/>
                <w:lang w:val="ru-RU"/>
              </w:rPr>
              <w:t xml:space="preserve">Тема 5. Пищеварение 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395878" w:rsidTr="00395878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5878" w:rsidRDefault="00395878" w:rsidP="00CF1A35">
            <w:pPr>
              <w:autoSpaceDE/>
              <w:spacing w:line="264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Pr="00395878" w:rsidRDefault="00395878" w:rsidP="00CF1A35">
            <w:pPr>
              <w:ind w:firstLine="567"/>
              <w:jc w:val="both"/>
              <w:rPr>
                <w:lang w:val="ru-RU"/>
              </w:rPr>
            </w:pPr>
            <w:r w:rsidRPr="00395878">
              <w:rPr>
                <w:sz w:val="28"/>
                <w:szCs w:val="28"/>
                <w:lang w:val="ru-RU"/>
              </w:rPr>
              <w:t>Тема 6. Почки</w:t>
            </w:r>
            <w:r w:rsidRPr="0039587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395878" w:rsidTr="009021AB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95878" w:rsidP="00CF1A35">
            <w:pPr>
              <w:autoSpaceDE/>
              <w:spacing w:line="264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Pr="00395878" w:rsidRDefault="00395878" w:rsidP="00CF1A35">
            <w:pPr>
              <w:ind w:firstLine="567"/>
              <w:jc w:val="both"/>
            </w:pPr>
            <w:r w:rsidRPr="00395878">
              <w:rPr>
                <w:sz w:val="28"/>
                <w:szCs w:val="28"/>
                <w:lang w:val="ru-RU"/>
              </w:rPr>
              <w:t xml:space="preserve">Тема 7. Кожа 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395878" w:rsidTr="009021AB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95878" w:rsidP="00CF1A35">
            <w:pPr>
              <w:autoSpaceDE/>
              <w:spacing w:line="264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Pr="00395878" w:rsidRDefault="00395878" w:rsidP="00CF1A35">
            <w:pPr>
              <w:ind w:firstLine="567"/>
              <w:jc w:val="both"/>
            </w:pPr>
            <w:r w:rsidRPr="00395878">
              <w:rPr>
                <w:sz w:val="28"/>
                <w:szCs w:val="28"/>
                <w:lang w:val="ru-RU"/>
              </w:rPr>
              <w:t xml:space="preserve">Тема 8. Нервная система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395878">
              <w:rPr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395878" w:rsidTr="009021AB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95878" w:rsidP="00CF1A35">
            <w:pPr>
              <w:autoSpaceDE/>
              <w:spacing w:line="264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Pr="00395878" w:rsidRDefault="00395878" w:rsidP="00CF1A35">
            <w:pPr>
              <w:ind w:firstLine="567"/>
              <w:jc w:val="both"/>
              <w:rPr>
                <w:sz w:val="28"/>
                <w:szCs w:val="28"/>
                <w:lang w:val="ru-RU"/>
              </w:rPr>
            </w:pPr>
            <w:r w:rsidRPr="00395878">
              <w:rPr>
                <w:sz w:val="28"/>
                <w:szCs w:val="28"/>
                <w:lang w:val="ru-RU"/>
              </w:rPr>
              <w:t xml:space="preserve">Тема 9. Органы чувств 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395878" w:rsidTr="009021AB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95878" w:rsidP="00CF1A35">
            <w:pPr>
              <w:autoSpaceDE/>
              <w:spacing w:line="264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Pr="00395878" w:rsidRDefault="00395878" w:rsidP="00CF1A35">
            <w:pPr>
              <w:ind w:firstLine="567"/>
              <w:jc w:val="both"/>
              <w:rPr>
                <w:sz w:val="28"/>
                <w:szCs w:val="28"/>
                <w:lang w:val="ru-RU"/>
              </w:rPr>
            </w:pPr>
            <w:r w:rsidRPr="00395878">
              <w:rPr>
                <w:sz w:val="28"/>
                <w:szCs w:val="28"/>
                <w:lang w:val="ru-RU"/>
              </w:rPr>
              <w:t>Тема 10. Охрана здоровья человека в Российской Федерации</w:t>
            </w:r>
            <w:r w:rsidRPr="00395878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  <w:tr w:rsidR="00395878" w:rsidTr="009021AB">
        <w:trPr>
          <w:jc w:val="center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bCs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bCs/>
                <w:color w:val="000000"/>
                <w:lang w:val="ru-RU"/>
              </w:rPr>
              <w:t>68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5878" w:rsidRDefault="003D10B6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1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95878" w:rsidRDefault="00395878" w:rsidP="00CF1A35">
            <w:pPr>
              <w:widowControl/>
              <w:autoSpaceDE/>
              <w:spacing w:line="276" w:lineRule="auto"/>
              <w:ind w:firstLine="567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-</w:t>
            </w:r>
          </w:p>
        </w:tc>
      </w:tr>
    </w:tbl>
    <w:p w:rsidR="00162BED" w:rsidRPr="00162BED" w:rsidRDefault="00162BED" w:rsidP="00CF1A35">
      <w:pPr>
        <w:ind w:firstLine="567"/>
        <w:rPr>
          <w:b/>
          <w:lang w:val="ru-RU"/>
        </w:rPr>
      </w:pPr>
    </w:p>
    <w:p w:rsidR="00162BED" w:rsidRPr="00162BED" w:rsidRDefault="00162BED" w:rsidP="00CF1A35">
      <w:pPr>
        <w:ind w:firstLine="567"/>
        <w:rPr>
          <w:b/>
          <w:sz w:val="28"/>
          <w:szCs w:val="28"/>
          <w:lang w:val="ru-RU"/>
        </w:rPr>
      </w:pPr>
    </w:p>
    <w:p w:rsidR="00522173" w:rsidRPr="00522173" w:rsidRDefault="00522173" w:rsidP="00CF1A35">
      <w:pPr>
        <w:keepNext/>
        <w:keepLines/>
        <w:tabs>
          <w:tab w:val="left" w:pos="142"/>
        </w:tabs>
        <w:autoSpaceDE/>
        <w:autoSpaceDN/>
        <w:spacing w:line="252" w:lineRule="auto"/>
        <w:ind w:firstLine="567"/>
        <w:jc w:val="both"/>
        <w:outlineLvl w:val="1"/>
        <w:rPr>
          <w:rFonts w:eastAsia="Arial"/>
          <w:b/>
          <w:bCs/>
          <w:sz w:val="28"/>
          <w:szCs w:val="28"/>
          <w:lang w:val="ru-RU"/>
        </w:rPr>
      </w:pPr>
      <w:r w:rsidRPr="00522173">
        <w:rPr>
          <w:rFonts w:eastAsia="Arial"/>
          <w:b/>
          <w:bCs/>
          <w:sz w:val="28"/>
          <w:szCs w:val="28"/>
          <w:lang w:val="ru-RU"/>
        </w:rPr>
        <w:t>Основные требования к знаниям и умениям учащихся</w:t>
      </w:r>
    </w:p>
    <w:p w:rsidR="00522173" w:rsidRPr="00522173" w:rsidRDefault="00522173" w:rsidP="00CF1A35">
      <w:pPr>
        <w:tabs>
          <w:tab w:val="left" w:pos="142"/>
        </w:tabs>
        <w:ind w:firstLine="567"/>
        <w:jc w:val="both"/>
        <w:rPr>
          <w:sz w:val="28"/>
          <w:szCs w:val="28"/>
        </w:rPr>
      </w:pPr>
      <w:r w:rsidRPr="00522173">
        <w:rPr>
          <w:b/>
          <w:bCs/>
          <w:i/>
          <w:iCs/>
          <w:sz w:val="28"/>
          <w:szCs w:val="28"/>
        </w:rPr>
        <w:t>Учащиеся должны знать:</w:t>
      </w:r>
    </w:p>
    <w:p w:rsidR="00522173" w:rsidRPr="00522173" w:rsidRDefault="00522173" w:rsidP="00CF1A35">
      <w:pPr>
        <w:numPr>
          <w:ilvl w:val="0"/>
          <w:numId w:val="30"/>
        </w:numPr>
        <w:tabs>
          <w:tab w:val="left" w:pos="142"/>
        </w:tabs>
        <w:autoSpaceDE/>
        <w:autoSpaceDN/>
        <w:spacing w:line="252" w:lineRule="auto"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отличительные признаки твердых тел, жидкостей и газов;</w:t>
      </w:r>
    </w:p>
    <w:p w:rsidR="00522173" w:rsidRPr="00522173" w:rsidRDefault="00522173" w:rsidP="00CF1A35">
      <w:pPr>
        <w:numPr>
          <w:ilvl w:val="0"/>
          <w:numId w:val="30"/>
        </w:numPr>
        <w:tabs>
          <w:tab w:val="left" w:pos="142"/>
        </w:tabs>
        <w:autoSpaceDE/>
        <w:autoSpaceDN/>
        <w:spacing w:line="252" w:lineRule="auto"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характерные признаки полезных ископаемых, песчаной и гли</w:t>
      </w:r>
      <w:r w:rsidRPr="00522173">
        <w:rPr>
          <w:sz w:val="28"/>
          <w:szCs w:val="28"/>
          <w:lang w:val="ru-RU"/>
        </w:rPr>
        <w:softHyphen/>
        <w:t>нистой почвы;</w:t>
      </w:r>
    </w:p>
    <w:p w:rsidR="00522173" w:rsidRPr="00522173" w:rsidRDefault="00522173" w:rsidP="00CF1A35">
      <w:pPr>
        <w:numPr>
          <w:ilvl w:val="0"/>
          <w:numId w:val="30"/>
        </w:numPr>
        <w:tabs>
          <w:tab w:val="left" w:pos="142"/>
        </w:tabs>
        <w:autoSpaceDE/>
        <w:autoSpaceDN/>
        <w:spacing w:line="252" w:lineRule="auto"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некоторые свойства твердых, жидких и газообразных тел на примере воды, воздуха, металлов;</w:t>
      </w:r>
    </w:p>
    <w:p w:rsidR="00522173" w:rsidRPr="00522173" w:rsidRDefault="00522173" w:rsidP="00CF1A35">
      <w:pPr>
        <w:numPr>
          <w:ilvl w:val="0"/>
          <w:numId w:val="30"/>
        </w:numPr>
        <w:tabs>
          <w:tab w:val="left" w:pos="142"/>
        </w:tabs>
        <w:autoSpaceDE/>
        <w:autoSpaceDN/>
        <w:spacing w:line="252" w:lineRule="auto"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расширение при нагревании и сжатие при охлаждении, способ</w:t>
      </w:r>
      <w:r w:rsidRPr="00522173">
        <w:rPr>
          <w:sz w:val="28"/>
          <w:szCs w:val="28"/>
          <w:lang w:val="ru-RU"/>
        </w:rPr>
        <w:softHyphen/>
        <w:t>ность к проведению тепла;</w:t>
      </w:r>
    </w:p>
    <w:p w:rsidR="00834076" w:rsidRDefault="00522173" w:rsidP="00CF1A35">
      <w:pPr>
        <w:numPr>
          <w:ilvl w:val="0"/>
          <w:numId w:val="31"/>
        </w:numPr>
        <w:tabs>
          <w:tab w:val="left" w:pos="142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те</w:t>
      </w:r>
      <w:r w:rsidR="00834076">
        <w:rPr>
          <w:sz w:val="28"/>
          <w:szCs w:val="28"/>
          <w:lang w:val="ru-RU"/>
        </w:rPr>
        <w:t>кучесть воды и движение воздуха</w:t>
      </w:r>
      <w:r w:rsidR="00834076" w:rsidRPr="00834076">
        <w:rPr>
          <w:sz w:val="28"/>
          <w:szCs w:val="28"/>
          <w:lang w:val="ru-RU"/>
        </w:rPr>
        <w:t xml:space="preserve"> </w:t>
      </w:r>
    </w:p>
    <w:p w:rsidR="00834076" w:rsidRPr="00522173" w:rsidRDefault="00834076" w:rsidP="00CF1A35">
      <w:pPr>
        <w:numPr>
          <w:ilvl w:val="0"/>
          <w:numId w:val="31"/>
        </w:numPr>
        <w:tabs>
          <w:tab w:val="left" w:pos="142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названия некоторых бактерий, грибов, а также растений из их основных групп: мхов, папоротников, голосеменных и цветко</w:t>
      </w:r>
      <w:r w:rsidRPr="00522173">
        <w:rPr>
          <w:sz w:val="28"/>
          <w:szCs w:val="28"/>
          <w:lang w:val="ru-RU"/>
        </w:rPr>
        <w:softHyphen/>
        <w:t>вых;</w:t>
      </w:r>
    </w:p>
    <w:p w:rsidR="00834076" w:rsidRPr="00522173" w:rsidRDefault="00834076" w:rsidP="00CF1A35">
      <w:pPr>
        <w:numPr>
          <w:ilvl w:val="0"/>
          <w:numId w:val="31"/>
        </w:numPr>
        <w:tabs>
          <w:tab w:val="left" w:pos="142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строение и общие биологические особенности цветковых рас</w:t>
      </w:r>
      <w:r w:rsidRPr="00522173">
        <w:rPr>
          <w:sz w:val="28"/>
          <w:szCs w:val="28"/>
          <w:lang w:val="ru-RU"/>
        </w:rPr>
        <w:softHyphen/>
        <w:t>тений; разницу цветков и соцветий;</w:t>
      </w:r>
    </w:p>
    <w:p w:rsidR="00834076" w:rsidRPr="00522173" w:rsidRDefault="00834076" w:rsidP="00CF1A35">
      <w:pPr>
        <w:numPr>
          <w:ilvl w:val="0"/>
          <w:numId w:val="31"/>
        </w:numPr>
        <w:tabs>
          <w:tab w:val="left" w:pos="142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некоторые биологические особенности, а также приемы возде</w:t>
      </w:r>
      <w:r w:rsidRPr="00522173">
        <w:rPr>
          <w:sz w:val="28"/>
          <w:szCs w:val="28"/>
          <w:lang w:val="ru-RU"/>
        </w:rPr>
        <w:softHyphen/>
        <w:t>лывания наиболее распространенных сельскохозяйственных растений, особенно местных;</w:t>
      </w:r>
    </w:p>
    <w:p w:rsidR="00834076" w:rsidRDefault="00834076" w:rsidP="00CF1A35">
      <w:pPr>
        <w:numPr>
          <w:ilvl w:val="0"/>
          <w:numId w:val="32"/>
        </w:numPr>
        <w:tabs>
          <w:tab w:val="left" w:pos="142"/>
          <w:tab w:val="left" w:pos="519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 xml:space="preserve">разницу ядовитых и съедобных грибов; </w:t>
      </w:r>
    </w:p>
    <w:p w:rsidR="00834076" w:rsidRPr="00522173" w:rsidRDefault="00834076" w:rsidP="00CF1A35">
      <w:pPr>
        <w:numPr>
          <w:ilvl w:val="0"/>
          <w:numId w:val="32"/>
        </w:numPr>
        <w:tabs>
          <w:tab w:val="left" w:pos="142"/>
          <w:tab w:val="left" w:pos="519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знать вред бактерий и способы предохранения от заражения ими.</w:t>
      </w:r>
      <w:r w:rsidRPr="00834076">
        <w:rPr>
          <w:sz w:val="28"/>
          <w:szCs w:val="28"/>
          <w:lang w:val="ru-RU"/>
        </w:rPr>
        <w:t xml:space="preserve"> </w:t>
      </w:r>
      <w:r w:rsidRPr="00522173">
        <w:rPr>
          <w:sz w:val="28"/>
          <w:szCs w:val="28"/>
          <w:lang w:val="ru-RU"/>
        </w:rPr>
        <w:t>основные отличия животных от растений;</w:t>
      </w:r>
    </w:p>
    <w:p w:rsidR="00834076" w:rsidRPr="00522173" w:rsidRDefault="00834076" w:rsidP="00CF1A35">
      <w:pPr>
        <w:numPr>
          <w:ilvl w:val="0"/>
          <w:numId w:val="32"/>
        </w:numPr>
        <w:tabs>
          <w:tab w:val="left" w:pos="142"/>
          <w:tab w:val="left" w:pos="519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признаки сходства и различия между изученными группами животных;</w:t>
      </w:r>
    </w:p>
    <w:p w:rsidR="00834076" w:rsidRPr="00522173" w:rsidRDefault="00834076" w:rsidP="00CF1A35">
      <w:pPr>
        <w:numPr>
          <w:ilvl w:val="0"/>
          <w:numId w:val="32"/>
        </w:numPr>
        <w:tabs>
          <w:tab w:val="left" w:pos="142"/>
          <w:tab w:val="left" w:pos="524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общие признаки, характерные для каждой из этих групп животных;</w:t>
      </w:r>
    </w:p>
    <w:p w:rsidR="00834076" w:rsidRPr="00522173" w:rsidRDefault="00834076" w:rsidP="00CF1A35">
      <w:pPr>
        <w:numPr>
          <w:ilvl w:val="0"/>
          <w:numId w:val="32"/>
        </w:numPr>
        <w:tabs>
          <w:tab w:val="left" w:pos="142"/>
          <w:tab w:val="left" w:pos="524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места обитания, образ жизни и поведение тех животных, кото</w:t>
      </w:r>
      <w:r w:rsidRPr="00522173">
        <w:rPr>
          <w:sz w:val="28"/>
          <w:szCs w:val="28"/>
          <w:lang w:val="ru-RU"/>
        </w:rPr>
        <w:softHyphen/>
        <w:t>рые знакомы учащимся;</w:t>
      </w:r>
    </w:p>
    <w:p w:rsidR="00834076" w:rsidRPr="00522173" w:rsidRDefault="00834076" w:rsidP="00CF1A35">
      <w:pPr>
        <w:numPr>
          <w:ilvl w:val="0"/>
          <w:numId w:val="32"/>
        </w:numPr>
        <w:tabs>
          <w:tab w:val="left" w:pos="142"/>
          <w:tab w:val="left" w:pos="524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названия некоторых наиболее типичных представителей изучен</w:t>
      </w:r>
      <w:r w:rsidRPr="00522173">
        <w:rPr>
          <w:sz w:val="28"/>
          <w:szCs w:val="28"/>
          <w:lang w:val="ru-RU"/>
        </w:rPr>
        <w:softHyphen/>
        <w:t>ных групп животных, особенно тех, которые широко распростра</w:t>
      </w:r>
      <w:r w:rsidRPr="00522173">
        <w:rPr>
          <w:sz w:val="28"/>
          <w:szCs w:val="28"/>
          <w:lang w:val="ru-RU"/>
        </w:rPr>
        <w:softHyphen/>
        <w:t>нены в местных условиях; значение изучаемых животных в при</w:t>
      </w:r>
      <w:r w:rsidRPr="00522173">
        <w:rPr>
          <w:sz w:val="28"/>
          <w:szCs w:val="28"/>
          <w:lang w:val="ru-RU"/>
        </w:rPr>
        <w:softHyphen/>
        <w:t>роде, а также в хозяйственной деятельности человека;</w:t>
      </w:r>
    </w:p>
    <w:p w:rsidR="00834076" w:rsidRDefault="00834076" w:rsidP="00CF1A35">
      <w:pPr>
        <w:numPr>
          <w:ilvl w:val="0"/>
          <w:numId w:val="33"/>
        </w:numPr>
        <w:tabs>
          <w:tab w:val="left" w:pos="284"/>
        </w:tabs>
        <w:autoSpaceDE/>
        <w:autoSpaceDN/>
        <w:spacing w:line="252" w:lineRule="auto"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основные требования ухода за домашними и некоторыми сель</w:t>
      </w:r>
      <w:r w:rsidRPr="00522173">
        <w:rPr>
          <w:sz w:val="28"/>
          <w:szCs w:val="28"/>
          <w:lang w:val="ru-RU"/>
        </w:rPr>
        <w:softHyphen/>
        <w:t xml:space="preserve">скохозяйственными </w:t>
      </w:r>
      <w:r>
        <w:rPr>
          <w:sz w:val="28"/>
          <w:szCs w:val="28"/>
          <w:lang w:val="ru-RU"/>
        </w:rPr>
        <w:t>животными (известными учащимся);</w:t>
      </w:r>
    </w:p>
    <w:p w:rsidR="00834076" w:rsidRPr="00522173" w:rsidRDefault="00834076" w:rsidP="00CF1A35">
      <w:pPr>
        <w:numPr>
          <w:ilvl w:val="0"/>
          <w:numId w:val="33"/>
        </w:numPr>
        <w:tabs>
          <w:tab w:val="left" w:pos="284"/>
        </w:tabs>
        <w:autoSpaceDE/>
        <w:autoSpaceDN/>
        <w:spacing w:line="252" w:lineRule="auto"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названия, строение и расположение основных органов организ</w:t>
      </w:r>
      <w:r w:rsidRPr="00522173">
        <w:rPr>
          <w:sz w:val="28"/>
          <w:szCs w:val="28"/>
          <w:lang w:val="ru-RU"/>
        </w:rPr>
        <w:softHyphen/>
        <w:t>ма человека;</w:t>
      </w:r>
    </w:p>
    <w:p w:rsidR="00834076" w:rsidRPr="00522173" w:rsidRDefault="00834076" w:rsidP="00CF1A35">
      <w:pPr>
        <w:numPr>
          <w:ilvl w:val="0"/>
          <w:numId w:val="33"/>
        </w:numPr>
        <w:tabs>
          <w:tab w:val="left" w:pos="284"/>
        </w:tabs>
        <w:autoSpaceDE/>
        <w:autoSpaceDN/>
        <w:spacing w:line="252" w:lineRule="auto"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элементарное представленйе о функциях основных органов и их систем;</w:t>
      </w:r>
    </w:p>
    <w:p w:rsidR="00834076" w:rsidRPr="00522173" w:rsidRDefault="00834076" w:rsidP="00CF1A35">
      <w:pPr>
        <w:numPr>
          <w:ilvl w:val="0"/>
          <w:numId w:val="33"/>
        </w:numPr>
        <w:tabs>
          <w:tab w:val="left" w:pos="284"/>
        </w:tabs>
        <w:autoSpaceDE/>
        <w:autoSpaceDN/>
        <w:spacing w:line="252" w:lineRule="auto"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влияние физических нагрузок на организм;</w:t>
      </w:r>
    </w:p>
    <w:p w:rsidR="00834076" w:rsidRPr="00522173" w:rsidRDefault="00834076" w:rsidP="00CF1A35">
      <w:pPr>
        <w:numPr>
          <w:ilvl w:val="0"/>
          <w:numId w:val="33"/>
        </w:numPr>
        <w:tabs>
          <w:tab w:val="left" w:pos="284"/>
        </w:tabs>
        <w:autoSpaceDE/>
        <w:autoSpaceDN/>
        <w:spacing w:line="252" w:lineRule="auto"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вредное влияние курения и алкогольных напитков на организм;</w:t>
      </w:r>
    </w:p>
    <w:p w:rsidR="00522173" w:rsidRPr="00522173" w:rsidRDefault="00834076" w:rsidP="00CF1A35">
      <w:pPr>
        <w:numPr>
          <w:ilvl w:val="0"/>
          <w:numId w:val="30"/>
        </w:numPr>
        <w:tabs>
          <w:tab w:val="left" w:pos="284"/>
        </w:tabs>
        <w:autoSpaceDE/>
        <w:autoSpaceDN/>
        <w:spacing w:line="252" w:lineRule="auto"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</w:rPr>
        <w:t>основные санитарно-гигиенические правила.</w:t>
      </w:r>
    </w:p>
    <w:p w:rsidR="00522173" w:rsidRPr="00522173" w:rsidRDefault="00522173" w:rsidP="00CF1A35">
      <w:pPr>
        <w:tabs>
          <w:tab w:val="left" w:pos="142"/>
        </w:tabs>
        <w:ind w:firstLine="567"/>
        <w:jc w:val="both"/>
        <w:rPr>
          <w:sz w:val="28"/>
          <w:szCs w:val="28"/>
        </w:rPr>
      </w:pPr>
      <w:r w:rsidRPr="00522173">
        <w:rPr>
          <w:b/>
          <w:bCs/>
          <w:i/>
          <w:iCs/>
          <w:sz w:val="28"/>
          <w:szCs w:val="28"/>
        </w:rPr>
        <w:t>Учащиеся должны уметь:</w:t>
      </w:r>
    </w:p>
    <w:p w:rsidR="00522173" w:rsidRPr="00522173" w:rsidRDefault="00522173" w:rsidP="00CF1A35">
      <w:pPr>
        <w:numPr>
          <w:ilvl w:val="0"/>
          <w:numId w:val="30"/>
        </w:numPr>
        <w:tabs>
          <w:tab w:val="left" w:pos="142"/>
        </w:tabs>
        <w:autoSpaceDE/>
        <w:autoSpaceDN/>
        <w:spacing w:line="252" w:lineRule="auto"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обращаться с простым лабораторным оборудованием;</w:t>
      </w:r>
    </w:p>
    <w:p w:rsidR="00522173" w:rsidRPr="00522173" w:rsidRDefault="00522173" w:rsidP="00CF1A35">
      <w:pPr>
        <w:numPr>
          <w:ilvl w:val="0"/>
          <w:numId w:val="30"/>
        </w:numPr>
        <w:tabs>
          <w:tab w:val="left" w:pos="142"/>
        </w:tabs>
        <w:autoSpaceDE/>
        <w:autoSpaceDN/>
        <w:spacing w:line="252" w:lineRule="auto"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определять температуру воды и воздуха;</w:t>
      </w:r>
    </w:p>
    <w:p w:rsidR="00834076" w:rsidRDefault="00522173" w:rsidP="00CF1A35">
      <w:pPr>
        <w:numPr>
          <w:ilvl w:val="0"/>
          <w:numId w:val="31"/>
        </w:numPr>
        <w:tabs>
          <w:tab w:val="left" w:pos="142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проводить несложную обработку почвы на пришк</w:t>
      </w:r>
      <w:r w:rsidR="00834076">
        <w:rPr>
          <w:sz w:val="28"/>
          <w:szCs w:val="28"/>
          <w:lang w:val="ru-RU"/>
        </w:rPr>
        <w:t>ольном участке;</w:t>
      </w:r>
    </w:p>
    <w:p w:rsidR="00834076" w:rsidRPr="00522173" w:rsidRDefault="00834076" w:rsidP="00CF1A35">
      <w:pPr>
        <w:numPr>
          <w:ilvl w:val="0"/>
          <w:numId w:val="31"/>
        </w:numPr>
        <w:tabs>
          <w:tab w:val="left" w:pos="142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отличать цветковые растения от других групп (мхов, папорот</w:t>
      </w:r>
      <w:r w:rsidRPr="00522173">
        <w:rPr>
          <w:sz w:val="28"/>
          <w:szCs w:val="28"/>
          <w:lang w:val="ru-RU"/>
        </w:rPr>
        <w:softHyphen/>
        <w:t>ников, голосеменных);</w:t>
      </w:r>
    </w:p>
    <w:p w:rsidR="00834076" w:rsidRPr="00522173" w:rsidRDefault="00834076" w:rsidP="00CF1A35">
      <w:pPr>
        <w:numPr>
          <w:ilvl w:val="0"/>
          <w:numId w:val="31"/>
        </w:numPr>
        <w:tabs>
          <w:tab w:val="left" w:pos="142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приводить примеры растений некоторых групп (бобовых, ро</w:t>
      </w:r>
      <w:r w:rsidRPr="00522173">
        <w:rPr>
          <w:sz w:val="28"/>
          <w:szCs w:val="28"/>
          <w:lang w:val="ru-RU"/>
        </w:rPr>
        <w:softHyphen/>
        <w:t>зоцветных, сложноцветных);</w:t>
      </w:r>
    </w:p>
    <w:p w:rsidR="00834076" w:rsidRPr="00522173" w:rsidRDefault="00834076" w:rsidP="00CF1A35">
      <w:pPr>
        <w:numPr>
          <w:ilvl w:val="0"/>
          <w:numId w:val="31"/>
        </w:numPr>
        <w:tabs>
          <w:tab w:val="left" w:pos="142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различать органы у цветкового растения (цветок, лист, стебель, корень);</w:t>
      </w:r>
    </w:p>
    <w:p w:rsidR="00834076" w:rsidRPr="00522173" w:rsidRDefault="00834076" w:rsidP="00CF1A35">
      <w:pPr>
        <w:numPr>
          <w:ilvl w:val="0"/>
          <w:numId w:val="31"/>
        </w:numPr>
        <w:tabs>
          <w:tab w:val="left" w:pos="142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различать однодольные и двудольные растения по строению корней, листьев (жилкование), плодов и семян; приводить примеры однодольных и двудольных растений;</w:t>
      </w:r>
    </w:p>
    <w:p w:rsidR="00834076" w:rsidRPr="00522173" w:rsidRDefault="00834076" w:rsidP="00CF1A35">
      <w:pPr>
        <w:numPr>
          <w:ilvl w:val="0"/>
          <w:numId w:val="31"/>
        </w:numPr>
        <w:tabs>
          <w:tab w:val="left" w:pos="142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lastRenderedPageBreak/>
        <w:t>выращивать некоторые цветочно-декоративные растения (в саду и дома);</w:t>
      </w:r>
    </w:p>
    <w:p w:rsidR="00834076" w:rsidRDefault="00834076" w:rsidP="00CF1A35">
      <w:pPr>
        <w:numPr>
          <w:ilvl w:val="0"/>
          <w:numId w:val="32"/>
        </w:numPr>
        <w:tabs>
          <w:tab w:val="left" w:pos="142"/>
          <w:tab w:val="left" w:pos="493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различать грибы и растения</w:t>
      </w:r>
      <w:r>
        <w:rPr>
          <w:sz w:val="28"/>
          <w:szCs w:val="28"/>
          <w:lang w:val="ru-RU"/>
        </w:rPr>
        <w:t>;</w:t>
      </w:r>
    </w:p>
    <w:p w:rsidR="00834076" w:rsidRPr="00522173" w:rsidRDefault="00834076" w:rsidP="00CF1A35">
      <w:pPr>
        <w:numPr>
          <w:ilvl w:val="0"/>
          <w:numId w:val="32"/>
        </w:numPr>
        <w:tabs>
          <w:tab w:val="left" w:pos="142"/>
          <w:tab w:val="left" w:pos="493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узнавать изученных животных (в иллюстрациях, кинофрагмен</w:t>
      </w:r>
      <w:r w:rsidRPr="00522173">
        <w:rPr>
          <w:sz w:val="28"/>
          <w:szCs w:val="28"/>
          <w:lang w:val="ru-RU"/>
        </w:rPr>
        <w:softHyphen/>
        <w:t>тах, чучелах, живых объектах);</w:t>
      </w:r>
    </w:p>
    <w:p w:rsidR="00834076" w:rsidRPr="00522173" w:rsidRDefault="00834076" w:rsidP="00CF1A35">
      <w:pPr>
        <w:numPr>
          <w:ilvl w:val="0"/>
          <w:numId w:val="32"/>
        </w:numPr>
        <w:tabs>
          <w:tab w:val="left" w:pos="142"/>
          <w:tab w:val="left" w:pos="493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кратко рассказывать об основных чертах строения и образа жизни изученных животных;</w:t>
      </w:r>
    </w:p>
    <w:p w:rsidR="00834076" w:rsidRPr="00522173" w:rsidRDefault="00834076" w:rsidP="00CF1A35">
      <w:pPr>
        <w:numPr>
          <w:ilvl w:val="0"/>
          <w:numId w:val="32"/>
        </w:numPr>
        <w:tabs>
          <w:tab w:val="left" w:pos="142"/>
          <w:tab w:val="left" w:pos="493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устанавливать взаимосвязи между животными и их средой обитания: приспособления к ней, особенности строения орга</w:t>
      </w:r>
      <w:r w:rsidRPr="00522173">
        <w:rPr>
          <w:sz w:val="28"/>
          <w:szCs w:val="28"/>
          <w:lang w:val="ru-RU"/>
        </w:rPr>
        <w:softHyphen/>
        <w:t>низма и поведения животных;</w:t>
      </w:r>
    </w:p>
    <w:p w:rsidR="00834076" w:rsidRPr="00522173" w:rsidRDefault="00834076" w:rsidP="00CF1A35">
      <w:pPr>
        <w:numPr>
          <w:ilvl w:val="0"/>
          <w:numId w:val="32"/>
        </w:numPr>
        <w:tabs>
          <w:tab w:val="left" w:pos="142"/>
          <w:tab w:val="left" w:pos="493"/>
        </w:tabs>
        <w:autoSpaceDE/>
        <w:autoSpaceDN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проводить несложный уход за некоторыми сельскохозяйствен</w:t>
      </w:r>
      <w:r w:rsidRPr="00522173">
        <w:rPr>
          <w:sz w:val="28"/>
          <w:szCs w:val="28"/>
          <w:lang w:val="ru-RU"/>
        </w:rPr>
        <w:softHyphen/>
        <w:t>ными животными (для сельских вспомогательных школ) или домашними животными (птицы, звери, рыбы), имеющимися у детей дома;</w:t>
      </w:r>
    </w:p>
    <w:p w:rsidR="00834076" w:rsidRDefault="00834076" w:rsidP="00CF1A35">
      <w:pPr>
        <w:numPr>
          <w:ilvl w:val="0"/>
          <w:numId w:val="33"/>
        </w:numPr>
        <w:autoSpaceDE/>
        <w:autoSpaceDN/>
        <w:spacing w:line="252" w:lineRule="auto"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 xml:space="preserve">рассказывать о своих питомцах (их </w:t>
      </w:r>
      <w:r>
        <w:rPr>
          <w:sz w:val="28"/>
          <w:szCs w:val="28"/>
          <w:lang w:val="ru-RU"/>
        </w:rPr>
        <w:t>породах, поведении и по</w:t>
      </w:r>
      <w:r>
        <w:rPr>
          <w:sz w:val="28"/>
          <w:szCs w:val="28"/>
          <w:lang w:val="ru-RU"/>
        </w:rPr>
        <w:softHyphen/>
        <w:t>вадках);</w:t>
      </w:r>
    </w:p>
    <w:p w:rsidR="00834076" w:rsidRPr="00522173" w:rsidRDefault="00834076" w:rsidP="00CF1A35">
      <w:pPr>
        <w:numPr>
          <w:ilvl w:val="0"/>
          <w:numId w:val="33"/>
        </w:numPr>
        <w:autoSpaceDE/>
        <w:autoSpaceDN/>
        <w:spacing w:line="252" w:lineRule="auto"/>
        <w:ind w:firstLine="567"/>
        <w:jc w:val="both"/>
        <w:rPr>
          <w:sz w:val="28"/>
          <w:szCs w:val="28"/>
          <w:lang w:val="ru-RU"/>
        </w:rPr>
      </w:pPr>
      <w:r w:rsidRPr="00522173">
        <w:rPr>
          <w:sz w:val="28"/>
          <w:szCs w:val="28"/>
          <w:lang w:val="ru-RU"/>
        </w:rPr>
        <w:t>применять приобретенные знания о строении и функциях че</w:t>
      </w:r>
      <w:r w:rsidRPr="00522173">
        <w:rPr>
          <w:sz w:val="28"/>
          <w:szCs w:val="28"/>
          <w:lang w:val="ru-RU"/>
        </w:rPr>
        <w:softHyphen/>
        <w:t>ловеческого организма в повседневной жизни с целью сохра</w:t>
      </w:r>
      <w:r w:rsidRPr="00522173">
        <w:rPr>
          <w:sz w:val="28"/>
          <w:szCs w:val="28"/>
          <w:lang w:val="ru-RU"/>
        </w:rPr>
        <w:softHyphen/>
        <w:t>нения и укрепления своего здоровья;</w:t>
      </w:r>
    </w:p>
    <w:p w:rsidR="00162BED" w:rsidRPr="00834076" w:rsidRDefault="00834076" w:rsidP="00CF1A35">
      <w:pPr>
        <w:numPr>
          <w:ilvl w:val="0"/>
          <w:numId w:val="31"/>
        </w:numPr>
        <w:shd w:val="clear" w:color="auto" w:fill="FFFFFF"/>
        <w:autoSpaceDE/>
        <w:autoSpaceDN/>
        <w:adjustRightInd w:val="0"/>
        <w:spacing w:after="180" w:line="276" w:lineRule="auto"/>
        <w:ind w:right="2768" w:firstLine="567"/>
        <w:contextualSpacing/>
        <w:jc w:val="both"/>
        <w:rPr>
          <w:spacing w:val="2"/>
          <w:sz w:val="28"/>
          <w:szCs w:val="28"/>
          <w:u w:val="single"/>
          <w:lang w:val="ru-RU"/>
        </w:rPr>
      </w:pPr>
      <w:r w:rsidRPr="00522173">
        <w:rPr>
          <w:sz w:val="28"/>
          <w:szCs w:val="28"/>
        </w:rPr>
        <w:t>соблюдать санитарно-гигиенические правила.</w:t>
      </w:r>
    </w:p>
    <w:p w:rsidR="00162BED" w:rsidRPr="00522173" w:rsidRDefault="00162BED" w:rsidP="00CF1A35">
      <w:pPr>
        <w:shd w:val="clear" w:color="auto" w:fill="FFFFFF"/>
        <w:adjustRightInd w:val="0"/>
        <w:ind w:firstLine="567"/>
        <w:jc w:val="both"/>
        <w:rPr>
          <w:spacing w:val="2"/>
          <w:sz w:val="28"/>
          <w:szCs w:val="28"/>
          <w:u w:val="single"/>
          <w:lang w:val="ru-RU"/>
        </w:rPr>
      </w:pPr>
    </w:p>
    <w:p w:rsidR="00162BED" w:rsidRPr="00162BED" w:rsidRDefault="00162BED" w:rsidP="00CF1A35">
      <w:pPr>
        <w:shd w:val="clear" w:color="auto" w:fill="FFFFFF"/>
        <w:adjustRightInd w:val="0"/>
        <w:ind w:firstLine="567"/>
        <w:jc w:val="both"/>
        <w:rPr>
          <w:spacing w:val="2"/>
          <w:sz w:val="28"/>
          <w:szCs w:val="28"/>
          <w:u w:val="single"/>
          <w:lang w:val="ru-RU"/>
        </w:rPr>
      </w:pPr>
    </w:p>
    <w:p w:rsidR="00162BED" w:rsidRPr="00162BED" w:rsidRDefault="00162BED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162BED" w:rsidRDefault="00162BED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4C3300" w:rsidRPr="00162BED" w:rsidRDefault="004C3300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</w:p>
    <w:p w:rsidR="00162BED" w:rsidRPr="00162BED" w:rsidRDefault="00162BED" w:rsidP="00CF1A35">
      <w:pPr>
        <w:shd w:val="clear" w:color="auto" w:fill="FFFFFF"/>
        <w:adjustRightInd w:val="0"/>
        <w:ind w:firstLine="567"/>
        <w:jc w:val="center"/>
        <w:rPr>
          <w:spacing w:val="2"/>
          <w:sz w:val="28"/>
          <w:szCs w:val="28"/>
          <w:u w:val="single"/>
          <w:lang w:val="ru-RU"/>
        </w:rPr>
      </w:pPr>
      <w:r w:rsidRPr="00162BED">
        <w:rPr>
          <w:spacing w:val="2"/>
          <w:sz w:val="28"/>
          <w:szCs w:val="28"/>
          <w:u w:val="single"/>
          <w:lang w:val="ru-RU"/>
        </w:rPr>
        <w:t>Перечень педагогических технологии преподавания учебной дисциплины</w:t>
      </w:r>
    </w:p>
    <w:p w:rsidR="00162BED" w:rsidRPr="00162BED" w:rsidRDefault="00162BED" w:rsidP="00CF1A35">
      <w:pPr>
        <w:shd w:val="clear" w:color="auto" w:fill="FFFFFF"/>
        <w:adjustRightInd w:val="0"/>
        <w:ind w:firstLine="567"/>
        <w:jc w:val="both"/>
        <w:rPr>
          <w:spacing w:val="2"/>
          <w:sz w:val="28"/>
          <w:szCs w:val="28"/>
          <w:lang w:val="ru-RU"/>
        </w:rPr>
      </w:pPr>
      <w:r w:rsidRPr="00162BED">
        <w:rPr>
          <w:spacing w:val="2"/>
          <w:sz w:val="28"/>
          <w:szCs w:val="28"/>
          <w:lang w:val="ru-RU"/>
        </w:rPr>
        <w:t xml:space="preserve">При организации учебного процесса на уроках биологии используются следующие педагогические технологии: </w:t>
      </w:r>
    </w:p>
    <w:p w:rsidR="00162BED" w:rsidRPr="00162BED" w:rsidRDefault="00162BED" w:rsidP="00CF1A35">
      <w:pPr>
        <w:pStyle w:val="aff0"/>
        <w:numPr>
          <w:ilvl w:val="0"/>
          <w:numId w:val="40"/>
        </w:numPr>
        <w:ind w:left="0" w:firstLine="567"/>
        <w:jc w:val="both"/>
        <w:rPr>
          <w:color w:val="000000"/>
          <w:sz w:val="28"/>
          <w:szCs w:val="28"/>
        </w:rPr>
      </w:pPr>
      <w:r w:rsidRPr="00162BED">
        <w:rPr>
          <w:color w:val="000000"/>
          <w:sz w:val="28"/>
          <w:szCs w:val="28"/>
        </w:rPr>
        <w:t xml:space="preserve">игровые (развивающие игры, обучающие игры, сюжетно-ролевые игры);     </w:t>
      </w:r>
    </w:p>
    <w:p w:rsidR="00162BED" w:rsidRPr="00162BED" w:rsidRDefault="00162BED" w:rsidP="00CF1A35">
      <w:pPr>
        <w:pStyle w:val="aff0"/>
        <w:numPr>
          <w:ilvl w:val="0"/>
          <w:numId w:val="40"/>
        </w:numPr>
        <w:ind w:left="0" w:firstLine="567"/>
        <w:jc w:val="both"/>
        <w:rPr>
          <w:color w:val="000000"/>
          <w:sz w:val="28"/>
          <w:szCs w:val="28"/>
        </w:rPr>
      </w:pPr>
      <w:r w:rsidRPr="00162BED">
        <w:rPr>
          <w:color w:val="000000"/>
          <w:sz w:val="28"/>
          <w:szCs w:val="28"/>
        </w:rPr>
        <w:t>дифференцированное обучение;</w:t>
      </w:r>
    </w:p>
    <w:p w:rsidR="00162BED" w:rsidRPr="00162BED" w:rsidRDefault="00162BED" w:rsidP="00CF1A35">
      <w:pPr>
        <w:pStyle w:val="aff0"/>
        <w:numPr>
          <w:ilvl w:val="0"/>
          <w:numId w:val="40"/>
        </w:numPr>
        <w:ind w:left="0" w:firstLine="567"/>
        <w:jc w:val="both"/>
        <w:rPr>
          <w:color w:val="000000"/>
          <w:sz w:val="28"/>
          <w:szCs w:val="28"/>
        </w:rPr>
      </w:pPr>
      <w:r w:rsidRPr="00162BED">
        <w:rPr>
          <w:color w:val="000000"/>
          <w:sz w:val="28"/>
          <w:szCs w:val="28"/>
        </w:rPr>
        <w:t>личностно-ориентированное;</w:t>
      </w:r>
    </w:p>
    <w:p w:rsidR="00162BED" w:rsidRPr="00162BED" w:rsidRDefault="00162BED" w:rsidP="00CF1A35">
      <w:pPr>
        <w:pStyle w:val="aff0"/>
        <w:numPr>
          <w:ilvl w:val="0"/>
          <w:numId w:val="40"/>
        </w:numPr>
        <w:ind w:left="0" w:firstLine="567"/>
        <w:jc w:val="both"/>
        <w:rPr>
          <w:color w:val="000000"/>
          <w:sz w:val="28"/>
          <w:szCs w:val="28"/>
        </w:rPr>
      </w:pPr>
      <w:r w:rsidRPr="00162BED">
        <w:rPr>
          <w:color w:val="000000"/>
          <w:sz w:val="28"/>
          <w:szCs w:val="28"/>
        </w:rPr>
        <w:t>здоровьесберегающие;</w:t>
      </w:r>
    </w:p>
    <w:p w:rsidR="00162BED" w:rsidRDefault="00162BED" w:rsidP="00CF1A35">
      <w:pPr>
        <w:pStyle w:val="aff0"/>
        <w:numPr>
          <w:ilvl w:val="0"/>
          <w:numId w:val="40"/>
        </w:numPr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технология поддержки ребенка;</w:t>
      </w:r>
    </w:p>
    <w:p w:rsidR="00162BED" w:rsidRDefault="00162BED" w:rsidP="00CF1A35">
      <w:pPr>
        <w:pStyle w:val="aff0"/>
        <w:numPr>
          <w:ilvl w:val="0"/>
          <w:numId w:val="40"/>
        </w:numPr>
        <w:spacing w:line="276" w:lineRule="auto"/>
        <w:ind w:left="0"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педагогика сотрудничества.</w:t>
      </w:r>
    </w:p>
    <w:p w:rsidR="00833F5E" w:rsidRDefault="00833F5E" w:rsidP="00CF1A35">
      <w:pPr>
        <w:ind w:firstLine="567"/>
        <w:jc w:val="both"/>
        <w:rPr>
          <w:i/>
          <w:sz w:val="24"/>
          <w:lang w:val="ru-RU"/>
        </w:rPr>
      </w:pPr>
    </w:p>
    <w:p w:rsidR="00833F5E" w:rsidRDefault="00833F5E" w:rsidP="00CF1A35">
      <w:pPr>
        <w:ind w:firstLine="567"/>
        <w:jc w:val="both"/>
        <w:rPr>
          <w:i/>
          <w:sz w:val="24"/>
          <w:lang w:val="ru-RU"/>
        </w:rPr>
      </w:pPr>
    </w:p>
    <w:p w:rsidR="0000331D" w:rsidRDefault="0000331D" w:rsidP="00CF1A35">
      <w:pPr>
        <w:ind w:firstLine="567"/>
        <w:jc w:val="both"/>
        <w:rPr>
          <w:sz w:val="28"/>
          <w:szCs w:val="28"/>
          <w:lang w:val="ru-RU"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center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center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center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center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center"/>
        <w:rPr>
          <w:b/>
        </w:rPr>
      </w:pP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center"/>
        <w:rPr>
          <w:b/>
        </w:rPr>
      </w:pPr>
      <w:r>
        <w:rPr>
          <w:b/>
        </w:rPr>
        <w:t>Перечень учебно-методического обеспечения.</w:t>
      </w:r>
    </w:p>
    <w:p w:rsidR="00946568" w:rsidRDefault="00946568" w:rsidP="00CF1A35">
      <w:pPr>
        <w:pStyle w:val="afe"/>
        <w:spacing w:before="0" w:beforeAutospacing="0" w:after="0" w:afterAutospacing="0"/>
        <w:ind w:firstLine="567"/>
        <w:jc w:val="both"/>
        <w:rPr>
          <w:b/>
        </w:rPr>
      </w:pPr>
    </w:p>
    <w:p w:rsidR="00946568" w:rsidRDefault="00946568" w:rsidP="00CF1A35">
      <w:pPr>
        <w:pStyle w:val="afe"/>
        <w:numPr>
          <w:ilvl w:val="0"/>
          <w:numId w:val="26"/>
        </w:numPr>
        <w:spacing w:before="0" w:beforeAutospacing="0" w:after="0" w:afterAutospacing="0"/>
        <w:ind w:left="0" w:firstLine="567"/>
        <w:jc w:val="both"/>
      </w:pPr>
      <w:r>
        <w:t>Программа  5-9 класса</w:t>
      </w:r>
      <w:r w:rsidRPr="004032B8">
        <w:t xml:space="preserve"> для специальной (коррекционной) общеобразовательной школы </w:t>
      </w:r>
      <w:r w:rsidRPr="004032B8">
        <w:rPr>
          <w:lang w:val="en-US"/>
        </w:rPr>
        <w:t>VIII</w:t>
      </w:r>
      <w:r w:rsidRPr="004032B8">
        <w:t xml:space="preserve"> вида </w:t>
      </w:r>
    </w:p>
    <w:p w:rsidR="00946568" w:rsidRPr="004032B8" w:rsidRDefault="00946568" w:rsidP="00CF1A35">
      <w:pPr>
        <w:pStyle w:val="afe"/>
        <w:numPr>
          <w:ilvl w:val="0"/>
          <w:numId w:val="26"/>
        </w:numPr>
        <w:spacing w:before="0" w:beforeAutospacing="0" w:after="0" w:afterAutospacing="0"/>
        <w:ind w:left="0" w:firstLine="567"/>
        <w:jc w:val="both"/>
      </w:pPr>
      <w:r w:rsidRPr="004032B8">
        <w:t xml:space="preserve">А.И. Никишов </w:t>
      </w:r>
      <w:r>
        <w:t xml:space="preserve">учебник 8 класса для специальной (коррекционной) общеобразовательной школы VIII вида </w:t>
      </w:r>
      <w:r w:rsidRPr="004032B8">
        <w:t xml:space="preserve"> «Биология. Животные» М.: «Просвещение»</w:t>
      </w:r>
      <w:r>
        <w:t xml:space="preserve"> 2010 </w:t>
      </w:r>
      <w:r w:rsidRPr="004032B8">
        <w:t xml:space="preserve">г. </w:t>
      </w:r>
    </w:p>
    <w:p w:rsidR="00946568" w:rsidRDefault="00946568" w:rsidP="00CF1A35">
      <w:pPr>
        <w:numPr>
          <w:ilvl w:val="0"/>
          <w:numId w:val="26"/>
        </w:numPr>
        <w:adjustRightInd w:val="0"/>
        <w:ind w:left="0" w:firstLine="567"/>
        <w:jc w:val="both"/>
        <w:rPr>
          <w:b/>
          <w:bCs/>
        </w:rPr>
      </w:pPr>
      <w:r w:rsidRPr="00946568">
        <w:rPr>
          <w:lang w:val="ru-RU"/>
        </w:rPr>
        <w:t xml:space="preserve">Авторская программа «Биология» 8 класс для специальных (коррекционных) образовательных учреждений </w:t>
      </w:r>
      <w:r>
        <w:t>VIII</w:t>
      </w:r>
      <w:r w:rsidRPr="00946568">
        <w:rPr>
          <w:lang w:val="ru-RU"/>
        </w:rPr>
        <w:t xml:space="preserve"> вида (В.В. Сивоглазов). </w:t>
      </w:r>
      <w:r>
        <w:t>Москва «Гуманитарный издательский центр Владос» 2000.</w:t>
      </w:r>
    </w:p>
    <w:p w:rsidR="00946568" w:rsidRPr="00946568" w:rsidRDefault="00946568" w:rsidP="001545D2">
      <w:pPr>
        <w:widowControl/>
        <w:numPr>
          <w:ilvl w:val="0"/>
          <w:numId w:val="26"/>
        </w:numPr>
        <w:autoSpaceDE/>
        <w:autoSpaceDN/>
        <w:jc w:val="both"/>
        <w:rPr>
          <w:lang w:val="ru-RU"/>
        </w:rPr>
      </w:pPr>
      <w:r w:rsidRPr="00946568">
        <w:rPr>
          <w:lang w:val="ru-RU"/>
        </w:rPr>
        <w:lastRenderedPageBreak/>
        <w:t>Биология. 7 классы:  нестандартные уроки и мероприятия (КВН, устный журнал, праздники, викторины, загадки, кроссворды, интеллектуально-игровые задания) / составитель Н.А. Касаткина. –  Волгоград: Учитель, 2007.</w:t>
      </w:r>
    </w:p>
    <w:p w:rsidR="00946568" w:rsidRDefault="00946568" w:rsidP="001545D2">
      <w:pPr>
        <w:widowControl/>
        <w:numPr>
          <w:ilvl w:val="0"/>
          <w:numId w:val="26"/>
        </w:numPr>
        <w:autoSpaceDE/>
        <w:autoSpaceDN/>
        <w:jc w:val="both"/>
      </w:pPr>
      <w:r w:rsidRPr="00946568">
        <w:rPr>
          <w:lang w:val="ru-RU"/>
        </w:rPr>
        <w:t xml:space="preserve">Универсальное учебное пособие. А.Скворцов. А. Никишов, В. Рохлов, А. Теремов. </w:t>
      </w:r>
      <w:r>
        <w:t>Биология. 6 – 11 классы. Школьный курс. – М.: АСТ-ПРЕСС, 2000.</w:t>
      </w:r>
    </w:p>
    <w:p w:rsidR="00946568" w:rsidRPr="00946568" w:rsidRDefault="00946568" w:rsidP="001545D2">
      <w:pPr>
        <w:widowControl/>
        <w:numPr>
          <w:ilvl w:val="0"/>
          <w:numId w:val="26"/>
        </w:numPr>
        <w:autoSpaceDE/>
        <w:autoSpaceDN/>
        <w:jc w:val="both"/>
        <w:rPr>
          <w:lang w:val="ru-RU"/>
        </w:rPr>
      </w:pPr>
      <w:r w:rsidRPr="00946568">
        <w:rPr>
          <w:lang w:val="ru-RU"/>
        </w:rPr>
        <w:t>А.И. Богун. А.В. Долгова. Отчего, почему и зачем? М., Пилигрим, 1997.</w:t>
      </w:r>
    </w:p>
    <w:p w:rsidR="00946568" w:rsidRPr="00946568" w:rsidRDefault="00946568" w:rsidP="00946568">
      <w:pPr>
        <w:ind w:left="360"/>
        <w:jc w:val="both"/>
        <w:rPr>
          <w:lang w:val="ru-RU"/>
        </w:rPr>
      </w:pPr>
    </w:p>
    <w:p w:rsidR="00946568" w:rsidRPr="004032B8" w:rsidRDefault="00946568" w:rsidP="00946568">
      <w:pPr>
        <w:pStyle w:val="afe"/>
        <w:spacing w:before="0" w:beforeAutospacing="0" w:after="0" w:afterAutospacing="0"/>
        <w:ind w:firstLine="540"/>
        <w:jc w:val="both"/>
      </w:pPr>
    </w:p>
    <w:p w:rsidR="00946568" w:rsidRDefault="00946568" w:rsidP="00946568">
      <w:pPr>
        <w:pStyle w:val="zag2"/>
        <w:spacing w:before="0" w:beforeAutospacing="0" w:after="0" w:afterAutospacing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46568" w:rsidRDefault="00946568" w:rsidP="00946568">
      <w:pPr>
        <w:pStyle w:val="zag2"/>
        <w:spacing w:before="0" w:beforeAutospacing="0" w:after="0" w:afterAutospacing="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46568" w:rsidRPr="004032B8" w:rsidRDefault="00946568" w:rsidP="00946568">
      <w:pPr>
        <w:pStyle w:val="afe"/>
        <w:spacing w:before="0" w:beforeAutospacing="0" w:after="0" w:afterAutospacing="0"/>
        <w:ind w:firstLine="540"/>
        <w:jc w:val="both"/>
      </w:pPr>
    </w:p>
    <w:p w:rsidR="00946568" w:rsidRDefault="00946568" w:rsidP="00946568">
      <w:pPr>
        <w:pStyle w:val="zag1"/>
        <w:spacing w:before="0" w:beforeAutospacing="0" w:after="0" w:afterAutospacing="0"/>
        <w:ind w:firstLine="540"/>
        <w:rPr>
          <w:rFonts w:ascii="Times New Roman" w:hAnsi="Times New Roman"/>
          <w:sz w:val="24"/>
          <w:szCs w:val="24"/>
        </w:rPr>
      </w:pPr>
    </w:p>
    <w:p w:rsidR="00946568" w:rsidRDefault="00946568" w:rsidP="00946568">
      <w:pPr>
        <w:pStyle w:val="zag1"/>
        <w:spacing w:before="0" w:beforeAutospacing="0" w:after="0" w:afterAutospacing="0"/>
        <w:ind w:firstLine="540"/>
        <w:rPr>
          <w:rFonts w:ascii="Times New Roman" w:hAnsi="Times New Roman"/>
          <w:sz w:val="24"/>
          <w:szCs w:val="24"/>
        </w:rPr>
      </w:pPr>
    </w:p>
    <w:p w:rsidR="00946568" w:rsidRPr="00946568" w:rsidRDefault="00946568" w:rsidP="00946568">
      <w:pPr>
        <w:rPr>
          <w:sz w:val="28"/>
          <w:szCs w:val="28"/>
          <w:lang w:val="ru-RU"/>
        </w:rPr>
      </w:pPr>
      <w:r w:rsidRPr="00946568">
        <w:rPr>
          <w:sz w:val="28"/>
          <w:szCs w:val="28"/>
          <w:lang w:val="ru-RU"/>
        </w:rPr>
        <w:t>СОГЛАСОВАНО</w:t>
      </w:r>
    </w:p>
    <w:p w:rsidR="00946568" w:rsidRPr="00946568" w:rsidRDefault="00946568" w:rsidP="00946568">
      <w:pPr>
        <w:rPr>
          <w:sz w:val="28"/>
          <w:szCs w:val="28"/>
          <w:lang w:val="ru-RU"/>
        </w:rPr>
      </w:pPr>
    </w:p>
    <w:p w:rsidR="00946568" w:rsidRPr="00946568" w:rsidRDefault="00946568" w:rsidP="00946568">
      <w:pPr>
        <w:rPr>
          <w:sz w:val="28"/>
          <w:szCs w:val="28"/>
          <w:lang w:val="ru-RU"/>
        </w:rPr>
      </w:pPr>
      <w:r w:rsidRPr="00946568">
        <w:rPr>
          <w:sz w:val="28"/>
          <w:szCs w:val="28"/>
          <w:lang w:val="ru-RU"/>
        </w:rPr>
        <w:t>Протокол заседания ШМО</w:t>
      </w:r>
    </w:p>
    <w:p w:rsidR="00946568" w:rsidRPr="00946568" w:rsidRDefault="00946568" w:rsidP="00946568">
      <w:pPr>
        <w:rPr>
          <w:sz w:val="28"/>
          <w:szCs w:val="28"/>
          <w:lang w:val="ru-RU"/>
        </w:rPr>
      </w:pPr>
      <w:r w:rsidRPr="00946568">
        <w:rPr>
          <w:sz w:val="28"/>
          <w:szCs w:val="28"/>
          <w:lang w:val="ru-RU"/>
        </w:rPr>
        <w:t>учителей естественнонаучного цикла</w:t>
      </w:r>
    </w:p>
    <w:p w:rsidR="00946568" w:rsidRPr="00946568" w:rsidRDefault="00946568" w:rsidP="00946568">
      <w:pPr>
        <w:rPr>
          <w:sz w:val="28"/>
          <w:szCs w:val="28"/>
          <w:lang w:val="ru-RU"/>
        </w:rPr>
      </w:pPr>
      <w:r w:rsidRPr="00946568">
        <w:rPr>
          <w:sz w:val="28"/>
          <w:szCs w:val="28"/>
          <w:lang w:val="ru-RU"/>
        </w:rPr>
        <w:t xml:space="preserve">от </w:t>
      </w:r>
      <w:r w:rsidRPr="00946568">
        <w:rPr>
          <w:sz w:val="28"/>
          <w:szCs w:val="28"/>
          <w:u w:val="single"/>
          <w:lang w:val="ru-RU"/>
        </w:rPr>
        <w:t>«     »</w:t>
      </w:r>
      <w:r w:rsidRPr="00946568">
        <w:rPr>
          <w:sz w:val="28"/>
          <w:szCs w:val="28"/>
          <w:lang w:val="ru-RU"/>
        </w:rPr>
        <w:t xml:space="preserve">  августа  2012 года № _____</w:t>
      </w:r>
    </w:p>
    <w:p w:rsidR="00946568" w:rsidRPr="00946568" w:rsidRDefault="00946568" w:rsidP="00946568">
      <w:pPr>
        <w:rPr>
          <w:sz w:val="28"/>
          <w:szCs w:val="28"/>
          <w:lang w:val="ru-RU"/>
        </w:rPr>
      </w:pPr>
      <w:r w:rsidRPr="00946568">
        <w:rPr>
          <w:sz w:val="28"/>
          <w:szCs w:val="28"/>
          <w:lang w:val="ru-RU"/>
        </w:rPr>
        <w:t>Руководитель ШМО _________ /Заворотько О.И../</w:t>
      </w:r>
    </w:p>
    <w:p w:rsidR="00946568" w:rsidRPr="00946568" w:rsidRDefault="00946568" w:rsidP="00946568">
      <w:pPr>
        <w:rPr>
          <w:sz w:val="28"/>
          <w:szCs w:val="28"/>
          <w:lang w:val="ru-RU"/>
        </w:rPr>
      </w:pPr>
    </w:p>
    <w:p w:rsidR="00946568" w:rsidRPr="00946568" w:rsidRDefault="00946568" w:rsidP="00946568">
      <w:pPr>
        <w:rPr>
          <w:sz w:val="28"/>
          <w:szCs w:val="28"/>
          <w:lang w:val="ru-RU"/>
        </w:rPr>
      </w:pPr>
    </w:p>
    <w:p w:rsidR="00946568" w:rsidRPr="00946568" w:rsidRDefault="00946568" w:rsidP="00946568">
      <w:pPr>
        <w:rPr>
          <w:sz w:val="28"/>
          <w:szCs w:val="28"/>
          <w:lang w:val="ru-RU"/>
        </w:rPr>
      </w:pPr>
    </w:p>
    <w:p w:rsidR="00946568" w:rsidRPr="00946568" w:rsidRDefault="00946568" w:rsidP="00946568">
      <w:pPr>
        <w:rPr>
          <w:sz w:val="28"/>
          <w:szCs w:val="28"/>
          <w:lang w:val="ru-RU"/>
        </w:rPr>
      </w:pPr>
    </w:p>
    <w:p w:rsidR="00946568" w:rsidRPr="00946568" w:rsidRDefault="00946568" w:rsidP="00946568">
      <w:pPr>
        <w:rPr>
          <w:sz w:val="28"/>
          <w:szCs w:val="28"/>
          <w:lang w:val="ru-RU"/>
        </w:rPr>
      </w:pPr>
    </w:p>
    <w:p w:rsidR="00946568" w:rsidRPr="00946568" w:rsidRDefault="00946568" w:rsidP="00946568">
      <w:pPr>
        <w:rPr>
          <w:sz w:val="28"/>
          <w:szCs w:val="28"/>
          <w:lang w:val="ru-RU"/>
        </w:rPr>
      </w:pPr>
    </w:p>
    <w:p w:rsidR="00946568" w:rsidRPr="00946568" w:rsidRDefault="00946568" w:rsidP="00946568">
      <w:pPr>
        <w:rPr>
          <w:sz w:val="28"/>
          <w:szCs w:val="28"/>
          <w:lang w:val="ru-RU"/>
        </w:rPr>
      </w:pPr>
    </w:p>
    <w:p w:rsidR="00946568" w:rsidRPr="00946568" w:rsidRDefault="00946568" w:rsidP="00946568">
      <w:pPr>
        <w:rPr>
          <w:sz w:val="28"/>
          <w:szCs w:val="28"/>
          <w:lang w:val="ru-RU"/>
        </w:rPr>
      </w:pPr>
    </w:p>
    <w:p w:rsidR="00946568" w:rsidRPr="00946568" w:rsidRDefault="00946568" w:rsidP="00946568">
      <w:pPr>
        <w:rPr>
          <w:sz w:val="28"/>
          <w:szCs w:val="28"/>
          <w:lang w:val="ru-RU"/>
        </w:rPr>
      </w:pPr>
    </w:p>
    <w:p w:rsidR="00946568" w:rsidRPr="00946568" w:rsidRDefault="00946568" w:rsidP="00946568">
      <w:pPr>
        <w:rPr>
          <w:sz w:val="28"/>
          <w:szCs w:val="28"/>
          <w:lang w:val="ru-RU"/>
        </w:rPr>
      </w:pPr>
      <w:r w:rsidRPr="00946568">
        <w:rPr>
          <w:sz w:val="28"/>
          <w:szCs w:val="28"/>
          <w:lang w:val="ru-RU"/>
        </w:rPr>
        <w:t>СОГЛАСОВАНО</w:t>
      </w:r>
    </w:p>
    <w:p w:rsidR="00946568" w:rsidRPr="00946568" w:rsidRDefault="00946568" w:rsidP="00946568">
      <w:pPr>
        <w:rPr>
          <w:sz w:val="28"/>
          <w:szCs w:val="28"/>
          <w:lang w:val="ru-RU"/>
        </w:rPr>
      </w:pPr>
    </w:p>
    <w:p w:rsidR="00946568" w:rsidRPr="00946568" w:rsidRDefault="00946568" w:rsidP="00946568">
      <w:pPr>
        <w:spacing w:line="360" w:lineRule="auto"/>
        <w:rPr>
          <w:sz w:val="28"/>
          <w:szCs w:val="28"/>
          <w:lang w:val="ru-RU"/>
        </w:rPr>
      </w:pPr>
      <w:r w:rsidRPr="00946568">
        <w:rPr>
          <w:sz w:val="28"/>
          <w:szCs w:val="28"/>
          <w:lang w:val="ru-RU"/>
        </w:rPr>
        <w:t>Зам. директора по УВР: ______ /Смирнова Т.Ю./</w:t>
      </w:r>
    </w:p>
    <w:p w:rsidR="00946568" w:rsidRPr="00946568" w:rsidRDefault="00946568" w:rsidP="00946568">
      <w:pPr>
        <w:spacing w:line="360" w:lineRule="auto"/>
        <w:rPr>
          <w:sz w:val="28"/>
          <w:szCs w:val="28"/>
          <w:lang w:val="ru-RU"/>
        </w:rPr>
      </w:pPr>
      <w:r w:rsidRPr="00946568">
        <w:rPr>
          <w:sz w:val="28"/>
          <w:szCs w:val="28"/>
          <w:u w:val="single"/>
          <w:lang w:val="ru-RU"/>
        </w:rPr>
        <w:t xml:space="preserve">«    »  </w:t>
      </w:r>
      <w:r w:rsidRPr="00946568">
        <w:rPr>
          <w:sz w:val="28"/>
          <w:szCs w:val="28"/>
          <w:lang w:val="ru-RU"/>
        </w:rPr>
        <w:t>августа  2012 года</w:t>
      </w:r>
    </w:p>
    <w:p w:rsidR="00946568" w:rsidRDefault="00946568" w:rsidP="00946568">
      <w:pPr>
        <w:pStyle w:val="zag1"/>
        <w:spacing w:before="0" w:beforeAutospacing="0" w:after="0" w:afterAutospacing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46568" w:rsidRDefault="00946568" w:rsidP="00946568">
      <w:pPr>
        <w:pStyle w:val="zag1"/>
        <w:spacing w:before="0" w:beforeAutospacing="0" w:after="0" w:afterAutospacing="0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46568" w:rsidRDefault="00946568" w:rsidP="00946568">
      <w:pPr>
        <w:pStyle w:val="zag1"/>
        <w:spacing w:before="0" w:beforeAutospacing="0" w:after="0" w:afterAutospacing="0"/>
        <w:jc w:val="left"/>
        <w:rPr>
          <w:rFonts w:ascii="Times New Roman" w:hAnsi="Times New Roman"/>
          <w:sz w:val="24"/>
          <w:szCs w:val="24"/>
        </w:rPr>
      </w:pPr>
    </w:p>
    <w:p w:rsidR="00946568" w:rsidRDefault="00946568" w:rsidP="00946568">
      <w:pPr>
        <w:pStyle w:val="zag1"/>
        <w:spacing w:before="0" w:beforeAutospacing="0" w:after="0" w:afterAutospacing="0"/>
        <w:ind w:firstLine="540"/>
        <w:rPr>
          <w:rFonts w:ascii="Times New Roman" w:hAnsi="Times New Roman"/>
          <w:sz w:val="24"/>
          <w:szCs w:val="24"/>
        </w:rPr>
      </w:pPr>
    </w:p>
    <w:p w:rsidR="00946568" w:rsidRDefault="00946568" w:rsidP="00946568">
      <w:pPr>
        <w:pStyle w:val="zag1"/>
        <w:spacing w:before="0" w:beforeAutospacing="0" w:after="0" w:afterAutospacing="0"/>
        <w:ind w:firstLine="540"/>
        <w:rPr>
          <w:rFonts w:ascii="Times New Roman" w:hAnsi="Times New Roman"/>
          <w:sz w:val="24"/>
          <w:szCs w:val="24"/>
        </w:rPr>
      </w:pPr>
    </w:p>
    <w:p w:rsidR="00946568" w:rsidRPr="00946568" w:rsidRDefault="00946568" w:rsidP="00946568">
      <w:pPr>
        <w:jc w:val="both"/>
        <w:rPr>
          <w:spacing w:val="-6"/>
          <w:lang w:val="ru-RU"/>
        </w:rPr>
      </w:pPr>
    </w:p>
    <w:p w:rsidR="00946568" w:rsidRPr="00946568" w:rsidRDefault="00946568" w:rsidP="00946568">
      <w:pPr>
        <w:rPr>
          <w:b/>
          <w:sz w:val="28"/>
          <w:szCs w:val="28"/>
          <w:lang w:val="ru-RU"/>
        </w:rPr>
      </w:pPr>
      <w:r w:rsidRPr="00946568">
        <w:rPr>
          <w:b/>
          <w:sz w:val="28"/>
          <w:szCs w:val="28"/>
          <w:lang w:val="ru-RU"/>
        </w:rPr>
        <w:t xml:space="preserve">         </w:t>
      </w:r>
    </w:p>
    <w:p w:rsidR="00946568" w:rsidRPr="00946568" w:rsidRDefault="00946568" w:rsidP="00946568">
      <w:pPr>
        <w:rPr>
          <w:b/>
          <w:sz w:val="28"/>
          <w:szCs w:val="28"/>
          <w:lang w:val="ru-RU"/>
        </w:rPr>
      </w:pPr>
    </w:p>
    <w:p w:rsidR="00946568" w:rsidRPr="00946568" w:rsidRDefault="00946568" w:rsidP="00946568">
      <w:pPr>
        <w:rPr>
          <w:b/>
          <w:sz w:val="28"/>
          <w:szCs w:val="28"/>
          <w:lang w:val="ru-RU"/>
        </w:rPr>
      </w:pPr>
      <w:r w:rsidRPr="00946568">
        <w:rPr>
          <w:b/>
          <w:sz w:val="28"/>
          <w:szCs w:val="28"/>
          <w:lang w:val="ru-RU"/>
        </w:rPr>
        <w:t xml:space="preserve">  КАЛЕНДАРНО-ТЕМАТИЧЕСКОЕ ПЛАНИРОВАНИЕ</w:t>
      </w:r>
    </w:p>
    <w:p w:rsidR="00946568" w:rsidRPr="00946568" w:rsidRDefault="00946568" w:rsidP="00946568">
      <w:pPr>
        <w:jc w:val="center"/>
        <w:rPr>
          <w:b/>
          <w:sz w:val="28"/>
          <w:szCs w:val="28"/>
          <w:lang w:val="ru-RU"/>
        </w:rPr>
      </w:pPr>
      <w:r w:rsidRPr="00946568">
        <w:rPr>
          <w:b/>
          <w:sz w:val="28"/>
          <w:szCs w:val="28"/>
          <w:lang w:val="ru-RU"/>
        </w:rPr>
        <w:t>8 класс</w:t>
      </w:r>
    </w:p>
    <w:tbl>
      <w:tblPr>
        <w:tblW w:w="11105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260"/>
        <w:gridCol w:w="4500"/>
        <w:gridCol w:w="1225"/>
        <w:gridCol w:w="1399"/>
        <w:gridCol w:w="1641"/>
      </w:tblGrid>
      <w:tr w:rsidR="00946568" w:rsidRPr="006E06B1" w:rsidTr="00176D67">
        <w:trPr>
          <w:trHeight w:val="563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6E06B1" w:rsidRDefault="00946568" w:rsidP="00176D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Номер урока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946568">
              <w:rPr>
                <w:b/>
                <w:sz w:val="20"/>
                <w:szCs w:val="20"/>
                <w:lang w:val="ru-RU"/>
              </w:rPr>
              <w:t>Наименование разделов и тем урока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  <w:rPr>
                <w:b/>
                <w:sz w:val="20"/>
                <w:szCs w:val="20"/>
              </w:rPr>
            </w:pPr>
            <w:r w:rsidRPr="006E06B1">
              <w:rPr>
                <w:b/>
                <w:sz w:val="20"/>
                <w:szCs w:val="20"/>
              </w:rPr>
              <w:t>Кол-во</w:t>
            </w:r>
          </w:p>
          <w:p w:rsidR="00946568" w:rsidRPr="006E06B1" w:rsidRDefault="00946568" w:rsidP="00176D67">
            <w:pPr>
              <w:rPr>
                <w:b/>
                <w:sz w:val="20"/>
                <w:szCs w:val="20"/>
              </w:rPr>
            </w:pPr>
            <w:r w:rsidRPr="006E06B1">
              <w:rPr>
                <w:b/>
                <w:sz w:val="20"/>
                <w:szCs w:val="20"/>
              </w:rPr>
              <w:t xml:space="preserve">    часов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  <w:rPr>
                <w:b/>
                <w:sz w:val="20"/>
                <w:szCs w:val="20"/>
              </w:rPr>
            </w:pPr>
            <w:r w:rsidRPr="006E06B1">
              <w:rPr>
                <w:b/>
                <w:sz w:val="20"/>
                <w:szCs w:val="20"/>
              </w:rPr>
              <w:t>Плановые сроки прохождения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  <w:rPr>
                <w:b/>
                <w:sz w:val="20"/>
                <w:szCs w:val="20"/>
              </w:rPr>
            </w:pPr>
            <w:r w:rsidRPr="006E06B1">
              <w:rPr>
                <w:b/>
                <w:sz w:val="20"/>
                <w:szCs w:val="20"/>
              </w:rPr>
              <w:t>скорректированные сроки прохождения</w:t>
            </w:r>
          </w:p>
        </w:tc>
      </w:tr>
      <w:tr w:rsidR="00946568" w:rsidRPr="006E06B1" w:rsidTr="00176D67">
        <w:trPr>
          <w:trHeight w:val="56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6E06B1" w:rsidRDefault="00946568" w:rsidP="00176D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6E06B1" w:rsidRDefault="00946568" w:rsidP="00176D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четверть</w:t>
            </w: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46568" w:rsidRPr="006E06B1" w:rsidTr="00176D67"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  <w:rPr>
                <w:b/>
                <w:bCs/>
              </w:rPr>
            </w:pPr>
            <w:r w:rsidRPr="006E06B1">
              <w:rPr>
                <w:b/>
              </w:rPr>
              <w:t>Введение</w:t>
            </w:r>
            <w:r>
              <w:rPr>
                <w:b/>
                <w:bCs/>
              </w:rPr>
              <w:t xml:space="preserve"> (1час</w:t>
            </w:r>
            <w:r w:rsidRPr="006E06B1">
              <w:rPr>
                <w:b/>
                <w:bCs/>
              </w:rPr>
              <w:t>)</w:t>
            </w:r>
          </w:p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Многообразие животного мира. Значение животных и их охрана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jc w:val="center"/>
              <w:rPr>
                <w:lang w:val="ru-RU"/>
              </w:rPr>
            </w:pPr>
          </w:p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</w:pPr>
          </w:p>
          <w:p w:rsidR="00946568" w:rsidRPr="006E06B1" w:rsidRDefault="00946568" w:rsidP="00176D67">
            <w:pPr>
              <w:jc w:val="center"/>
            </w:pPr>
            <w:r>
              <w:t>03.09-08.09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  <w:rPr>
                <w:b/>
              </w:rPr>
            </w:pPr>
            <w:r w:rsidRPr="006E06B1">
              <w:rPr>
                <w:b/>
              </w:rPr>
              <w:t xml:space="preserve">Беспозвоночные животные  (9 часов) </w:t>
            </w:r>
          </w:p>
          <w:p w:rsidR="00946568" w:rsidRDefault="00946568" w:rsidP="00176D67">
            <w:pPr>
              <w:jc w:val="center"/>
              <w:rPr>
                <w:b/>
              </w:rPr>
            </w:pPr>
            <w:r w:rsidRPr="006E06B1">
              <w:rPr>
                <w:b/>
              </w:rPr>
              <w:t>Черви</w:t>
            </w:r>
            <w:r w:rsidRPr="0083116A">
              <w:rPr>
                <w:b/>
              </w:rPr>
              <w:t xml:space="preserve"> (</w:t>
            </w:r>
            <w:r w:rsidRPr="00F63758">
              <w:rPr>
                <w:b/>
              </w:rPr>
              <w:t>2</w:t>
            </w:r>
            <w:r w:rsidRPr="006E06B1">
              <w:rPr>
                <w:b/>
              </w:rPr>
              <w:t xml:space="preserve"> часа)</w:t>
            </w:r>
          </w:p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 xml:space="preserve">Общие признаки беспозвоночных животных. </w:t>
            </w:r>
            <w:r w:rsidRPr="00946568">
              <w:rPr>
                <w:lang w:val="ru-RU"/>
              </w:rPr>
              <w:lastRenderedPageBreak/>
              <w:t>Общие признаки червей.</w:t>
            </w:r>
          </w:p>
          <w:p w:rsidR="00946568" w:rsidRPr="006E06B1" w:rsidRDefault="00946568" w:rsidP="00176D67">
            <w:r w:rsidRPr="006E06B1">
              <w:t>Дождевой червь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</w:pPr>
          </w:p>
          <w:p w:rsidR="00946568" w:rsidRDefault="00946568" w:rsidP="00176D67">
            <w:pPr>
              <w:jc w:val="center"/>
            </w:pPr>
          </w:p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</w:pPr>
          </w:p>
          <w:p w:rsidR="00946568" w:rsidRDefault="00946568" w:rsidP="00176D67">
            <w:pPr>
              <w:jc w:val="center"/>
            </w:pPr>
          </w:p>
          <w:p w:rsidR="00946568" w:rsidRPr="006E06B1" w:rsidRDefault="00946568" w:rsidP="00176D67">
            <w:pPr>
              <w:jc w:val="center"/>
            </w:pPr>
            <w:r>
              <w:t>10.09-16.09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828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r w:rsidRPr="006E06B1">
              <w:t>Круглые черви – паразиты человека</w:t>
            </w:r>
          </w:p>
          <w:p w:rsidR="00946568" w:rsidRPr="006E06B1" w:rsidRDefault="00946568" w:rsidP="00176D67">
            <w:r w:rsidRPr="006E06B1">
              <w:t>Черви-санитары пресных водоёмов</w:t>
            </w:r>
          </w:p>
          <w:p w:rsidR="00946568" w:rsidRPr="006E06B1" w:rsidRDefault="00946568" w:rsidP="00176D67">
            <w:r w:rsidRPr="006E06B1">
              <w:t>Черви-сосальщики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  <w:p w:rsidR="00946568" w:rsidRPr="006E06B1" w:rsidRDefault="00946568" w:rsidP="00176D67">
            <w:pPr>
              <w:jc w:val="center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17.09-22.09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</w:pPr>
            <w:r>
              <w:rPr>
                <w:b/>
              </w:rPr>
              <w:t>Насекомые (4 часа</w:t>
            </w:r>
            <w:r w:rsidRPr="006E06B1">
              <w:rPr>
                <w:b/>
              </w:rPr>
              <w:t>)</w:t>
            </w:r>
          </w:p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Общие признаки насекомых. Внешнее строение и образ жизни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jc w:val="center"/>
              <w:rPr>
                <w:lang w:val="ru-RU"/>
              </w:rPr>
            </w:pPr>
          </w:p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</w:pPr>
          </w:p>
          <w:p w:rsidR="00946568" w:rsidRPr="006E06B1" w:rsidRDefault="00946568" w:rsidP="00176D67">
            <w:pPr>
              <w:jc w:val="center"/>
            </w:pPr>
            <w:r>
              <w:t>24.09-29.09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1104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r w:rsidRPr="006E06B1">
              <w:t>Бабочка-капустница</w:t>
            </w:r>
          </w:p>
          <w:p w:rsidR="00946568" w:rsidRPr="006E06B1" w:rsidRDefault="00946568" w:rsidP="00176D67">
            <w:r w:rsidRPr="006E06B1">
              <w:t>Яблочная плодожорка</w:t>
            </w:r>
          </w:p>
          <w:p w:rsidR="00946568" w:rsidRPr="006E06B1" w:rsidRDefault="00946568" w:rsidP="00176D67">
            <w:r w:rsidRPr="006E06B1">
              <w:t xml:space="preserve"> Майский жук</w:t>
            </w:r>
          </w:p>
          <w:p w:rsidR="00946568" w:rsidRPr="006E06B1" w:rsidRDefault="00946568" w:rsidP="00176D67">
            <w:r w:rsidRPr="006E06B1">
              <w:t xml:space="preserve"> Комнатная муха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  <w:p w:rsidR="00946568" w:rsidRPr="006E06B1" w:rsidRDefault="00946568" w:rsidP="00176D67">
            <w:pPr>
              <w:jc w:val="center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01.10-06.10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501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r w:rsidRPr="006E06B1">
              <w:t>Медоносная пчела</w:t>
            </w:r>
          </w:p>
          <w:p w:rsidR="00946568" w:rsidRPr="006E06B1" w:rsidRDefault="00946568" w:rsidP="00176D67">
            <w:r w:rsidRPr="006E06B1">
              <w:t xml:space="preserve"> Тутовый шелкопряд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  <w:p w:rsidR="00946568" w:rsidRPr="006E06B1" w:rsidRDefault="00946568" w:rsidP="00176D67">
            <w:pPr>
              <w:jc w:val="center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r>
              <w:t>08.10-13.10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499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Обобщающий урок по теме «Насекомые»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r>
              <w:t>15.10-20.10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  <w:rPr>
                <w:b/>
              </w:rPr>
            </w:pPr>
            <w:r w:rsidRPr="006E06B1">
              <w:rPr>
                <w:b/>
              </w:rPr>
              <w:t>Позвоночные животные</w:t>
            </w:r>
          </w:p>
          <w:p w:rsidR="00946568" w:rsidRDefault="00946568" w:rsidP="00176D67">
            <w:pPr>
              <w:jc w:val="center"/>
              <w:rPr>
                <w:b/>
              </w:rPr>
            </w:pPr>
            <w:r>
              <w:rPr>
                <w:b/>
              </w:rPr>
              <w:t>Рыбы (4 часа</w:t>
            </w:r>
            <w:r w:rsidRPr="006E06B1">
              <w:rPr>
                <w:b/>
              </w:rPr>
              <w:t>)</w:t>
            </w:r>
          </w:p>
          <w:p w:rsidR="00946568" w:rsidRPr="006E06B1" w:rsidRDefault="00946568" w:rsidP="00176D67">
            <w:r w:rsidRPr="006E06B1">
              <w:t xml:space="preserve">Общие признаки позвоночных животных. </w:t>
            </w:r>
          </w:p>
          <w:p w:rsidR="00946568" w:rsidRPr="006E06B1" w:rsidRDefault="00946568" w:rsidP="00176D67">
            <w:r w:rsidRPr="006E06B1">
              <w:t xml:space="preserve"> Внешнее строение и скелет</w:t>
            </w:r>
          </w:p>
          <w:p w:rsidR="00946568" w:rsidRPr="006E06B1" w:rsidRDefault="00946568" w:rsidP="00176D67">
            <w:pPr>
              <w:rPr>
                <w:i/>
                <w:u w:val="single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</w:pPr>
          </w:p>
          <w:p w:rsidR="00946568" w:rsidRDefault="00946568" w:rsidP="00176D67">
            <w:pPr>
              <w:jc w:val="center"/>
            </w:pPr>
          </w:p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</w:pPr>
          </w:p>
          <w:p w:rsidR="00946568" w:rsidRDefault="00946568" w:rsidP="00176D67">
            <w:pPr>
              <w:jc w:val="center"/>
            </w:pPr>
          </w:p>
          <w:p w:rsidR="00946568" w:rsidRPr="006E06B1" w:rsidRDefault="00946568" w:rsidP="00176D67">
            <w:pPr>
              <w:jc w:val="center"/>
            </w:pPr>
            <w:r>
              <w:t>22.10-27.10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1380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9.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 xml:space="preserve">Общие признаки рыб. Внутреннее и внешнее строение рыбы. Органы дыхания и кровообращение, нервная система, </w:t>
            </w:r>
          </w:p>
          <w:p w:rsidR="00946568" w:rsidRPr="006E06B1" w:rsidRDefault="00946568" w:rsidP="00176D67">
            <w:r>
              <w:t>р</w:t>
            </w:r>
            <w:r w:rsidRPr="006E06B1">
              <w:t>азмножение и развитие рыб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  <w:p w:rsidR="00946568" w:rsidRPr="006E06B1" w:rsidRDefault="00946568" w:rsidP="00176D67"/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29.10-02.10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1076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2 четверть</w:t>
            </w:r>
          </w:p>
          <w:p w:rsidR="00946568" w:rsidRPr="006E06B1" w:rsidRDefault="00946568" w:rsidP="00176D67">
            <w:r w:rsidRPr="006E06B1">
              <w:t>Речные рыбы</w:t>
            </w:r>
            <w:r>
              <w:t>.</w:t>
            </w:r>
          </w:p>
          <w:p w:rsidR="00946568" w:rsidRPr="006E06B1" w:rsidRDefault="00946568" w:rsidP="00176D67">
            <w:r w:rsidRPr="006E06B1">
              <w:t>Морские рыбы</w:t>
            </w:r>
            <w:r>
              <w:t>.</w:t>
            </w:r>
          </w:p>
          <w:p w:rsidR="00946568" w:rsidRPr="006E06B1" w:rsidRDefault="00946568" w:rsidP="00176D67">
            <w:r w:rsidRPr="006E06B1">
              <w:t xml:space="preserve"> Рыбный промысел и рыболовство</w:t>
            </w:r>
            <w:r>
              <w:t>.</w:t>
            </w:r>
          </w:p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Охрана и увеличение рыбных богатств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jc w:val="center"/>
              <w:rPr>
                <w:lang w:val="ru-RU"/>
              </w:rPr>
            </w:pPr>
          </w:p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  <w:p w:rsidR="00946568" w:rsidRPr="006E06B1" w:rsidRDefault="00946568" w:rsidP="00176D67">
            <w:pPr>
              <w:jc w:val="center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</w:pPr>
          </w:p>
          <w:p w:rsidR="00946568" w:rsidRPr="006E06B1" w:rsidRDefault="00946568" w:rsidP="00176D67">
            <w:pPr>
              <w:jc w:val="center"/>
            </w:pPr>
            <w:r>
              <w:t>12.11-17.11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387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Обобщающий урок по теме «Рыбы»</w:t>
            </w:r>
          </w:p>
          <w:p w:rsidR="00946568" w:rsidRPr="00946568" w:rsidRDefault="00946568" w:rsidP="00176D67">
            <w:pPr>
              <w:rPr>
                <w:lang w:val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 xml:space="preserve"> 19.11-24.11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  <w:rPr>
                <w:b/>
              </w:rPr>
            </w:pPr>
            <w:r>
              <w:rPr>
                <w:b/>
              </w:rPr>
              <w:t>Земноводные (2</w:t>
            </w:r>
            <w:r w:rsidRPr="006E06B1">
              <w:rPr>
                <w:b/>
              </w:rPr>
              <w:t xml:space="preserve"> часа)</w:t>
            </w:r>
          </w:p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Общие признаки земноводных</w:t>
            </w:r>
            <w:r w:rsidRPr="00946568">
              <w:rPr>
                <w:sz w:val="18"/>
                <w:szCs w:val="18"/>
                <w:lang w:val="ru-RU"/>
              </w:rPr>
              <w:t xml:space="preserve">. </w:t>
            </w:r>
            <w:r w:rsidRPr="00946568">
              <w:rPr>
                <w:lang w:val="ru-RU"/>
              </w:rPr>
              <w:t>Среда обитания и внешнее строение земноводных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jc w:val="center"/>
              <w:rPr>
                <w:lang w:val="ru-RU"/>
              </w:rPr>
            </w:pPr>
          </w:p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</w:pPr>
          </w:p>
          <w:p w:rsidR="00946568" w:rsidRPr="006E06B1" w:rsidRDefault="00946568" w:rsidP="00176D67">
            <w:pPr>
              <w:jc w:val="center"/>
            </w:pPr>
            <w:r>
              <w:t>26.11-01.12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562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r w:rsidRPr="006E06B1">
              <w:t>Внутреннее строение земноводных</w:t>
            </w:r>
          </w:p>
          <w:p w:rsidR="00946568" w:rsidRPr="006E06B1" w:rsidRDefault="00946568" w:rsidP="00176D67">
            <w:r w:rsidRPr="006E06B1">
              <w:t>Размножение и развитие лягушки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03.12-08.12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  <w:rPr>
                <w:b/>
              </w:rPr>
            </w:pPr>
            <w:r w:rsidRPr="006E06B1">
              <w:rPr>
                <w:b/>
              </w:rPr>
              <w:t>Пресмыкающиеся (3 часа)</w:t>
            </w:r>
          </w:p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Общие признаки пресмыкающихся. Среда обитания и внешнее строение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jc w:val="center"/>
              <w:rPr>
                <w:lang w:val="ru-RU"/>
              </w:rPr>
            </w:pPr>
          </w:p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r>
              <w:t>10.12-15.12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562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r w:rsidRPr="006E06B1">
              <w:t>Внутреннее строение</w:t>
            </w:r>
          </w:p>
          <w:p w:rsidR="00946568" w:rsidRPr="006E06B1" w:rsidRDefault="00946568" w:rsidP="00176D67">
            <w:r w:rsidRPr="006E06B1">
              <w:t>Размножение и развитие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  <w:p w:rsidR="00946568" w:rsidRPr="006E06B1" w:rsidRDefault="00946568" w:rsidP="00176D67">
            <w:pPr>
              <w:jc w:val="center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17.12-22.12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562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Обобщающий урок по теме «Земноводные и пресмыкающиеся»</w:t>
            </w:r>
          </w:p>
          <w:p w:rsidR="00946568" w:rsidRPr="00946568" w:rsidRDefault="00946568" w:rsidP="00176D67">
            <w:pPr>
              <w:rPr>
                <w:lang w:val="ru-RU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24.12-28.12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828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3 четверть</w:t>
            </w:r>
          </w:p>
          <w:p w:rsidR="00946568" w:rsidRDefault="00946568" w:rsidP="00176D67">
            <w:pPr>
              <w:jc w:val="center"/>
              <w:rPr>
                <w:b/>
              </w:rPr>
            </w:pPr>
            <w:r>
              <w:rPr>
                <w:b/>
              </w:rPr>
              <w:t>Птицы (5</w:t>
            </w:r>
            <w:r w:rsidRPr="006E06B1">
              <w:rPr>
                <w:b/>
              </w:rPr>
              <w:t xml:space="preserve"> часов)</w:t>
            </w:r>
          </w:p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Общие признаки птиц. Особенности внешнего и внутреннего строения.</w:t>
            </w:r>
          </w:p>
          <w:p w:rsidR="00946568" w:rsidRPr="006E06B1" w:rsidRDefault="00946568" w:rsidP="00176D67">
            <w:r w:rsidRPr="006E06B1">
              <w:t>Особенности скелета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</w:pPr>
          </w:p>
          <w:p w:rsidR="00946568" w:rsidRDefault="00946568" w:rsidP="00176D67">
            <w:pPr>
              <w:jc w:val="center"/>
            </w:pPr>
          </w:p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</w:pPr>
          </w:p>
          <w:p w:rsidR="00946568" w:rsidRDefault="00946568" w:rsidP="00176D67">
            <w:pPr>
              <w:jc w:val="center"/>
            </w:pPr>
          </w:p>
          <w:p w:rsidR="00946568" w:rsidRPr="006E06B1" w:rsidRDefault="00946568" w:rsidP="00176D67">
            <w:pPr>
              <w:jc w:val="center"/>
            </w:pPr>
            <w:r>
              <w:t>09.01-11.01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563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r w:rsidRPr="006E06B1">
              <w:t>Размножение и развитие</w:t>
            </w:r>
          </w:p>
          <w:p w:rsidR="00946568" w:rsidRPr="006E06B1" w:rsidRDefault="00946568" w:rsidP="00176D67">
            <w:r w:rsidRPr="006E06B1">
              <w:t>Птицы леса</w:t>
            </w:r>
            <w:r>
              <w:t xml:space="preserve">. </w:t>
            </w:r>
            <w:r w:rsidRPr="006E06B1">
              <w:t>Хищные птицы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  <w:p w:rsidR="00946568" w:rsidRPr="006E06B1" w:rsidRDefault="00946568" w:rsidP="00176D67">
            <w:pPr>
              <w:jc w:val="center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14.01-18.01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1104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r w:rsidRPr="006E06B1">
              <w:t>Птицы пресных водоёмов и болот</w:t>
            </w:r>
          </w:p>
          <w:p w:rsidR="00946568" w:rsidRPr="006E06B1" w:rsidRDefault="00946568" w:rsidP="00176D67">
            <w:pPr>
              <w:rPr>
                <w:i/>
                <w:u w:val="single"/>
              </w:rPr>
            </w:pPr>
            <w:r w:rsidRPr="006E06B1">
              <w:t>Птицы, обитающие вблизи жилья человека</w:t>
            </w:r>
          </w:p>
          <w:p w:rsidR="00946568" w:rsidRPr="006E06B1" w:rsidRDefault="00946568" w:rsidP="00176D67">
            <w:r w:rsidRPr="006E06B1">
              <w:t>Домашние куры</w:t>
            </w:r>
          </w:p>
          <w:p w:rsidR="00946568" w:rsidRPr="006E06B1" w:rsidRDefault="00946568" w:rsidP="00176D67">
            <w:r w:rsidRPr="006E06B1">
              <w:t>Домашние утки и гуси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  <w:p w:rsidR="00946568" w:rsidRPr="006E06B1" w:rsidRDefault="00946568" w:rsidP="00176D67">
            <w:pPr>
              <w:jc w:val="center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21.01-25.01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r w:rsidRPr="006E06B1">
              <w:t>Развитие птицеводства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28.01-01.02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Обобщающий урок по теме «Птицы»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04.02-08.02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  <w:rPr>
                <w:b/>
              </w:rPr>
            </w:pPr>
            <w:r w:rsidRPr="006E06B1">
              <w:rPr>
                <w:b/>
              </w:rPr>
              <w:t xml:space="preserve">Млекопитающие </w:t>
            </w:r>
            <w:r>
              <w:rPr>
                <w:b/>
              </w:rPr>
              <w:t xml:space="preserve">(8 </w:t>
            </w:r>
            <w:r w:rsidRPr="006E06B1">
              <w:rPr>
                <w:b/>
              </w:rPr>
              <w:t>часов)</w:t>
            </w:r>
          </w:p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Общие признаки млекопитающих. Внешнее строение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jc w:val="center"/>
              <w:rPr>
                <w:lang w:val="ru-RU"/>
              </w:rPr>
            </w:pPr>
          </w:p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</w:pPr>
          </w:p>
          <w:p w:rsidR="00946568" w:rsidRPr="006E06B1" w:rsidRDefault="00946568" w:rsidP="00176D67">
            <w:pPr>
              <w:jc w:val="center"/>
            </w:pPr>
            <w:r>
              <w:t>11.02-15.02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659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r w:rsidRPr="006E06B1">
              <w:t>Особенности скелета и нервной системы</w:t>
            </w:r>
          </w:p>
          <w:p w:rsidR="00946568" w:rsidRPr="006E06B1" w:rsidRDefault="00946568" w:rsidP="00176D67">
            <w:r w:rsidRPr="006E06B1">
              <w:t xml:space="preserve">Внутреннее строение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18.02-22.02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Грызуны и их значение в природе и жизни человека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25.02-01.03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562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r w:rsidRPr="006E06B1">
              <w:t>Зайцеобразные</w:t>
            </w:r>
          </w:p>
          <w:p w:rsidR="00946568" w:rsidRPr="006E06B1" w:rsidRDefault="00946568" w:rsidP="00176D67">
            <w:r w:rsidRPr="006E06B1">
              <w:t>Разведение домашних кроликов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04.03-07.03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848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9.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r w:rsidRPr="006E06B1">
              <w:t>Хищные звери</w:t>
            </w:r>
          </w:p>
          <w:p w:rsidR="00946568" w:rsidRPr="006E06B1" w:rsidRDefault="00946568" w:rsidP="00176D67">
            <w:r w:rsidRPr="006E06B1">
              <w:t>Дикие пушные хищные звери</w:t>
            </w:r>
          </w:p>
          <w:p w:rsidR="00946568" w:rsidRPr="006E06B1" w:rsidRDefault="00946568" w:rsidP="00176D67">
            <w:r w:rsidRPr="006E06B1">
              <w:t xml:space="preserve">Домашние хищные звери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11.03-15.03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493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10.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rPr>
                <w:u w:val="single"/>
              </w:rPr>
            </w:pPr>
            <w:r>
              <w:t>Морские животные</w:t>
            </w:r>
            <w:r w:rsidRPr="006E06B1">
              <w:t>.</w:t>
            </w:r>
            <w:r>
              <w:t xml:space="preserve"> </w:t>
            </w:r>
            <w:r w:rsidRPr="006E06B1">
              <w:t>Ластоногие</w:t>
            </w:r>
          </w:p>
          <w:p w:rsidR="00946568" w:rsidRPr="006E06B1" w:rsidRDefault="00946568" w:rsidP="00176D67">
            <w:r w:rsidRPr="006E06B1">
              <w:t>Китообразные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18.03-22.03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469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4 четверть</w:t>
            </w:r>
          </w:p>
          <w:p w:rsidR="00946568" w:rsidRPr="006E06B1" w:rsidRDefault="00946568" w:rsidP="00176D67">
            <w:r w:rsidRPr="006E06B1">
              <w:t>Парнокопытные</w:t>
            </w:r>
            <w:r>
              <w:t xml:space="preserve">. </w:t>
            </w:r>
            <w:r w:rsidRPr="006E06B1">
              <w:t>Непарнокопытные</w:t>
            </w:r>
          </w:p>
          <w:p w:rsidR="00946568" w:rsidRPr="006E06B1" w:rsidRDefault="00946568" w:rsidP="00176D67">
            <w:r w:rsidRPr="006E06B1">
              <w:t>Приматы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</w:pPr>
          </w:p>
          <w:p w:rsidR="00946568" w:rsidRPr="006E06B1" w:rsidRDefault="00946568" w:rsidP="00176D67">
            <w:pPr>
              <w:jc w:val="center"/>
            </w:pPr>
            <w: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</w:pPr>
          </w:p>
          <w:p w:rsidR="00946568" w:rsidRPr="006E06B1" w:rsidRDefault="00946568" w:rsidP="00176D67">
            <w:pPr>
              <w:jc w:val="center"/>
            </w:pPr>
            <w:r>
              <w:t>01.04-05.04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Обобщающий урок по теме «Млекопитающие»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08.04-12.04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551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  <w:rPr>
                <w:b/>
              </w:rPr>
            </w:pPr>
            <w:r>
              <w:rPr>
                <w:b/>
              </w:rPr>
              <w:t xml:space="preserve">Сельскохозяйственные млекопитающие </w:t>
            </w:r>
          </w:p>
          <w:p w:rsidR="00946568" w:rsidRDefault="00946568" w:rsidP="00176D67">
            <w:pPr>
              <w:jc w:val="center"/>
              <w:rPr>
                <w:b/>
              </w:rPr>
            </w:pPr>
            <w:r>
              <w:rPr>
                <w:b/>
              </w:rPr>
              <w:t xml:space="preserve"> (6</w:t>
            </w:r>
            <w:r w:rsidRPr="006E06B1">
              <w:rPr>
                <w:b/>
              </w:rPr>
              <w:t xml:space="preserve"> часов)</w:t>
            </w:r>
          </w:p>
          <w:p w:rsidR="00946568" w:rsidRPr="006E06B1" w:rsidRDefault="00946568" w:rsidP="00176D67">
            <w:r w:rsidRPr="00946568">
              <w:rPr>
                <w:lang w:val="ru-RU"/>
              </w:rPr>
              <w:t xml:space="preserve">Корова. Содержание коров на фермах. </w:t>
            </w:r>
            <w:r w:rsidRPr="006E06B1">
              <w:t>Выращивание телят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</w:pPr>
          </w:p>
          <w:p w:rsidR="00946568" w:rsidRDefault="00946568" w:rsidP="00176D67">
            <w:pPr>
              <w:jc w:val="center"/>
            </w:pPr>
          </w:p>
          <w:p w:rsidR="00946568" w:rsidRPr="006E06B1" w:rsidRDefault="00946568" w:rsidP="00176D67">
            <w:pPr>
              <w:jc w:val="center"/>
            </w:pPr>
            <w: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Default="00946568" w:rsidP="00176D67">
            <w:pPr>
              <w:jc w:val="center"/>
            </w:pPr>
          </w:p>
          <w:p w:rsidR="00946568" w:rsidRDefault="00946568" w:rsidP="00176D67">
            <w:pPr>
              <w:jc w:val="center"/>
            </w:pPr>
          </w:p>
          <w:p w:rsidR="00946568" w:rsidRPr="006E06B1" w:rsidRDefault="00946568" w:rsidP="00176D67">
            <w:pPr>
              <w:jc w:val="center"/>
            </w:pPr>
            <w:r>
              <w:t>15.04-19.04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1130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Овцы, особенности внешнего строения и питания. Значение овец в народном хозяйстве</w:t>
            </w:r>
          </w:p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Содержание овец и выращивание ягнят</w:t>
            </w:r>
          </w:p>
          <w:p w:rsidR="00946568" w:rsidRPr="006E06B1" w:rsidRDefault="00946568" w:rsidP="00176D67">
            <w:r w:rsidRPr="006E06B1">
              <w:t>Верблюды</w:t>
            </w:r>
            <w:r>
              <w:t xml:space="preserve">. </w:t>
            </w:r>
            <w:r w:rsidRPr="006E06B1">
              <w:t>Северные олени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22.04-26.04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rPr>
          <w:trHeight w:val="828"/>
        </w:trPr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Домашние свиньи. Содержание свиней на свиноводческих фермах</w:t>
            </w:r>
          </w:p>
          <w:p w:rsidR="00946568" w:rsidRPr="006E06B1" w:rsidRDefault="00946568" w:rsidP="00176D67">
            <w:r w:rsidRPr="006E06B1">
              <w:t xml:space="preserve">Выращивание поросят. Значение свиноводства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29.04-03.05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Домашние лошади. Содержание лошадей и выращивание жеребят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13.05-17.05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Охрана птиц и млекопитающих. Редкие и исчезающие виды.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20.05-24.05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  <w:tr w:rsidR="00946568" w:rsidRPr="006E06B1" w:rsidTr="00176D67"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545D2">
            <w:pPr>
              <w:widowControl/>
              <w:numPr>
                <w:ilvl w:val="0"/>
                <w:numId w:val="29"/>
              </w:numPr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6568" w:rsidRPr="0083116A" w:rsidRDefault="00946568" w:rsidP="00176D67">
            <w:pPr>
              <w:jc w:val="center"/>
              <w:rPr>
                <w:b/>
              </w:rPr>
            </w:pPr>
            <w:r w:rsidRPr="0083116A">
              <w:rPr>
                <w:b/>
              </w:rPr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946568" w:rsidRDefault="00946568" w:rsidP="00176D67">
            <w:pPr>
              <w:rPr>
                <w:lang w:val="ru-RU"/>
              </w:rPr>
            </w:pPr>
            <w:r w:rsidRPr="00946568">
              <w:rPr>
                <w:lang w:val="ru-RU"/>
              </w:rPr>
              <w:t>Обобщающий урок по теме «Растительноядные животные»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 w:rsidRPr="006E06B1"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  <w:r>
              <w:t>27.05-28.05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568" w:rsidRPr="006E06B1" w:rsidRDefault="00946568" w:rsidP="00176D67">
            <w:pPr>
              <w:jc w:val="center"/>
            </w:pPr>
          </w:p>
        </w:tc>
      </w:tr>
    </w:tbl>
    <w:p w:rsidR="00946568" w:rsidRDefault="00946568" w:rsidP="00946568">
      <w:pPr>
        <w:pStyle w:val="zag1"/>
        <w:spacing w:before="0" w:beforeAutospacing="0" w:after="0" w:afterAutospacing="0"/>
        <w:jc w:val="left"/>
        <w:rPr>
          <w:rFonts w:ascii="Times New Roman" w:hAnsi="Times New Roman"/>
          <w:sz w:val="24"/>
          <w:szCs w:val="24"/>
        </w:rPr>
      </w:pPr>
    </w:p>
    <w:p w:rsidR="00946568" w:rsidRDefault="00946568" w:rsidP="00946568">
      <w:pPr>
        <w:pStyle w:val="1a"/>
        <w:keepNext/>
        <w:keepLines/>
        <w:shd w:val="clear" w:color="auto" w:fill="auto"/>
        <w:spacing w:after="220"/>
      </w:pPr>
      <w:r>
        <w:rPr>
          <w:color w:val="000000"/>
        </w:rPr>
        <w:t>О класс</w:t>
      </w:r>
    </w:p>
    <w:p w:rsidR="00A000A8" w:rsidRDefault="00A000A8" w:rsidP="00A000A8">
      <w:pPr>
        <w:pStyle w:val="Default"/>
        <w:spacing w:line="276" w:lineRule="auto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Цели и задачи обучения</w:t>
      </w:r>
    </w:p>
    <w:p w:rsidR="00A000A8" w:rsidRPr="00A000A8" w:rsidRDefault="00A000A8" w:rsidP="00A000A8">
      <w:pPr>
        <w:suppressAutoHyphens/>
        <w:spacing w:line="276" w:lineRule="auto"/>
        <w:ind w:right="15"/>
        <w:jc w:val="both"/>
        <w:rPr>
          <w:rFonts w:eastAsia="Lucida Sans Unicode"/>
          <w:bCs/>
          <w:i/>
          <w:kern w:val="2"/>
          <w:sz w:val="26"/>
          <w:szCs w:val="26"/>
          <w:lang w:val="ru-RU" w:eastAsia="ar-SA"/>
        </w:rPr>
      </w:pPr>
      <w:r w:rsidRPr="00A000A8">
        <w:rPr>
          <w:rFonts w:eastAsia="Calibri"/>
          <w:i/>
          <w:sz w:val="26"/>
          <w:szCs w:val="26"/>
          <w:lang w:val="ru-RU"/>
        </w:rPr>
        <w:t>Цели:</w:t>
      </w:r>
      <w:r w:rsidRPr="00A000A8">
        <w:rPr>
          <w:rFonts w:eastAsia="Lucida Sans Unicode"/>
          <w:bCs/>
          <w:i/>
          <w:kern w:val="2"/>
          <w:sz w:val="26"/>
          <w:szCs w:val="26"/>
          <w:lang w:val="ru-RU" w:eastAsia="ar-SA"/>
        </w:rPr>
        <w:t xml:space="preserve"> </w:t>
      </w:r>
    </w:p>
    <w:p w:rsidR="00A000A8" w:rsidRPr="00162BED" w:rsidRDefault="00A000A8" w:rsidP="00A000A8">
      <w:pPr>
        <w:pStyle w:val="a9"/>
        <w:numPr>
          <w:ilvl w:val="0"/>
          <w:numId w:val="38"/>
        </w:numPr>
        <w:suppressAutoHyphens/>
        <w:autoSpaceDE/>
        <w:autoSpaceDN/>
        <w:spacing w:line="276" w:lineRule="auto"/>
        <w:ind w:left="567" w:right="15" w:hanging="425"/>
        <w:contextualSpacing/>
        <w:rPr>
          <w:rFonts w:eastAsia="Lucida Sans Unicode"/>
          <w:kern w:val="2"/>
          <w:sz w:val="26"/>
          <w:szCs w:val="26"/>
          <w:lang w:val="ru-RU" w:eastAsia="ar-SA"/>
        </w:rPr>
      </w:pPr>
      <w:r w:rsidRPr="00162BED">
        <w:rPr>
          <w:rFonts w:eastAsia="Lucida Sans Unicode"/>
          <w:kern w:val="2"/>
          <w:sz w:val="26"/>
          <w:szCs w:val="26"/>
          <w:lang w:val="ru-RU" w:eastAsia="ar-SA"/>
        </w:rPr>
        <w:t xml:space="preserve">освоение знаний о живой природе и присущих ей закономерностях; строении, жизнедеятельности и роли живых организмов; методах познания живой природы; </w:t>
      </w:r>
    </w:p>
    <w:p w:rsidR="00A000A8" w:rsidRPr="00162BED" w:rsidRDefault="00A000A8" w:rsidP="00A000A8">
      <w:pPr>
        <w:pStyle w:val="a9"/>
        <w:numPr>
          <w:ilvl w:val="0"/>
          <w:numId w:val="38"/>
        </w:numPr>
        <w:suppressAutoHyphens/>
        <w:autoSpaceDE/>
        <w:autoSpaceDN/>
        <w:spacing w:line="276" w:lineRule="auto"/>
        <w:ind w:left="567" w:right="15" w:hanging="425"/>
        <w:contextualSpacing/>
        <w:rPr>
          <w:rFonts w:eastAsia="Lucida Sans Unicode"/>
          <w:kern w:val="2"/>
          <w:sz w:val="26"/>
          <w:szCs w:val="26"/>
          <w:lang w:val="ru-RU" w:eastAsia="ar-SA"/>
        </w:rPr>
      </w:pPr>
      <w:r w:rsidRPr="00162BED">
        <w:rPr>
          <w:rFonts w:eastAsia="Lucida Sans Unicode"/>
          <w:kern w:val="2"/>
          <w:sz w:val="26"/>
          <w:szCs w:val="26"/>
          <w:lang w:val="ru-RU" w:eastAsia="ar-SA"/>
        </w:rPr>
        <w:t xml:space="preserve">овладение умениями применять биологические знания для распознавания изученных растений; работать с биологическими приборами, инструментами; проводить наблюдения за биологическими объектами; </w:t>
      </w:r>
    </w:p>
    <w:p w:rsidR="00A000A8" w:rsidRPr="00162BED" w:rsidRDefault="00A000A8" w:rsidP="00A000A8">
      <w:pPr>
        <w:pStyle w:val="a9"/>
        <w:numPr>
          <w:ilvl w:val="0"/>
          <w:numId w:val="38"/>
        </w:numPr>
        <w:suppressAutoHyphens/>
        <w:autoSpaceDE/>
        <w:autoSpaceDN/>
        <w:spacing w:line="276" w:lineRule="auto"/>
        <w:ind w:left="567" w:right="15" w:hanging="425"/>
        <w:contextualSpacing/>
        <w:rPr>
          <w:rFonts w:eastAsia="Lucida Sans Unicode"/>
          <w:kern w:val="2"/>
          <w:sz w:val="26"/>
          <w:szCs w:val="26"/>
          <w:lang w:val="ru-RU" w:eastAsia="ar-SA"/>
        </w:rPr>
      </w:pPr>
      <w:r w:rsidRPr="00162BED">
        <w:rPr>
          <w:rFonts w:eastAsia="Lucida Sans Unicode"/>
          <w:kern w:val="2"/>
          <w:sz w:val="26"/>
          <w:szCs w:val="26"/>
          <w:lang w:val="ru-RU" w:eastAsia="ar-SA"/>
        </w:rPr>
        <w:t xml:space="preserve">воспитание позитивного ценностного отношения к живой природе, собственному здоровью и здоровью других людей; культуры поведения в природе; </w:t>
      </w:r>
    </w:p>
    <w:p w:rsidR="00A000A8" w:rsidRPr="00162BED" w:rsidRDefault="00A000A8" w:rsidP="00A000A8">
      <w:pPr>
        <w:spacing w:line="276" w:lineRule="auto"/>
        <w:ind w:left="567" w:hanging="425"/>
        <w:jc w:val="both"/>
        <w:rPr>
          <w:i/>
          <w:sz w:val="26"/>
          <w:szCs w:val="26"/>
          <w:lang w:val="ru-RU" w:eastAsia="ru-RU"/>
        </w:rPr>
      </w:pPr>
      <w:r w:rsidRPr="00162BED">
        <w:rPr>
          <w:i/>
          <w:sz w:val="26"/>
          <w:szCs w:val="26"/>
          <w:lang w:val="ru-RU"/>
        </w:rPr>
        <w:t>Основными задачами преподавания биологии являются:</w:t>
      </w:r>
    </w:p>
    <w:p w:rsidR="00A000A8" w:rsidRPr="00162BED" w:rsidRDefault="00A000A8" w:rsidP="00A000A8">
      <w:pPr>
        <w:pStyle w:val="a9"/>
        <w:widowControl/>
        <w:numPr>
          <w:ilvl w:val="0"/>
          <w:numId w:val="38"/>
        </w:numPr>
        <w:autoSpaceDE/>
        <w:autoSpaceDN/>
        <w:spacing w:line="276" w:lineRule="auto"/>
        <w:ind w:left="567" w:hanging="425"/>
        <w:contextualSpacing/>
        <w:rPr>
          <w:sz w:val="26"/>
          <w:szCs w:val="26"/>
          <w:lang w:val="ru-RU"/>
        </w:rPr>
      </w:pPr>
      <w:r w:rsidRPr="00162BED">
        <w:rPr>
          <w:sz w:val="26"/>
          <w:szCs w:val="26"/>
          <w:lang w:val="ru-RU"/>
        </w:rPr>
        <w:t>сообщение учащимся знаний</w:t>
      </w:r>
      <w:r>
        <w:rPr>
          <w:sz w:val="26"/>
          <w:szCs w:val="26"/>
        </w:rPr>
        <w:t> </w:t>
      </w:r>
      <w:r w:rsidRPr="00162BED">
        <w:rPr>
          <w:sz w:val="26"/>
          <w:szCs w:val="26"/>
          <w:lang w:val="ru-RU"/>
        </w:rPr>
        <w:t xml:space="preserve"> об организме человека и его здоровье;</w:t>
      </w:r>
    </w:p>
    <w:p w:rsidR="00A000A8" w:rsidRPr="00162BED" w:rsidRDefault="00A000A8" w:rsidP="00A000A8">
      <w:pPr>
        <w:pStyle w:val="a9"/>
        <w:widowControl/>
        <w:numPr>
          <w:ilvl w:val="0"/>
          <w:numId w:val="38"/>
        </w:numPr>
        <w:autoSpaceDE/>
        <w:autoSpaceDN/>
        <w:spacing w:line="276" w:lineRule="auto"/>
        <w:ind w:left="567" w:hanging="425"/>
        <w:contextualSpacing/>
        <w:rPr>
          <w:sz w:val="26"/>
          <w:szCs w:val="26"/>
          <w:lang w:val="ru-RU"/>
        </w:rPr>
      </w:pPr>
      <w:r w:rsidRPr="00162BED">
        <w:rPr>
          <w:sz w:val="26"/>
          <w:szCs w:val="26"/>
          <w:lang w:val="ru-RU"/>
        </w:rPr>
        <w:t>привитию навыков, способствующих сохранению и укреплению здоровья человека;</w:t>
      </w:r>
    </w:p>
    <w:p w:rsidR="00A000A8" w:rsidRPr="00162BED" w:rsidRDefault="00A000A8" w:rsidP="00A000A8">
      <w:pPr>
        <w:pStyle w:val="a9"/>
        <w:widowControl/>
        <w:numPr>
          <w:ilvl w:val="0"/>
          <w:numId w:val="38"/>
        </w:numPr>
        <w:autoSpaceDE/>
        <w:autoSpaceDN/>
        <w:spacing w:line="276" w:lineRule="auto"/>
        <w:ind w:left="567" w:hanging="425"/>
        <w:contextualSpacing/>
        <w:rPr>
          <w:sz w:val="26"/>
          <w:szCs w:val="26"/>
          <w:lang w:val="ru-RU"/>
        </w:rPr>
      </w:pPr>
      <w:r w:rsidRPr="00162BED">
        <w:rPr>
          <w:sz w:val="26"/>
          <w:szCs w:val="26"/>
          <w:lang w:val="ru-RU"/>
        </w:rPr>
        <w:lastRenderedPageBreak/>
        <w:t>проведение через весь курс экологического воспитания (рассмотрения окружающей природы как комплекса условий, необходимых для жизни всех растений, грибов, животных и людей), бережного отношения к природе.</w:t>
      </w:r>
    </w:p>
    <w:p w:rsidR="00A000A8" w:rsidRDefault="00A000A8" w:rsidP="00A000A8">
      <w:pPr>
        <w:spacing w:line="276" w:lineRule="auto"/>
        <w:ind w:left="567" w:hanging="425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Коррекционные задачи:</w:t>
      </w:r>
    </w:p>
    <w:p w:rsidR="00A000A8" w:rsidRPr="00162BED" w:rsidRDefault="00A000A8" w:rsidP="00A000A8">
      <w:pPr>
        <w:pStyle w:val="a9"/>
        <w:widowControl/>
        <w:numPr>
          <w:ilvl w:val="0"/>
          <w:numId w:val="39"/>
        </w:numPr>
        <w:autoSpaceDE/>
        <w:autoSpaceDN/>
        <w:spacing w:line="276" w:lineRule="auto"/>
        <w:ind w:left="567" w:hanging="425"/>
        <w:contextualSpacing/>
        <w:rPr>
          <w:sz w:val="26"/>
          <w:szCs w:val="26"/>
          <w:lang w:val="ru-RU"/>
        </w:rPr>
      </w:pPr>
      <w:r w:rsidRPr="00162BED">
        <w:rPr>
          <w:sz w:val="26"/>
          <w:szCs w:val="26"/>
          <w:lang w:val="ru-RU"/>
        </w:rPr>
        <w:t>развивать</w:t>
      </w:r>
      <w:r>
        <w:rPr>
          <w:sz w:val="26"/>
          <w:szCs w:val="26"/>
        </w:rPr>
        <w:t> </w:t>
      </w:r>
      <w:r w:rsidRPr="00162BED">
        <w:rPr>
          <w:sz w:val="26"/>
          <w:szCs w:val="26"/>
          <w:lang w:val="ru-RU"/>
        </w:rPr>
        <w:t>у учащихся наблюдательность, речь и мышление, память;</w:t>
      </w:r>
    </w:p>
    <w:p w:rsidR="00A000A8" w:rsidRPr="00162BED" w:rsidRDefault="00A000A8" w:rsidP="00A000A8">
      <w:pPr>
        <w:pStyle w:val="a9"/>
        <w:widowControl/>
        <w:numPr>
          <w:ilvl w:val="0"/>
          <w:numId w:val="39"/>
        </w:numPr>
        <w:autoSpaceDE/>
        <w:autoSpaceDN/>
        <w:spacing w:line="276" w:lineRule="auto"/>
        <w:ind w:left="567" w:hanging="425"/>
        <w:contextualSpacing/>
        <w:rPr>
          <w:sz w:val="26"/>
          <w:szCs w:val="26"/>
          <w:lang w:val="ru-RU"/>
        </w:rPr>
      </w:pPr>
      <w:r w:rsidRPr="00162BED">
        <w:rPr>
          <w:sz w:val="26"/>
          <w:szCs w:val="26"/>
          <w:lang w:val="ru-RU"/>
        </w:rPr>
        <w:t>научить</w:t>
      </w:r>
      <w:r>
        <w:rPr>
          <w:sz w:val="26"/>
          <w:szCs w:val="26"/>
        </w:rPr>
        <w:t> </w:t>
      </w:r>
      <w:r w:rsidRPr="00162BED">
        <w:rPr>
          <w:sz w:val="26"/>
          <w:szCs w:val="26"/>
          <w:lang w:val="ru-RU"/>
        </w:rPr>
        <w:t>устанавливать простейшие причинно-следственные отношения и взаимозависимость живых организмов между собой и с неживой природой, взаимосвязи человека с живой и неживой природой, влияние на нее;</w:t>
      </w:r>
    </w:p>
    <w:p w:rsidR="00833F5E" w:rsidRDefault="00A000A8" w:rsidP="00A000A8">
      <w:pPr>
        <w:pStyle w:val="a7"/>
        <w:spacing w:line="276" w:lineRule="auto"/>
        <w:ind w:left="0" w:right="115" w:firstLine="567"/>
        <w:contextualSpacing/>
        <w:jc w:val="center"/>
        <w:rPr>
          <w:b/>
          <w:lang w:val="ru-RU"/>
        </w:rPr>
      </w:pPr>
      <w:r w:rsidRPr="00162BED">
        <w:rPr>
          <w:sz w:val="26"/>
          <w:szCs w:val="26"/>
          <w:lang w:val="ru-RU"/>
        </w:rPr>
        <w:t>способствовать</w:t>
      </w:r>
      <w:r>
        <w:rPr>
          <w:sz w:val="26"/>
          <w:szCs w:val="26"/>
        </w:rPr>
        <w:t> </w:t>
      </w:r>
      <w:r w:rsidRPr="00162BED">
        <w:rPr>
          <w:sz w:val="26"/>
          <w:szCs w:val="26"/>
          <w:lang w:val="ru-RU"/>
        </w:rPr>
        <w:t xml:space="preserve">развитию любознательности и повышению интереса к предмету.     </w:t>
      </w:r>
    </w:p>
    <w:sectPr w:rsidR="00833F5E" w:rsidSect="00CF1A35">
      <w:footerReference w:type="default" r:id="rId9"/>
      <w:pgSz w:w="11920" w:h="16850"/>
      <w:pgMar w:top="567" w:right="567" w:bottom="567" w:left="1418" w:header="0" w:footer="17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885" w:rsidRDefault="00496885">
      <w:r>
        <w:separator/>
      </w:r>
    </w:p>
  </w:endnote>
  <w:endnote w:type="continuationSeparator" w:id="0">
    <w:p w:rsidR="00496885" w:rsidRDefault="00496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9701968"/>
      <w:docPartObj>
        <w:docPartGallery w:val="Page Numbers (Bottom of Page)"/>
        <w:docPartUnique/>
      </w:docPartObj>
    </w:sdtPr>
    <w:sdtEndPr/>
    <w:sdtContent>
      <w:p w:rsidR="00CF1A35" w:rsidRDefault="00CF1A3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12E" w:rsidRPr="005C512E">
          <w:rPr>
            <w:noProof/>
            <w:lang w:val="ru-RU"/>
          </w:rPr>
          <w:t>2</w:t>
        </w:r>
        <w:r>
          <w:fldChar w:fldCharType="end"/>
        </w:r>
      </w:p>
    </w:sdtContent>
  </w:sdt>
  <w:p w:rsidR="00CF1A35" w:rsidRDefault="00CF1A3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885" w:rsidRDefault="00496885">
      <w:r>
        <w:separator/>
      </w:r>
    </w:p>
  </w:footnote>
  <w:footnote w:type="continuationSeparator" w:id="0">
    <w:p w:rsidR="00496885" w:rsidRDefault="00496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  <w:sz w:val="24"/>
        <w:szCs w:val="24"/>
      </w:rPr>
    </w:lvl>
  </w:abstractNum>
  <w:abstractNum w:abstractNumId="3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12D3E02"/>
    <w:multiLevelType w:val="hybridMultilevel"/>
    <w:tmpl w:val="1356396E"/>
    <w:lvl w:ilvl="0" w:tplc="8EB66860">
      <w:start w:val="2"/>
      <w:numFmt w:val="decimal"/>
      <w:lvlText w:val="%1."/>
      <w:lvlJc w:val="left"/>
      <w:pPr>
        <w:ind w:left="222" w:hanging="303"/>
      </w:pPr>
      <w:rPr>
        <w:rFonts w:ascii="Times New Roman" w:eastAsia="Times New Roman" w:hAnsi="Times New Roman" w:cs="Times New Roman" w:hint="default"/>
        <w:b/>
        <w:bCs/>
        <w:i/>
        <w:spacing w:val="-20"/>
        <w:w w:val="99"/>
        <w:sz w:val="24"/>
        <w:szCs w:val="24"/>
      </w:rPr>
    </w:lvl>
    <w:lvl w:ilvl="1" w:tplc="B7281ADE">
      <w:start w:val="1"/>
      <w:numFmt w:val="decimal"/>
      <w:lvlText w:val="%2."/>
      <w:lvlJc w:val="left"/>
      <w:pPr>
        <w:ind w:left="1448" w:hanging="240"/>
      </w:pPr>
      <w:rPr>
        <w:rFonts w:ascii="Times New Roman" w:eastAsia="Times New Roman" w:hAnsi="Times New Roman" w:cs="Times New Roman" w:hint="default"/>
        <w:b/>
        <w:bCs/>
        <w:i/>
        <w:spacing w:val="-3"/>
        <w:w w:val="100"/>
        <w:sz w:val="24"/>
        <w:szCs w:val="24"/>
      </w:rPr>
    </w:lvl>
    <w:lvl w:ilvl="2" w:tplc="093A62AE">
      <w:numFmt w:val="bullet"/>
      <w:lvlText w:val=""/>
      <w:lvlJc w:val="left"/>
      <w:pPr>
        <w:ind w:left="1885" w:hanging="421"/>
      </w:pPr>
      <w:rPr>
        <w:rFonts w:ascii="Symbol" w:eastAsia="Symbol" w:hAnsi="Symbol" w:cs="Symbol" w:hint="default"/>
        <w:w w:val="100"/>
        <w:sz w:val="24"/>
        <w:szCs w:val="24"/>
      </w:rPr>
    </w:lvl>
    <w:lvl w:ilvl="3" w:tplc="0A56056C">
      <w:numFmt w:val="bullet"/>
      <w:lvlText w:val="•"/>
      <w:lvlJc w:val="left"/>
      <w:pPr>
        <w:ind w:left="1940" w:hanging="421"/>
      </w:pPr>
    </w:lvl>
    <w:lvl w:ilvl="4" w:tplc="6DF0FDDC">
      <w:numFmt w:val="bullet"/>
      <w:lvlText w:val="•"/>
      <w:lvlJc w:val="left"/>
      <w:pPr>
        <w:ind w:left="2981" w:hanging="421"/>
      </w:pPr>
    </w:lvl>
    <w:lvl w:ilvl="5" w:tplc="7CFA24AC">
      <w:numFmt w:val="bullet"/>
      <w:lvlText w:val="•"/>
      <w:lvlJc w:val="left"/>
      <w:pPr>
        <w:ind w:left="4023" w:hanging="421"/>
      </w:pPr>
    </w:lvl>
    <w:lvl w:ilvl="6" w:tplc="1FF45D56">
      <w:numFmt w:val="bullet"/>
      <w:lvlText w:val="•"/>
      <w:lvlJc w:val="left"/>
      <w:pPr>
        <w:ind w:left="5064" w:hanging="421"/>
      </w:pPr>
    </w:lvl>
    <w:lvl w:ilvl="7" w:tplc="34C61B14">
      <w:numFmt w:val="bullet"/>
      <w:lvlText w:val="•"/>
      <w:lvlJc w:val="left"/>
      <w:pPr>
        <w:ind w:left="6106" w:hanging="421"/>
      </w:pPr>
    </w:lvl>
    <w:lvl w:ilvl="8" w:tplc="456CD37E">
      <w:numFmt w:val="bullet"/>
      <w:lvlText w:val="•"/>
      <w:lvlJc w:val="left"/>
      <w:pPr>
        <w:ind w:left="7148" w:hanging="421"/>
      </w:pPr>
    </w:lvl>
  </w:abstractNum>
  <w:abstractNum w:abstractNumId="5">
    <w:nsid w:val="014D079E"/>
    <w:multiLevelType w:val="hybridMultilevel"/>
    <w:tmpl w:val="F5543EA2"/>
    <w:lvl w:ilvl="0" w:tplc="3A74CB1A">
      <w:numFmt w:val="bullet"/>
      <w:lvlText w:val=""/>
      <w:lvlJc w:val="left"/>
      <w:pPr>
        <w:ind w:left="822" w:hanging="269"/>
      </w:pPr>
      <w:rPr>
        <w:rFonts w:ascii="Symbol" w:eastAsia="Symbol" w:hAnsi="Symbol" w:cs="Symbol" w:hint="default"/>
        <w:w w:val="99"/>
        <w:sz w:val="20"/>
        <w:szCs w:val="20"/>
      </w:rPr>
    </w:lvl>
    <w:lvl w:ilvl="1" w:tplc="59580F64">
      <w:numFmt w:val="bullet"/>
      <w:lvlText w:val="•"/>
      <w:lvlJc w:val="left"/>
      <w:pPr>
        <w:ind w:left="1667" w:hanging="269"/>
      </w:pPr>
    </w:lvl>
    <w:lvl w:ilvl="2" w:tplc="E3B899A2">
      <w:numFmt w:val="bullet"/>
      <w:lvlText w:val="•"/>
      <w:lvlJc w:val="left"/>
      <w:pPr>
        <w:ind w:left="2514" w:hanging="269"/>
      </w:pPr>
    </w:lvl>
    <w:lvl w:ilvl="3" w:tplc="5D7CD64E">
      <w:numFmt w:val="bullet"/>
      <w:lvlText w:val="•"/>
      <w:lvlJc w:val="left"/>
      <w:pPr>
        <w:ind w:left="3361" w:hanging="269"/>
      </w:pPr>
    </w:lvl>
    <w:lvl w:ilvl="4" w:tplc="26FE66A8">
      <w:numFmt w:val="bullet"/>
      <w:lvlText w:val="•"/>
      <w:lvlJc w:val="left"/>
      <w:pPr>
        <w:ind w:left="4208" w:hanging="269"/>
      </w:pPr>
    </w:lvl>
    <w:lvl w:ilvl="5" w:tplc="B6824B92">
      <w:numFmt w:val="bullet"/>
      <w:lvlText w:val="•"/>
      <w:lvlJc w:val="left"/>
      <w:pPr>
        <w:ind w:left="5055" w:hanging="269"/>
      </w:pPr>
    </w:lvl>
    <w:lvl w:ilvl="6" w:tplc="715672DE">
      <w:numFmt w:val="bullet"/>
      <w:lvlText w:val="•"/>
      <w:lvlJc w:val="left"/>
      <w:pPr>
        <w:ind w:left="5902" w:hanging="269"/>
      </w:pPr>
    </w:lvl>
    <w:lvl w:ilvl="7" w:tplc="242CFA04">
      <w:numFmt w:val="bullet"/>
      <w:lvlText w:val="•"/>
      <w:lvlJc w:val="left"/>
      <w:pPr>
        <w:ind w:left="6749" w:hanging="269"/>
      </w:pPr>
    </w:lvl>
    <w:lvl w:ilvl="8" w:tplc="06C88BB4">
      <w:numFmt w:val="bullet"/>
      <w:lvlText w:val="•"/>
      <w:lvlJc w:val="left"/>
      <w:pPr>
        <w:ind w:left="7596" w:hanging="269"/>
      </w:pPr>
    </w:lvl>
  </w:abstractNum>
  <w:abstractNum w:abstractNumId="6">
    <w:nsid w:val="01763680"/>
    <w:multiLevelType w:val="hybridMultilevel"/>
    <w:tmpl w:val="36C2F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1D159D6"/>
    <w:multiLevelType w:val="multilevel"/>
    <w:tmpl w:val="6A7C7240"/>
    <w:lvl w:ilvl="0">
      <w:start w:val="2"/>
      <w:numFmt w:val="decimal"/>
      <w:lvlText w:val="%1"/>
      <w:lvlJc w:val="left"/>
      <w:pPr>
        <w:ind w:left="442" w:hanging="619"/>
      </w:pPr>
    </w:lvl>
    <w:lvl w:ilvl="1">
      <w:start w:val="4"/>
      <w:numFmt w:val="decimal"/>
      <w:lvlText w:val="%1.%2"/>
      <w:lvlJc w:val="left"/>
      <w:pPr>
        <w:ind w:left="442" w:hanging="619"/>
      </w:pPr>
    </w:lvl>
    <w:lvl w:ilvl="2">
      <w:start w:val="1"/>
      <w:numFmt w:val="decimal"/>
      <w:lvlText w:val="%1.%2.%3."/>
      <w:lvlJc w:val="left"/>
      <w:pPr>
        <w:ind w:left="442" w:hanging="61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3">
      <w:start w:val="1"/>
      <w:numFmt w:val="decimal"/>
      <w:lvlText w:val="%4."/>
      <w:lvlJc w:val="left"/>
      <w:pPr>
        <w:ind w:left="822" w:hanging="269"/>
      </w:pPr>
      <w:rPr>
        <w:rFonts w:ascii="Times New Roman" w:eastAsia="Times New Roman" w:hAnsi="Times New Roman" w:cs="Times New Roman" w:hint="default"/>
        <w:i/>
        <w:w w:val="100"/>
        <w:sz w:val="24"/>
        <w:szCs w:val="24"/>
      </w:rPr>
    </w:lvl>
    <w:lvl w:ilvl="4">
      <w:numFmt w:val="bullet"/>
      <w:lvlText w:val="•"/>
      <w:lvlJc w:val="left"/>
      <w:pPr>
        <w:ind w:left="3643" w:hanging="269"/>
      </w:pPr>
    </w:lvl>
    <w:lvl w:ilvl="5">
      <w:numFmt w:val="bullet"/>
      <w:lvlText w:val="•"/>
      <w:lvlJc w:val="left"/>
      <w:pPr>
        <w:ind w:left="4584" w:hanging="269"/>
      </w:pPr>
    </w:lvl>
    <w:lvl w:ilvl="6">
      <w:numFmt w:val="bullet"/>
      <w:lvlText w:val="•"/>
      <w:lvlJc w:val="left"/>
      <w:pPr>
        <w:ind w:left="5526" w:hanging="269"/>
      </w:pPr>
    </w:lvl>
    <w:lvl w:ilvl="7">
      <w:numFmt w:val="bullet"/>
      <w:lvlText w:val="•"/>
      <w:lvlJc w:val="left"/>
      <w:pPr>
        <w:ind w:left="6467" w:hanging="269"/>
      </w:pPr>
    </w:lvl>
    <w:lvl w:ilvl="8">
      <w:numFmt w:val="bullet"/>
      <w:lvlText w:val="•"/>
      <w:lvlJc w:val="left"/>
      <w:pPr>
        <w:ind w:left="7408" w:hanging="269"/>
      </w:pPr>
    </w:lvl>
  </w:abstractNum>
  <w:abstractNum w:abstractNumId="8">
    <w:nsid w:val="0AA05D08"/>
    <w:multiLevelType w:val="hybridMultilevel"/>
    <w:tmpl w:val="65C0F880"/>
    <w:lvl w:ilvl="0" w:tplc="D0CC9DBA">
      <w:numFmt w:val="bullet"/>
      <w:lvlText w:val="-"/>
      <w:lvlJc w:val="left"/>
      <w:pPr>
        <w:ind w:left="101" w:hanging="394"/>
      </w:pPr>
      <w:rPr>
        <w:w w:val="100"/>
      </w:rPr>
    </w:lvl>
    <w:lvl w:ilvl="1" w:tplc="4E6E2562">
      <w:numFmt w:val="bullet"/>
      <w:lvlText w:val="-"/>
      <w:lvlJc w:val="left"/>
      <w:pPr>
        <w:ind w:left="132" w:hanging="288"/>
      </w:pPr>
      <w:rPr>
        <w:w w:val="100"/>
      </w:rPr>
    </w:lvl>
    <w:lvl w:ilvl="2" w:tplc="6F2A1990">
      <w:numFmt w:val="bullet"/>
      <w:lvlText w:val="-"/>
      <w:lvlJc w:val="left"/>
      <w:pPr>
        <w:ind w:left="241" w:hanging="288"/>
      </w:pPr>
      <w:rPr>
        <w:rFonts w:ascii="Times New Roman" w:eastAsia="Times New Roman" w:hAnsi="Times New Roman" w:cs="Times New Roman" w:hint="default"/>
        <w:w w:val="100"/>
        <w:sz w:val="27"/>
        <w:szCs w:val="27"/>
      </w:rPr>
    </w:lvl>
    <w:lvl w:ilvl="3" w:tplc="33025F6E">
      <w:numFmt w:val="bullet"/>
      <w:lvlText w:val="•"/>
      <w:lvlJc w:val="left"/>
      <w:pPr>
        <w:ind w:left="220" w:hanging="288"/>
      </w:pPr>
    </w:lvl>
    <w:lvl w:ilvl="4" w:tplc="54B073D8">
      <w:numFmt w:val="bullet"/>
      <w:lvlText w:val="•"/>
      <w:lvlJc w:val="left"/>
      <w:pPr>
        <w:ind w:left="240" w:hanging="288"/>
      </w:pPr>
    </w:lvl>
    <w:lvl w:ilvl="5" w:tplc="C616EEB4">
      <w:numFmt w:val="bullet"/>
      <w:lvlText w:val="•"/>
      <w:lvlJc w:val="left"/>
      <w:pPr>
        <w:ind w:left="1640" w:hanging="288"/>
      </w:pPr>
    </w:lvl>
    <w:lvl w:ilvl="6" w:tplc="38C06C68">
      <w:numFmt w:val="bullet"/>
      <w:lvlText w:val="•"/>
      <w:lvlJc w:val="left"/>
      <w:pPr>
        <w:ind w:left="3166" w:hanging="288"/>
      </w:pPr>
    </w:lvl>
    <w:lvl w:ilvl="7" w:tplc="4CE8BD42">
      <w:numFmt w:val="bullet"/>
      <w:lvlText w:val="•"/>
      <w:lvlJc w:val="left"/>
      <w:pPr>
        <w:ind w:left="4692" w:hanging="288"/>
      </w:pPr>
    </w:lvl>
    <w:lvl w:ilvl="8" w:tplc="31E8F2E0">
      <w:numFmt w:val="bullet"/>
      <w:lvlText w:val="•"/>
      <w:lvlJc w:val="left"/>
      <w:pPr>
        <w:ind w:left="6218" w:hanging="288"/>
      </w:pPr>
    </w:lvl>
  </w:abstractNum>
  <w:abstractNum w:abstractNumId="9">
    <w:nsid w:val="0ED361ED"/>
    <w:multiLevelType w:val="hybridMultilevel"/>
    <w:tmpl w:val="0E984F08"/>
    <w:lvl w:ilvl="0" w:tplc="62FE2242">
      <w:start w:val="1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b/>
        <w:bCs/>
        <w:i/>
        <w:spacing w:val="-2"/>
        <w:w w:val="100"/>
        <w:sz w:val="24"/>
        <w:szCs w:val="24"/>
      </w:rPr>
    </w:lvl>
    <w:lvl w:ilvl="1" w:tplc="9976B984">
      <w:numFmt w:val="bullet"/>
      <w:lvlText w:val="-"/>
      <w:lvlJc w:val="left"/>
      <w:pPr>
        <w:ind w:left="461" w:hanging="161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7018D4A4">
      <w:numFmt w:val="bullet"/>
      <w:lvlText w:val="-"/>
      <w:lvlJc w:val="left"/>
      <w:pPr>
        <w:ind w:left="442" w:hanging="149"/>
      </w:pPr>
      <w:rPr>
        <w:rFonts w:ascii="Times New Roman" w:eastAsia="Times New Roman" w:hAnsi="Times New Roman" w:cs="Times New Roman" w:hint="default"/>
        <w:i/>
        <w:w w:val="99"/>
        <w:sz w:val="24"/>
        <w:szCs w:val="24"/>
      </w:rPr>
    </w:lvl>
    <w:lvl w:ilvl="3" w:tplc="5276D0E6">
      <w:numFmt w:val="bullet"/>
      <w:lvlText w:val="•"/>
      <w:lvlJc w:val="left"/>
      <w:pPr>
        <w:ind w:left="2498" w:hanging="149"/>
      </w:pPr>
    </w:lvl>
    <w:lvl w:ilvl="4" w:tplc="7D92BDB0">
      <w:numFmt w:val="bullet"/>
      <w:lvlText w:val="•"/>
      <w:lvlJc w:val="left"/>
      <w:pPr>
        <w:ind w:left="3517" w:hanging="149"/>
      </w:pPr>
    </w:lvl>
    <w:lvl w:ilvl="5" w:tplc="BA98CE04">
      <w:numFmt w:val="bullet"/>
      <w:lvlText w:val="•"/>
      <w:lvlJc w:val="left"/>
      <w:pPr>
        <w:ind w:left="4536" w:hanging="149"/>
      </w:pPr>
    </w:lvl>
    <w:lvl w:ilvl="6" w:tplc="F8E64BF2">
      <w:numFmt w:val="bullet"/>
      <w:lvlText w:val="•"/>
      <w:lvlJc w:val="left"/>
      <w:pPr>
        <w:ind w:left="5555" w:hanging="149"/>
      </w:pPr>
    </w:lvl>
    <w:lvl w:ilvl="7" w:tplc="FFE23E3A">
      <w:numFmt w:val="bullet"/>
      <w:lvlText w:val="•"/>
      <w:lvlJc w:val="left"/>
      <w:pPr>
        <w:ind w:left="6574" w:hanging="149"/>
      </w:pPr>
    </w:lvl>
    <w:lvl w:ilvl="8" w:tplc="BF662FB8">
      <w:numFmt w:val="bullet"/>
      <w:lvlText w:val="•"/>
      <w:lvlJc w:val="left"/>
      <w:pPr>
        <w:ind w:left="7593" w:hanging="149"/>
      </w:pPr>
    </w:lvl>
  </w:abstractNum>
  <w:abstractNum w:abstractNumId="10">
    <w:nsid w:val="0F444BAA"/>
    <w:multiLevelType w:val="hybridMultilevel"/>
    <w:tmpl w:val="ED487008"/>
    <w:lvl w:ilvl="0" w:tplc="6C48A492">
      <w:start w:val="5"/>
      <w:numFmt w:val="decimal"/>
      <w:lvlText w:val="%1."/>
      <w:lvlJc w:val="left"/>
      <w:pPr>
        <w:ind w:left="1508" w:hanging="240"/>
      </w:pPr>
      <w:rPr>
        <w:rFonts w:ascii="Times New Roman" w:eastAsia="Times New Roman" w:hAnsi="Times New Roman" w:cs="Times New Roman" w:hint="default"/>
        <w:b/>
        <w:bCs/>
        <w:i/>
        <w:spacing w:val="-3"/>
        <w:w w:val="100"/>
        <w:sz w:val="24"/>
        <w:szCs w:val="24"/>
      </w:rPr>
    </w:lvl>
    <w:lvl w:ilvl="1" w:tplc="285A6F16">
      <w:numFmt w:val="bullet"/>
      <w:lvlText w:val=""/>
      <w:lvlJc w:val="left"/>
      <w:pPr>
        <w:ind w:left="1945" w:hanging="164"/>
      </w:pPr>
      <w:rPr>
        <w:rFonts w:ascii="Symbol" w:eastAsia="Symbol" w:hAnsi="Symbol" w:cs="Symbol" w:hint="default"/>
        <w:w w:val="100"/>
        <w:sz w:val="24"/>
        <w:szCs w:val="24"/>
      </w:rPr>
    </w:lvl>
    <w:lvl w:ilvl="2" w:tplc="413AE1A8">
      <w:numFmt w:val="bullet"/>
      <w:lvlText w:val="•"/>
      <w:lvlJc w:val="left"/>
      <w:pPr>
        <w:ind w:left="2756" w:hanging="164"/>
      </w:pPr>
    </w:lvl>
    <w:lvl w:ilvl="3" w:tplc="80B06708">
      <w:numFmt w:val="bullet"/>
      <w:lvlText w:val="•"/>
      <w:lvlJc w:val="left"/>
      <w:pPr>
        <w:ind w:left="3573" w:hanging="164"/>
      </w:pPr>
    </w:lvl>
    <w:lvl w:ilvl="4" w:tplc="31389734">
      <w:numFmt w:val="bullet"/>
      <w:lvlText w:val="•"/>
      <w:lvlJc w:val="left"/>
      <w:pPr>
        <w:ind w:left="4390" w:hanging="164"/>
      </w:pPr>
    </w:lvl>
    <w:lvl w:ilvl="5" w:tplc="1A64C6EE">
      <w:numFmt w:val="bullet"/>
      <w:lvlText w:val="•"/>
      <w:lvlJc w:val="left"/>
      <w:pPr>
        <w:ind w:left="5207" w:hanging="164"/>
      </w:pPr>
    </w:lvl>
    <w:lvl w:ilvl="6" w:tplc="29A28D96">
      <w:numFmt w:val="bullet"/>
      <w:lvlText w:val="•"/>
      <w:lvlJc w:val="left"/>
      <w:pPr>
        <w:ind w:left="6024" w:hanging="164"/>
      </w:pPr>
    </w:lvl>
    <w:lvl w:ilvl="7" w:tplc="4F8AB4D2">
      <w:numFmt w:val="bullet"/>
      <w:lvlText w:val="•"/>
      <w:lvlJc w:val="left"/>
      <w:pPr>
        <w:ind w:left="6840" w:hanging="164"/>
      </w:pPr>
    </w:lvl>
    <w:lvl w:ilvl="8" w:tplc="507CF7A8">
      <w:numFmt w:val="bullet"/>
      <w:lvlText w:val="•"/>
      <w:lvlJc w:val="left"/>
      <w:pPr>
        <w:ind w:left="7657" w:hanging="164"/>
      </w:pPr>
    </w:lvl>
  </w:abstractNum>
  <w:abstractNum w:abstractNumId="11">
    <w:nsid w:val="153952D4"/>
    <w:multiLevelType w:val="hybridMultilevel"/>
    <w:tmpl w:val="9DBA88AC"/>
    <w:lvl w:ilvl="0" w:tplc="9C6208DA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</w:rPr>
    </w:lvl>
    <w:lvl w:ilvl="1" w:tplc="15EECD12">
      <w:numFmt w:val="bullet"/>
      <w:lvlText w:val="•"/>
      <w:lvlJc w:val="left"/>
      <w:pPr>
        <w:ind w:left="1019" w:hanging="140"/>
      </w:pPr>
    </w:lvl>
    <w:lvl w:ilvl="2" w:tplc="D4CC2E38">
      <w:numFmt w:val="bullet"/>
      <w:lvlText w:val="•"/>
      <w:lvlJc w:val="left"/>
      <w:pPr>
        <w:ind w:left="1938" w:hanging="140"/>
      </w:pPr>
    </w:lvl>
    <w:lvl w:ilvl="3" w:tplc="9294CED2">
      <w:numFmt w:val="bullet"/>
      <w:lvlText w:val="•"/>
      <w:lvlJc w:val="left"/>
      <w:pPr>
        <w:ind w:left="2857" w:hanging="140"/>
      </w:pPr>
    </w:lvl>
    <w:lvl w:ilvl="4" w:tplc="E4C61D0A">
      <w:numFmt w:val="bullet"/>
      <w:lvlText w:val="•"/>
      <w:lvlJc w:val="left"/>
      <w:pPr>
        <w:ind w:left="3776" w:hanging="140"/>
      </w:pPr>
    </w:lvl>
    <w:lvl w:ilvl="5" w:tplc="7D5CC50A">
      <w:numFmt w:val="bullet"/>
      <w:lvlText w:val="•"/>
      <w:lvlJc w:val="left"/>
      <w:pPr>
        <w:ind w:left="4695" w:hanging="140"/>
      </w:pPr>
    </w:lvl>
    <w:lvl w:ilvl="6" w:tplc="C96475BA">
      <w:numFmt w:val="bullet"/>
      <w:lvlText w:val="•"/>
      <w:lvlJc w:val="left"/>
      <w:pPr>
        <w:ind w:left="5614" w:hanging="140"/>
      </w:pPr>
    </w:lvl>
    <w:lvl w:ilvl="7" w:tplc="F0187C98">
      <w:numFmt w:val="bullet"/>
      <w:lvlText w:val="•"/>
      <w:lvlJc w:val="left"/>
      <w:pPr>
        <w:ind w:left="6533" w:hanging="140"/>
      </w:pPr>
    </w:lvl>
    <w:lvl w:ilvl="8" w:tplc="6C5EAB9E">
      <w:numFmt w:val="bullet"/>
      <w:lvlText w:val="•"/>
      <w:lvlJc w:val="left"/>
      <w:pPr>
        <w:ind w:left="7452" w:hanging="140"/>
      </w:pPr>
    </w:lvl>
  </w:abstractNum>
  <w:abstractNum w:abstractNumId="12">
    <w:nsid w:val="157B4738"/>
    <w:multiLevelType w:val="hybridMultilevel"/>
    <w:tmpl w:val="E3C8FEAC"/>
    <w:lvl w:ilvl="0" w:tplc="F39A078E">
      <w:start w:val="1"/>
      <w:numFmt w:val="decimal"/>
      <w:lvlText w:val="%1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</w:rPr>
    </w:lvl>
    <w:lvl w:ilvl="1" w:tplc="40AA44AE">
      <w:numFmt w:val="bullet"/>
      <w:lvlText w:val="•"/>
      <w:lvlJc w:val="left"/>
      <w:pPr>
        <w:ind w:left="1019" w:hanging="708"/>
      </w:pPr>
      <w:rPr>
        <w:rFonts w:hint="default"/>
      </w:rPr>
    </w:lvl>
    <w:lvl w:ilvl="2" w:tplc="1FB4B264">
      <w:numFmt w:val="bullet"/>
      <w:lvlText w:val="•"/>
      <w:lvlJc w:val="left"/>
      <w:pPr>
        <w:ind w:left="1938" w:hanging="708"/>
      </w:pPr>
      <w:rPr>
        <w:rFonts w:hint="default"/>
      </w:rPr>
    </w:lvl>
    <w:lvl w:ilvl="3" w:tplc="56B6F938">
      <w:numFmt w:val="bullet"/>
      <w:lvlText w:val="•"/>
      <w:lvlJc w:val="left"/>
      <w:pPr>
        <w:ind w:left="2857" w:hanging="708"/>
      </w:pPr>
      <w:rPr>
        <w:rFonts w:hint="default"/>
      </w:rPr>
    </w:lvl>
    <w:lvl w:ilvl="4" w:tplc="A27E653A">
      <w:numFmt w:val="bullet"/>
      <w:lvlText w:val="•"/>
      <w:lvlJc w:val="left"/>
      <w:pPr>
        <w:ind w:left="3776" w:hanging="708"/>
      </w:pPr>
      <w:rPr>
        <w:rFonts w:hint="default"/>
      </w:rPr>
    </w:lvl>
    <w:lvl w:ilvl="5" w:tplc="EB5A91F8">
      <w:numFmt w:val="bullet"/>
      <w:lvlText w:val="•"/>
      <w:lvlJc w:val="left"/>
      <w:pPr>
        <w:ind w:left="4695" w:hanging="708"/>
      </w:pPr>
      <w:rPr>
        <w:rFonts w:hint="default"/>
      </w:rPr>
    </w:lvl>
    <w:lvl w:ilvl="6" w:tplc="54B8B296">
      <w:numFmt w:val="bullet"/>
      <w:lvlText w:val="•"/>
      <w:lvlJc w:val="left"/>
      <w:pPr>
        <w:ind w:left="5614" w:hanging="708"/>
      </w:pPr>
      <w:rPr>
        <w:rFonts w:hint="default"/>
      </w:rPr>
    </w:lvl>
    <w:lvl w:ilvl="7" w:tplc="C15447CC">
      <w:numFmt w:val="bullet"/>
      <w:lvlText w:val="•"/>
      <w:lvlJc w:val="left"/>
      <w:pPr>
        <w:ind w:left="6533" w:hanging="708"/>
      </w:pPr>
      <w:rPr>
        <w:rFonts w:hint="default"/>
      </w:rPr>
    </w:lvl>
    <w:lvl w:ilvl="8" w:tplc="D8B2AB68">
      <w:numFmt w:val="bullet"/>
      <w:lvlText w:val="•"/>
      <w:lvlJc w:val="left"/>
      <w:pPr>
        <w:ind w:left="7452" w:hanging="708"/>
      </w:pPr>
      <w:rPr>
        <w:rFonts w:hint="default"/>
      </w:rPr>
    </w:lvl>
  </w:abstractNum>
  <w:abstractNum w:abstractNumId="13">
    <w:nsid w:val="1C2F7E60"/>
    <w:multiLevelType w:val="multilevel"/>
    <w:tmpl w:val="F836ECC0"/>
    <w:lvl w:ilvl="0">
      <w:start w:val="1"/>
      <w:numFmt w:val="upperRoman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1C941F0F"/>
    <w:multiLevelType w:val="multilevel"/>
    <w:tmpl w:val="759EA81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23B74F65"/>
    <w:multiLevelType w:val="hybridMultilevel"/>
    <w:tmpl w:val="4678C3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52B098C"/>
    <w:multiLevelType w:val="multilevel"/>
    <w:tmpl w:val="C632FFC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2F3C4F43"/>
    <w:multiLevelType w:val="hybridMultilevel"/>
    <w:tmpl w:val="4EA0C6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7F6A49"/>
    <w:multiLevelType w:val="multilevel"/>
    <w:tmpl w:val="5AF8370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37EE60AC"/>
    <w:multiLevelType w:val="hybridMultilevel"/>
    <w:tmpl w:val="CF4E5EBE"/>
    <w:lvl w:ilvl="0" w:tplc="2506AAE4">
      <w:numFmt w:val="bullet"/>
      <w:lvlText w:val="-"/>
      <w:lvlJc w:val="left"/>
      <w:pPr>
        <w:ind w:left="102" w:hanging="708"/>
      </w:pPr>
      <w:rPr>
        <w:w w:val="100"/>
      </w:rPr>
    </w:lvl>
    <w:lvl w:ilvl="1" w:tplc="7E6C5DC4">
      <w:numFmt w:val="bullet"/>
      <w:lvlText w:val=""/>
      <w:lvlJc w:val="left"/>
      <w:pPr>
        <w:ind w:left="102" w:hanging="286"/>
      </w:pPr>
      <w:rPr>
        <w:w w:val="100"/>
      </w:rPr>
    </w:lvl>
    <w:lvl w:ilvl="2" w:tplc="B27A6560">
      <w:numFmt w:val="bullet"/>
      <w:lvlText w:val="•"/>
      <w:lvlJc w:val="left"/>
      <w:pPr>
        <w:ind w:left="1682" w:hanging="286"/>
      </w:pPr>
    </w:lvl>
    <w:lvl w:ilvl="3" w:tplc="8C9241B8">
      <w:numFmt w:val="bullet"/>
      <w:lvlText w:val="•"/>
      <w:lvlJc w:val="left"/>
      <w:pPr>
        <w:ind w:left="2545" w:hanging="286"/>
      </w:pPr>
    </w:lvl>
    <w:lvl w:ilvl="4" w:tplc="9C7E1FEC">
      <w:numFmt w:val="bullet"/>
      <w:lvlText w:val="•"/>
      <w:lvlJc w:val="left"/>
      <w:pPr>
        <w:ind w:left="3407" w:hanging="286"/>
      </w:pPr>
    </w:lvl>
    <w:lvl w:ilvl="5" w:tplc="08283F46">
      <w:numFmt w:val="bullet"/>
      <w:lvlText w:val="•"/>
      <w:lvlJc w:val="left"/>
      <w:pPr>
        <w:ind w:left="4270" w:hanging="286"/>
      </w:pPr>
    </w:lvl>
    <w:lvl w:ilvl="6" w:tplc="B34E4F6C">
      <w:numFmt w:val="bullet"/>
      <w:lvlText w:val="•"/>
      <w:lvlJc w:val="left"/>
      <w:pPr>
        <w:ind w:left="5132" w:hanging="286"/>
      </w:pPr>
    </w:lvl>
    <w:lvl w:ilvl="7" w:tplc="6A42BF7E">
      <w:numFmt w:val="bullet"/>
      <w:lvlText w:val="•"/>
      <w:lvlJc w:val="left"/>
      <w:pPr>
        <w:ind w:left="5995" w:hanging="286"/>
      </w:pPr>
    </w:lvl>
    <w:lvl w:ilvl="8" w:tplc="DD0232E4">
      <w:numFmt w:val="bullet"/>
      <w:lvlText w:val="•"/>
      <w:lvlJc w:val="left"/>
      <w:pPr>
        <w:ind w:left="6858" w:hanging="286"/>
      </w:pPr>
    </w:lvl>
  </w:abstractNum>
  <w:abstractNum w:abstractNumId="20">
    <w:nsid w:val="3A54617C"/>
    <w:multiLevelType w:val="hybridMultilevel"/>
    <w:tmpl w:val="6526DD14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>
    <w:nsid w:val="3CBB02F4"/>
    <w:multiLevelType w:val="multilevel"/>
    <w:tmpl w:val="F3F47D98"/>
    <w:lvl w:ilvl="0">
      <w:start w:val="2"/>
      <w:numFmt w:val="decimal"/>
      <w:lvlText w:val="%1"/>
      <w:lvlJc w:val="left"/>
      <w:pPr>
        <w:ind w:left="1242" w:hanging="420"/>
      </w:pPr>
    </w:lvl>
    <w:lvl w:ilvl="1">
      <w:start w:val="4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</w:rPr>
    </w:lvl>
    <w:lvl w:ilvl="2">
      <w:numFmt w:val="bullet"/>
      <w:lvlText w:val=""/>
      <w:lvlJc w:val="left"/>
      <w:pPr>
        <w:ind w:left="1182" w:hanging="618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3029" w:hanging="618"/>
      </w:pPr>
    </w:lvl>
    <w:lvl w:ilvl="4">
      <w:numFmt w:val="bullet"/>
      <w:lvlText w:val="•"/>
      <w:lvlJc w:val="left"/>
      <w:pPr>
        <w:ind w:left="3923" w:hanging="618"/>
      </w:pPr>
    </w:lvl>
    <w:lvl w:ilvl="5">
      <w:numFmt w:val="bullet"/>
      <w:lvlText w:val="•"/>
      <w:lvlJc w:val="left"/>
      <w:pPr>
        <w:ind w:left="4818" w:hanging="618"/>
      </w:pPr>
    </w:lvl>
    <w:lvl w:ilvl="6">
      <w:numFmt w:val="bullet"/>
      <w:lvlText w:val="•"/>
      <w:lvlJc w:val="left"/>
      <w:pPr>
        <w:ind w:left="5712" w:hanging="618"/>
      </w:pPr>
    </w:lvl>
    <w:lvl w:ilvl="7">
      <w:numFmt w:val="bullet"/>
      <w:lvlText w:val="•"/>
      <w:lvlJc w:val="left"/>
      <w:pPr>
        <w:ind w:left="6607" w:hanging="618"/>
      </w:pPr>
    </w:lvl>
    <w:lvl w:ilvl="8">
      <w:numFmt w:val="bullet"/>
      <w:lvlText w:val="•"/>
      <w:lvlJc w:val="left"/>
      <w:pPr>
        <w:ind w:left="7502" w:hanging="618"/>
      </w:pPr>
    </w:lvl>
  </w:abstractNum>
  <w:abstractNum w:abstractNumId="22">
    <w:nsid w:val="407C0F3F"/>
    <w:multiLevelType w:val="hybridMultilevel"/>
    <w:tmpl w:val="280253F6"/>
    <w:lvl w:ilvl="0" w:tplc="949A414C">
      <w:numFmt w:val="bullet"/>
      <w:lvlText w:val="-"/>
      <w:lvlJc w:val="left"/>
      <w:pPr>
        <w:ind w:left="442" w:hanging="168"/>
      </w:pPr>
      <w:rPr>
        <w:w w:val="99"/>
      </w:rPr>
    </w:lvl>
    <w:lvl w:ilvl="1" w:tplc="7BE6C836">
      <w:numFmt w:val="bullet"/>
      <w:lvlText w:val="•"/>
      <w:lvlJc w:val="left"/>
      <w:pPr>
        <w:ind w:left="1359" w:hanging="168"/>
      </w:pPr>
    </w:lvl>
    <w:lvl w:ilvl="2" w:tplc="7E2CFEC4">
      <w:numFmt w:val="bullet"/>
      <w:lvlText w:val="•"/>
      <w:lvlJc w:val="left"/>
      <w:pPr>
        <w:ind w:left="2278" w:hanging="168"/>
      </w:pPr>
    </w:lvl>
    <w:lvl w:ilvl="3" w:tplc="5FEE8CDC">
      <w:numFmt w:val="bullet"/>
      <w:lvlText w:val="•"/>
      <w:lvlJc w:val="left"/>
      <w:pPr>
        <w:ind w:left="3197" w:hanging="168"/>
      </w:pPr>
    </w:lvl>
    <w:lvl w:ilvl="4" w:tplc="3EC6A68C">
      <w:numFmt w:val="bullet"/>
      <w:lvlText w:val="•"/>
      <w:lvlJc w:val="left"/>
      <w:pPr>
        <w:ind w:left="4116" w:hanging="168"/>
      </w:pPr>
    </w:lvl>
    <w:lvl w:ilvl="5" w:tplc="C4DA7EDC">
      <w:numFmt w:val="bullet"/>
      <w:lvlText w:val="•"/>
      <w:lvlJc w:val="left"/>
      <w:pPr>
        <w:ind w:left="5035" w:hanging="168"/>
      </w:pPr>
    </w:lvl>
    <w:lvl w:ilvl="6" w:tplc="35EC2026">
      <w:numFmt w:val="bullet"/>
      <w:lvlText w:val="•"/>
      <w:lvlJc w:val="left"/>
      <w:pPr>
        <w:ind w:left="5954" w:hanging="168"/>
      </w:pPr>
    </w:lvl>
    <w:lvl w:ilvl="7" w:tplc="9CDC1722">
      <w:numFmt w:val="bullet"/>
      <w:lvlText w:val="•"/>
      <w:lvlJc w:val="left"/>
      <w:pPr>
        <w:ind w:left="6873" w:hanging="168"/>
      </w:pPr>
    </w:lvl>
    <w:lvl w:ilvl="8" w:tplc="F5AEA382">
      <w:numFmt w:val="bullet"/>
      <w:lvlText w:val="•"/>
      <w:lvlJc w:val="left"/>
      <w:pPr>
        <w:ind w:left="7792" w:hanging="168"/>
      </w:pPr>
    </w:lvl>
  </w:abstractNum>
  <w:abstractNum w:abstractNumId="23">
    <w:nsid w:val="443B3B1C"/>
    <w:multiLevelType w:val="hybridMultilevel"/>
    <w:tmpl w:val="DCB4700C"/>
    <w:lvl w:ilvl="0" w:tplc="E362E7F4">
      <w:numFmt w:val="bullet"/>
      <w:lvlText w:val="—"/>
      <w:lvlJc w:val="left"/>
      <w:pPr>
        <w:ind w:left="101" w:hanging="308"/>
      </w:pPr>
      <w:rPr>
        <w:rFonts w:ascii="Times New Roman" w:eastAsia="Times New Roman" w:hAnsi="Times New Roman" w:cs="Times New Roman" w:hint="default"/>
        <w:i/>
        <w:spacing w:val="-28"/>
        <w:w w:val="100"/>
        <w:sz w:val="24"/>
        <w:szCs w:val="24"/>
      </w:rPr>
    </w:lvl>
    <w:lvl w:ilvl="1" w:tplc="2878ED96">
      <w:numFmt w:val="bullet"/>
      <w:lvlText w:val="•"/>
      <w:lvlJc w:val="left"/>
      <w:pPr>
        <w:ind w:left="1017" w:hanging="308"/>
      </w:pPr>
    </w:lvl>
    <w:lvl w:ilvl="2" w:tplc="3C48F076">
      <w:numFmt w:val="bullet"/>
      <w:lvlText w:val="•"/>
      <w:lvlJc w:val="left"/>
      <w:pPr>
        <w:ind w:left="1934" w:hanging="308"/>
      </w:pPr>
    </w:lvl>
    <w:lvl w:ilvl="3" w:tplc="79A08BBA">
      <w:numFmt w:val="bullet"/>
      <w:lvlText w:val="•"/>
      <w:lvlJc w:val="left"/>
      <w:pPr>
        <w:ind w:left="2851" w:hanging="308"/>
      </w:pPr>
    </w:lvl>
    <w:lvl w:ilvl="4" w:tplc="048EF48E">
      <w:numFmt w:val="bullet"/>
      <w:lvlText w:val="•"/>
      <w:lvlJc w:val="left"/>
      <w:pPr>
        <w:ind w:left="3768" w:hanging="308"/>
      </w:pPr>
    </w:lvl>
    <w:lvl w:ilvl="5" w:tplc="7D50DE3E">
      <w:numFmt w:val="bullet"/>
      <w:lvlText w:val="•"/>
      <w:lvlJc w:val="left"/>
      <w:pPr>
        <w:ind w:left="4685" w:hanging="308"/>
      </w:pPr>
    </w:lvl>
    <w:lvl w:ilvl="6" w:tplc="7C601566">
      <w:numFmt w:val="bullet"/>
      <w:lvlText w:val="•"/>
      <w:lvlJc w:val="left"/>
      <w:pPr>
        <w:ind w:left="5602" w:hanging="308"/>
      </w:pPr>
    </w:lvl>
    <w:lvl w:ilvl="7" w:tplc="41780B5E">
      <w:numFmt w:val="bullet"/>
      <w:lvlText w:val="•"/>
      <w:lvlJc w:val="left"/>
      <w:pPr>
        <w:ind w:left="6519" w:hanging="308"/>
      </w:pPr>
    </w:lvl>
    <w:lvl w:ilvl="8" w:tplc="5CD011CC">
      <w:numFmt w:val="bullet"/>
      <w:lvlText w:val="•"/>
      <w:lvlJc w:val="left"/>
      <w:pPr>
        <w:ind w:left="7436" w:hanging="308"/>
      </w:pPr>
    </w:lvl>
  </w:abstractNum>
  <w:abstractNum w:abstractNumId="24">
    <w:nsid w:val="464A489F"/>
    <w:multiLevelType w:val="hybridMultilevel"/>
    <w:tmpl w:val="A3A81610"/>
    <w:lvl w:ilvl="0" w:tplc="AC26B95A">
      <w:numFmt w:val="bullet"/>
      <w:lvlText w:val="-"/>
      <w:lvlJc w:val="left"/>
      <w:pPr>
        <w:ind w:left="98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</w:rPr>
    </w:lvl>
    <w:lvl w:ilvl="1" w:tplc="6B90D498">
      <w:numFmt w:val="bullet"/>
      <w:lvlText w:val="•"/>
      <w:lvlJc w:val="left"/>
      <w:pPr>
        <w:ind w:left="462" w:hanging="140"/>
      </w:pPr>
    </w:lvl>
    <w:lvl w:ilvl="2" w:tplc="618EF3FA">
      <w:numFmt w:val="bullet"/>
      <w:lvlText w:val="•"/>
      <w:lvlJc w:val="left"/>
      <w:pPr>
        <w:ind w:left="825" w:hanging="140"/>
      </w:pPr>
    </w:lvl>
    <w:lvl w:ilvl="3" w:tplc="680C0FA6">
      <w:numFmt w:val="bullet"/>
      <w:lvlText w:val="•"/>
      <w:lvlJc w:val="left"/>
      <w:pPr>
        <w:ind w:left="1188" w:hanging="140"/>
      </w:pPr>
    </w:lvl>
    <w:lvl w:ilvl="4" w:tplc="B860DBBC">
      <w:numFmt w:val="bullet"/>
      <w:lvlText w:val="•"/>
      <w:lvlJc w:val="left"/>
      <w:pPr>
        <w:ind w:left="1550" w:hanging="140"/>
      </w:pPr>
    </w:lvl>
    <w:lvl w:ilvl="5" w:tplc="5CFC8972">
      <w:numFmt w:val="bullet"/>
      <w:lvlText w:val="•"/>
      <w:lvlJc w:val="left"/>
      <w:pPr>
        <w:ind w:left="1913" w:hanging="140"/>
      </w:pPr>
    </w:lvl>
    <w:lvl w:ilvl="6" w:tplc="4A225B1E">
      <w:numFmt w:val="bullet"/>
      <w:lvlText w:val="•"/>
      <w:lvlJc w:val="left"/>
      <w:pPr>
        <w:ind w:left="2276" w:hanging="140"/>
      </w:pPr>
    </w:lvl>
    <w:lvl w:ilvl="7" w:tplc="025823E8">
      <w:numFmt w:val="bullet"/>
      <w:lvlText w:val="•"/>
      <w:lvlJc w:val="left"/>
      <w:pPr>
        <w:ind w:left="2639" w:hanging="140"/>
      </w:pPr>
    </w:lvl>
    <w:lvl w:ilvl="8" w:tplc="C1683890">
      <w:numFmt w:val="bullet"/>
      <w:lvlText w:val="•"/>
      <w:lvlJc w:val="left"/>
      <w:pPr>
        <w:ind w:left="3001" w:hanging="140"/>
      </w:pPr>
    </w:lvl>
  </w:abstractNum>
  <w:abstractNum w:abstractNumId="25">
    <w:nsid w:val="472A4FAB"/>
    <w:multiLevelType w:val="hybridMultilevel"/>
    <w:tmpl w:val="06A0798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82A270D"/>
    <w:multiLevelType w:val="hybridMultilevel"/>
    <w:tmpl w:val="C80AE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83593F"/>
    <w:multiLevelType w:val="hybridMultilevel"/>
    <w:tmpl w:val="1EF03E96"/>
    <w:lvl w:ilvl="0" w:tplc="800E1B76">
      <w:start w:val="1"/>
      <w:numFmt w:val="decimal"/>
      <w:lvlText w:val="%1."/>
      <w:lvlJc w:val="left"/>
      <w:pPr>
        <w:ind w:left="102" w:hanging="245"/>
      </w:pPr>
      <w:rPr>
        <w:rFonts w:ascii="Times New Roman" w:eastAsia="Times New Roman" w:hAnsi="Times New Roman" w:cs="Times New Roman" w:hint="default"/>
        <w:b/>
        <w:bCs/>
        <w:i/>
        <w:w w:val="100"/>
        <w:sz w:val="24"/>
        <w:szCs w:val="24"/>
      </w:rPr>
    </w:lvl>
    <w:lvl w:ilvl="1" w:tplc="D968F770">
      <w:numFmt w:val="bullet"/>
      <w:lvlText w:val=""/>
      <w:lvlJc w:val="left"/>
      <w:pPr>
        <w:ind w:left="822" w:hanging="269"/>
      </w:pPr>
      <w:rPr>
        <w:rFonts w:ascii="Symbol" w:eastAsia="Symbol" w:hAnsi="Symbol" w:cs="Symbol" w:hint="default"/>
        <w:w w:val="99"/>
        <w:sz w:val="20"/>
        <w:szCs w:val="20"/>
      </w:rPr>
    </w:lvl>
    <w:lvl w:ilvl="2" w:tplc="3252D7E2">
      <w:numFmt w:val="bullet"/>
      <w:lvlText w:val="•"/>
      <w:lvlJc w:val="left"/>
      <w:pPr>
        <w:ind w:left="1761" w:hanging="269"/>
      </w:pPr>
    </w:lvl>
    <w:lvl w:ilvl="3" w:tplc="9C586FE8">
      <w:numFmt w:val="bullet"/>
      <w:lvlText w:val="•"/>
      <w:lvlJc w:val="left"/>
      <w:pPr>
        <w:ind w:left="2702" w:hanging="269"/>
      </w:pPr>
    </w:lvl>
    <w:lvl w:ilvl="4" w:tplc="97FAC1D8">
      <w:numFmt w:val="bullet"/>
      <w:lvlText w:val="•"/>
      <w:lvlJc w:val="left"/>
      <w:pPr>
        <w:ind w:left="3643" w:hanging="269"/>
      </w:pPr>
    </w:lvl>
    <w:lvl w:ilvl="5" w:tplc="F53206C2">
      <w:numFmt w:val="bullet"/>
      <w:lvlText w:val="•"/>
      <w:lvlJc w:val="left"/>
      <w:pPr>
        <w:ind w:left="4584" w:hanging="269"/>
      </w:pPr>
    </w:lvl>
    <w:lvl w:ilvl="6" w:tplc="AB72A92A">
      <w:numFmt w:val="bullet"/>
      <w:lvlText w:val="•"/>
      <w:lvlJc w:val="left"/>
      <w:pPr>
        <w:ind w:left="5526" w:hanging="269"/>
      </w:pPr>
    </w:lvl>
    <w:lvl w:ilvl="7" w:tplc="3E1035BE">
      <w:numFmt w:val="bullet"/>
      <w:lvlText w:val="•"/>
      <w:lvlJc w:val="left"/>
      <w:pPr>
        <w:ind w:left="6467" w:hanging="269"/>
      </w:pPr>
    </w:lvl>
    <w:lvl w:ilvl="8" w:tplc="217ACC16">
      <w:numFmt w:val="bullet"/>
      <w:lvlText w:val="•"/>
      <w:lvlJc w:val="left"/>
      <w:pPr>
        <w:ind w:left="7408" w:hanging="269"/>
      </w:pPr>
    </w:lvl>
  </w:abstractNum>
  <w:abstractNum w:abstractNumId="28">
    <w:nsid w:val="54283CE7"/>
    <w:multiLevelType w:val="hybridMultilevel"/>
    <w:tmpl w:val="6C3A66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765106E"/>
    <w:multiLevelType w:val="hybridMultilevel"/>
    <w:tmpl w:val="F0C8AEAA"/>
    <w:lvl w:ilvl="0" w:tplc="57F02D4E">
      <w:numFmt w:val="bullet"/>
      <w:lvlText w:val=""/>
      <w:lvlJc w:val="left"/>
      <w:pPr>
        <w:ind w:left="76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DFCF800">
      <w:numFmt w:val="bullet"/>
      <w:lvlText w:val="•"/>
      <w:lvlJc w:val="left"/>
      <w:pPr>
        <w:ind w:left="1607" w:hanging="360"/>
      </w:pPr>
    </w:lvl>
    <w:lvl w:ilvl="2" w:tplc="DC3A55D8">
      <w:numFmt w:val="bullet"/>
      <w:lvlText w:val="•"/>
      <w:lvlJc w:val="left"/>
      <w:pPr>
        <w:ind w:left="2454" w:hanging="360"/>
      </w:pPr>
    </w:lvl>
    <w:lvl w:ilvl="3" w:tplc="CB3E8798">
      <w:numFmt w:val="bullet"/>
      <w:lvlText w:val="•"/>
      <w:lvlJc w:val="left"/>
      <w:pPr>
        <w:ind w:left="3301" w:hanging="360"/>
      </w:pPr>
    </w:lvl>
    <w:lvl w:ilvl="4" w:tplc="79CCE8A6">
      <w:numFmt w:val="bullet"/>
      <w:lvlText w:val="•"/>
      <w:lvlJc w:val="left"/>
      <w:pPr>
        <w:ind w:left="4148" w:hanging="360"/>
      </w:pPr>
    </w:lvl>
    <w:lvl w:ilvl="5" w:tplc="AF3C3132">
      <w:numFmt w:val="bullet"/>
      <w:lvlText w:val="•"/>
      <w:lvlJc w:val="left"/>
      <w:pPr>
        <w:ind w:left="4995" w:hanging="360"/>
      </w:pPr>
    </w:lvl>
    <w:lvl w:ilvl="6" w:tplc="9A261FC6">
      <w:numFmt w:val="bullet"/>
      <w:lvlText w:val="•"/>
      <w:lvlJc w:val="left"/>
      <w:pPr>
        <w:ind w:left="5842" w:hanging="360"/>
      </w:pPr>
    </w:lvl>
    <w:lvl w:ilvl="7" w:tplc="7B084632">
      <w:numFmt w:val="bullet"/>
      <w:lvlText w:val="•"/>
      <w:lvlJc w:val="left"/>
      <w:pPr>
        <w:ind w:left="6689" w:hanging="360"/>
      </w:pPr>
    </w:lvl>
    <w:lvl w:ilvl="8" w:tplc="6A8E5816">
      <w:numFmt w:val="bullet"/>
      <w:lvlText w:val="•"/>
      <w:lvlJc w:val="left"/>
      <w:pPr>
        <w:ind w:left="7536" w:hanging="360"/>
      </w:pPr>
    </w:lvl>
  </w:abstractNum>
  <w:abstractNum w:abstractNumId="30">
    <w:nsid w:val="5A233302"/>
    <w:multiLevelType w:val="hybridMultilevel"/>
    <w:tmpl w:val="F79844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A872605"/>
    <w:multiLevelType w:val="hybridMultilevel"/>
    <w:tmpl w:val="784C6334"/>
    <w:lvl w:ilvl="0" w:tplc="60725838"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cs="Times New Roman" w:hint="default"/>
        <w:i/>
        <w:w w:val="99"/>
        <w:sz w:val="24"/>
        <w:szCs w:val="24"/>
      </w:rPr>
    </w:lvl>
    <w:lvl w:ilvl="1" w:tplc="EC900818">
      <w:numFmt w:val="bullet"/>
      <w:lvlText w:val="•"/>
      <w:lvlJc w:val="left"/>
      <w:pPr>
        <w:ind w:left="1019" w:hanging="140"/>
      </w:pPr>
    </w:lvl>
    <w:lvl w:ilvl="2" w:tplc="C748BA3A">
      <w:numFmt w:val="bullet"/>
      <w:lvlText w:val="•"/>
      <w:lvlJc w:val="left"/>
      <w:pPr>
        <w:ind w:left="1938" w:hanging="140"/>
      </w:pPr>
    </w:lvl>
    <w:lvl w:ilvl="3" w:tplc="C19E52A2">
      <w:numFmt w:val="bullet"/>
      <w:lvlText w:val="•"/>
      <w:lvlJc w:val="left"/>
      <w:pPr>
        <w:ind w:left="2857" w:hanging="140"/>
      </w:pPr>
    </w:lvl>
    <w:lvl w:ilvl="4" w:tplc="88FA4402">
      <w:numFmt w:val="bullet"/>
      <w:lvlText w:val="•"/>
      <w:lvlJc w:val="left"/>
      <w:pPr>
        <w:ind w:left="3776" w:hanging="140"/>
      </w:pPr>
    </w:lvl>
    <w:lvl w:ilvl="5" w:tplc="905ECE18">
      <w:numFmt w:val="bullet"/>
      <w:lvlText w:val="•"/>
      <w:lvlJc w:val="left"/>
      <w:pPr>
        <w:ind w:left="4695" w:hanging="140"/>
      </w:pPr>
    </w:lvl>
    <w:lvl w:ilvl="6" w:tplc="20466F30">
      <w:numFmt w:val="bullet"/>
      <w:lvlText w:val="•"/>
      <w:lvlJc w:val="left"/>
      <w:pPr>
        <w:ind w:left="5614" w:hanging="140"/>
      </w:pPr>
    </w:lvl>
    <w:lvl w:ilvl="7" w:tplc="1F3EE612">
      <w:numFmt w:val="bullet"/>
      <w:lvlText w:val="•"/>
      <w:lvlJc w:val="left"/>
      <w:pPr>
        <w:ind w:left="6533" w:hanging="140"/>
      </w:pPr>
    </w:lvl>
    <w:lvl w:ilvl="8" w:tplc="C3FE5D62">
      <w:numFmt w:val="bullet"/>
      <w:lvlText w:val="•"/>
      <w:lvlJc w:val="left"/>
      <w:pPr>
        <w:ind w:left="7452" w:hanging="140"/>
      </w:pPr>
    </w:lvl>
  </w:abstractNum>
  <w:abstractNum w:abstractNumId="32">
    <w:nsid w:val="5AAA069D"/>
    <w:multiLevelType w:val="hybridMultilevel"/>
    <w:tmpl w:val="CCD22684"/>
    <w:lvl w:ilvl="0" w:tplc="209C5EF8">
      <w:start w:val="1"/>
      <w:numFmt w:val="decimal"/>
      <w:lvlText w:val="%1."/>
      <w:lvlJc w:val="left"/>
      <w:pPr>
        <w:ind w:left="1518" w:hanging="708"/>
        <w:jc w:val="right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1" w:tplc="B70238D0">
      <w:start w:val="1"/>
      <w:numFmt w:val="decimal"/>
      <w:lvlText w:val="%2."/>
      <w:lvlJc w:val="left"/>
      <w:pPr>
        <w:ind w:left="102" w:hanging="708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</w:rPr>
    </w:lvl>
    <w:lvl w:ilvl="2" w:tplc="D7C05D88">
      <w:numFmt w:val="bullet"/>
      <w:lvlText w:val="•"/>
      <w:lvlJc w:val="left"/>
      <w:pPr>
        <w:ind w:left="2383" w:hanging="708"/>
      </w:pPr>
      <w:rPr>
        <w:rFonts w:hint="default"/>
      </w:rPr>
    </w:lvl>
    <w:lvl w:ilvl="3" w:tplc="B41C4B12">
      <w:numFmt w:val="bullet"/>
      <w:lvlText w:val="•"/>
      <w:lvlJc w:val="left"/>
      <w:pPr>
        <w:ind w:left="3246" w:hanging="708"/>
      </w:pPr>
      <w:rPr>
        <w:rFonts w:hint="default"/>
      </w:rPr>
    </w:lvl>
    <w:lvl w:ilvl="4" w:tplc="452405F4">
      <w:numFmt w:val="bullet"/>
      <w:lvlText w:val="•"/>
      <w:lvlJc w:val="left"/>
      <w:pPr>
        <w:ind w:left="4110" w:hanging="708"/>
      </w:pPr>
      <w:rPr>
        <w:rFonts w:hint="default"/>
      </w:rPr>
    </w:lvl>
    <w:lvl w:ilvl="5" w:tplc="BCF2250C">
      <w:numFmt w:val="bullet"/>
      <w:lvlText w:val="•"/>
      <w:lvlJc w:val="left"/>
      <w:pPr>
        <w:ind w:left="4973" w:hanging="708"/>
      </w:pPr>
      <w:rPr>
        <w:rFonts w:hint="default"/>
      </w:rPr>
    </w:lvl>
    <w:lvl w:ilvl="6" w:tplc="895AB754">
      <w:numFmt w:val="bullet"/>
      <w:lvlText w:val="•"/>
      <w:lvlJc w:val="left"/>
      <w:pPr>
        <w:ind w:left="5837" w:hanging="708"/>
      </w:pPr>
      <w:rPr>
        <w:rFonts w:hint="default"/>
      </w:rPr>
    </w:lvl>
    <w:lvl w:ilvl="7" w:tplc="ACDCF9E8">
      <w:numFmt w:val="bullet"/>
      <w:lvlText w:val="•"/>
      <w:lvlJc w:val="left"/>
      <w:pPr>
        <w:ind w:left="6700" w:hanging="708"/>
      </w:pPr>
      <w:rPr>
        <w:rFonts w:hint="default"/>
      </w:rPr>
    </w:lvl>
    <w:lvl w:ilvl="8" w:tplc="F6F83216">
      <w:numFmt w:val="bullet"/>
      <w:lvlText w:val="•"/>
      <w:lvlJc w:val="left"/>
      <w:pPr>
        <w:ind w:left="7564" w:hanging="708"/>
      </w:pPr>
      <w:rPr>
        <w:rFonts w:hint="default"/>
      </w:rPr>
    </w:lvl>
  </w:abstractNum>
  <w:abstractNum w:abstractNumId="33">
    <w:nsid w:val="5B0400F3"/>
    <w:multiLevelType w:val="hybridMultilevel"/>
    <w:tmpl w:val="3C9A392E"/>
    <w:lvl w:ilvl="0" w:tplc="041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34">
    <w:nsid w:val="5E356B38"/>
    <w:multiLevelType w:val="multilevel"/>
    <w:tmpl w:val="7B90A10C"/>
    <w:lvl w:ilvl="0">
      <w:start w:val="4"/>
      <w:numFmt w:val="decimal"/>
      <w:lvlText w:val="%1"/>
      <w:lvlJc w:val="left"/>
      <w:pPr>
        <w:ind w:left="222" w:hanging="480"/>
      </w:pPr>
    </w:lvl>
    <w:lvl w:ilvl="1">
      <w:start w:val="4"/>
      <w:numFmt w:val="decimal"/>
      <w:lvlText w:val="%1.%2."/>
      <w:lvlJc w:val="left"/>
      <w:pPr>
        <w:ind w:left="2040" w:hanging="480"/>
      </w:pPr>
      <w:rPr>
        <w:rFonts w:ascii="Times New Roman" w:eastAsia="Times New Roman" w:hAnsi="Times New Roman" w:cs="Times New Roman" w:hint="default"/>
        <w:b/>
        <w:bCs/>
        <w:i/>
        <w:spacing w:val="-4"/>
        <w:w w:val="100"/>
        <w:sz w:val="24"/>
        <w:szCs w:val="24"/>
      </w:rPr>
    </w:lvl>
    <w:lvl w:ilvl="2">
      <w:numFmt w:val="bullet"/>
      <w:lvlText w:val=""/>
      <w:lvlJc w:val="left"/>
      <w:pPr>
        <w:ind w:left="1174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2969" w:hanging="360"/>
      </w:pPr>
    </w:lvl>
    <w:lvl w:ilvl="4">
      <w:numFmt w:val="bullet"/>
      <w:lvlText w:val="•"/>
      <w:lvlJc w:val="left"/>
      <w:pPr>
        <w:ind w:left="3863" w:hanging="360"/>
      </w:pPr>
    </w:lvl>
    <w:lvl w:ilvl="5">
      <w:numFmt w:val="bullet"/>
      <w:lvlText w:val="•"/>
      <w:lvlJc w:val="left"/>
      <w:pPr>
        <w:ind w:left="4758" w:hanging="360"/>
      </w:pPr>
    </w:lvl>
    <w:lvl w:ilvl="6">
      <w:numFmt w:val="bullet"/>
      <w:lvlText w:val="•"/>
      <w:lvlJc w:val="left"/>
      <w:pPr>
        <w:ind w:left="5652" w:hanging="360"/>
      </w:pPr>
    </w:lvl>
    <w:lvl w:ilvl="7">
      <w:numFmt w:val="bullet"/>
      <w:lvlText w:val="•"/>
      <w:lvlJc w:val="left"/>
      <w:pPr>
        <w:ind w:left="6547" w:hanging="360"/>
      </w:pPr>
    </w:lvl>
    <w:lvl w:ilvl="8">
      <w:numFmt w:val="bullet"/>
      <w:lvlText w:val="•"/>
      <w:lvlJc w:val="left"/>
      <w:pPr>
        <w:ind w:left="7442" w:hanging="360"/>
      </w:pPr>
    </w:lvl>
  </w:abstractNum>
  <w:abstractNum w:abstractNumId="35">
    <w:nsid w:val="5E6060A4"/>
    <w:multiLevelType w:val="multilevel"/>
    <w:tmpl w:val="8280C9F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>
    <w:nsid w:val="5EBA4338"/>
    <w:multiLevelType w:val="multilevel"/>
    <w:tmpl w:val="057A740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>
    <w:nsid w:val="5EF349F0"/>
    <w:multiLevelType w:val="hybridMultilevel"/>
    <w:tmpl w:val="32ECF850"/>
    <w:lvl w:ilvl="0" w:tplc="10F4C3AE">
      <w:start w:val="1"/>
      <w:numFmt w:val="decimal"/>
      <w:lvlText w:val="%1."/>
      <w:lvlJc w:val="left"/>
      <w:pPr>
        <w:ind w:left="1518" w:hanging="708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</w:rPr>
    </w:lvl>
    <w:lvl w:ilvl="1" w:tplc="6046D692">
      <w:numFmt w:val="bullet"/>
      <w:lvlText w:val="•"/>
      <w:lvlJc w:val="left"/>
      <w:pPr>
        <w:ind w:left="2297" w:hanging="708"/>
      </w:pPr>
      <w:rPr>
        <w:rFonts w:hint="default"/>
      </w:rPr>
    </w:lvl>
    <w:lvl w:ilvl="2" w:tplc="2BEAFAD2">
      <w:numFmt w:val="bullet"/>
      <w:lvlText w:val="•"/>
      <w:lvlJc w:val="left"/>
      <w:pPr>
        <w:ind w:left="3074" w:hanging="708"/>
      </w:pPr>
      <w:rPr>
        <w:rFonts w:hint="default"/>
      </w:rPr>
    </w:lvl>
    <w:lvl w:ilvl="3" w:tplc="CE6C9AC2">
      <w:numFmt w:val="bullet"/>
      <w:lvlText w:val="•"/>
      <w:lvlJc w:val="left"/>
      <w:pPr>
        <w:ind w:left="3851" w:hanging="708"/>
      </w:pPr>
      <w:rPr>
        <w:rFonts w:hint="default"/>
      </w:rPr>
    </w:lvl>
    <w:lvl w:ilvl="4" w:tplc="7BCA57AC">
      <w:numFmt w:val="bullet"/>
      <w:lvlText w:val="•"/>
      <w:lvlJc w:val="left"/>
      <w:pPr>
        <w:ind w:left="4628" w:hanging="708"/>
      </w:pPr>
      <w:rPr>
        <w:rFonts w:hint="default"/>
      </w:rPr>
    </w:lvl>
    <w:lvl w:ilvl="5" w:tplc="EB14E70A">
      <w:numFmt w:val="bullet"/>
      <w:lvlText w:val="•"/>
      <w:lvlJc w:val="left"/>
      <w:pPr>
        <w:ind w:left="5405" w:hanging="708"/>
      </w:pPr>
      <w:rPr>
        <w:rFonts w:hint="default"/>
      </w:rPr>
    </w:lvl>
    <w:lvl w:ilvl="6" w:tplc="FA30A282">
      <w:numFmt w:val="bullet"/>
      <w:lvlText w:val="•"/>
      <w:lvlJc w:val="left"/>
      <w:pPr>
        <w:ind w:left="6182" w:hanging="708"/>
      </w:pPr>
      <w:rPr>
        <w:rFonts w:hint="default"/>
      </w:rPr>
    </w:lvl>
    <w:lvl w:ilvl="7" w:tplc="F34E7E10">
      <w:numFmt w:val="bullet"/>
      <w:lvlText w:val="•"/>
      <w:lvlJc w:val="left"/>
      <w:pPr>
        <w:ind w:left="6959" w:hanging="708"/>
      </w:pPr>
      <w:rPr>
        <w:rFonts w:hint="default"/>
      </w:rPr>
    </w:lvl>
    <w:lvl w:ilvl="8" w:tplc="C3E8455C">
      <w:numFmt w:val="bullet"/>
      <w:lvlText w:val="•"/>
      <w:lvlJc w:val="left"/>
      <w:pPr>
        <w:ind w:left="7736" w:hanging="708"/>
      </w:pPr>
      <w:rPr>
        <w:rFonts w:hint="default"/>
      </w:rPr>
    </w:lvl>
  </w:abstractNum>
  <w:abstractNum w:abstractNumId="38">
    <w:nsid w:val="5F730F51"/>
    <w:multiLevelType w:val="hybridMultilevel"/>
    <w:tmpl w:val="74F08D1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67655564"/>
    <w:multiLevelType w:val="hybridMultilevel"/>
    <w:tmpl w:val="5532CD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B2E7FF0"/>
    <w:multiLevelType w:val="multilevel"/>
    <w:tmpl w:val="E4C4C7F6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1">
    <w:nsid w:val="72F147DB"/>
    <w:multiLevelType w:val="hybridMultilevel"/>
    <w:tmpl w:val="A9F6CCC6"/>
    <w:lvl w:ilvl="0" w:tplc="8106389E">
      <w:numFmt w:val="bullet"/>
      <w:lvlText w:val="-"/>
      <w:lvlJc w:val="left"/>
      <w:pPr>
        <w:ind w:left="121" w:hanging="147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</w:rPr>
    </w:lvl>
    <w:lvl w:ilvl="1" w:tplc="826C1248">
      <w:numFmt w:val="bullet"/>
      <w:lvlText w:val="•"/>
      <w:lvlJc w:val="left"/>
      <w:pPr>
        <w:ind w:left="1037" w:hanging="147"/>
      </w:pPr>
    </w:lvl>
    <w:lvl w:ilvl="2" w:tplc="BF4ECDCC">
      <w:numFmt w:val="bullet"/>
      <w:lvlText w:val="•"/>
      <w:lvlJc w:val="left"/>
      <w:pPr>
        <w:ind w:left="1954" w:hanging="147"/>
      </w:pPr>
    </w:lvl>
    <w:lvl w:ilvl="3" w:tplc="97AC4922">
      <w:numFmt w:val="bullet"/>
      <w:lvlText w:val="•"/>
      <w:lvlJc w:val="left"/>
      <w:pPr>
        <w:ind w:left="2871" w:hanging="147"/>
      </w:pPr>
    </w:lvl>
    <w:lvl w:ilvl="4" w:tplc="30EC187E">
      <w:numFmt w:val="bullet"/>
      <w:lvlText w:val="•"/>
      <w:lvlJc w:val="left"/>
      <w:pPr>
        <w:ind w:left="3788" w:hanging="147"/>
      </w:pPr>
    </w:lvl>
    <w:lvl w:ilvl="5" w:tplc="1054D6A2">
      <w:numFmt w:val="bullet"/>
      <w:lvlText w:val="•"/>
      <w:lvlJc w:val="left"/>
      <w:pPr>
        <w:ind w:left="4705" w:hanging="147"/>
      </w:pPr>
    </w:lvl>
    <w:lvl w:ilvl="6" w:tplc="8F0EAA1C">
      <w:numFmt w:val="bullet"/>
      <w:lvlText w:val="•"/>
      <w:lvlJc w:val="left"/>
      <w:pPr>
        <w:ind w:left="5622" w:hanging="147"/>
      </w:pPr>
    </w:lvl>
    <w:lvl w:ilvl="7" w:tplc="720E1D8E">
      <w:numFmt w:val="bullet"/>
      <w:lvlText w:val="•"/>
      <w:lvlJc w:val="left"/>
      <w:pPr>
        <w:ind w:left="6539" w:hanging="147"/>
      </w:pPr>
    </w:lvl>
    <w:lvl w:ilvl="8" w:tplc="56161D4A">
      <w:numFmt w:val="bullet"/>
      <w:lvlText w:val="•"/>
      <w:lvlJc w:val="left"/>
      <w:pPr>
        <w:ind w:left="7456" w:hanging="147"/>
      </w:pPr>
    </w:lvl>
  </w:abstractNum>
  <w:num w:numId="1">
    <w:abstractNumId w:val="0"/>
  </w:num>
  <w:num w:numId="2">
    <w:abstractNumId w:val="32"/>
  </w:num>
  <w:num w:numId="3">
    <w:abstractNumId w:val="37"/>
  </w:num>
  <w:num w:numId="4">
    <w:abstractNumId w:val="12"/>
  </w:num>
  <w:num w:numId="5">
    <w:abstractNumId w:val="30"/>
  </w:num>
  <w:num w:numId="6">
    <w:abstractNumId w:val="20"/>
  </w:num>
  <w:num w:numId="7">
    <w:abstractNumId w:val="17"/>
  </w:num>
  <w:num w:numId="8">
    <w:abstractNumId w:val="21"/>
    <w:lvlOverride w:ilvl="0">
      <w:startOverride w:val="2"/>
    </w:lvlOverride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22"/>
  </w:num>
  <w:num w:numId="12">
    <w:abstractNumId w:val="19"/>
  </w:num>
  <w:num w:numId="13">
    <w:abstractNumId w:val="11"/>
  </w:num>
  <w:num w:numId="14">
    <w:abstractNumId w:val="41"/>
  </w:num>
  <w:num w:numId="15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4"/>
  </w:num>
  <w:num w:numId="17">
    <w:abstractNumId w:val="34"/>
    <w:lvlOverride w:ilvl="0">
      <w:startOverride w:val="4"/>
    </w:lvlOverride>
    <w:lvlOverride w:ilvl="1">
      <w:startOverride w:val="4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9"/>
  </w:num>
  <w:num w:numId="20">
    <w:abstractNumId w:val="1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5"/>
  </w:num>
  <w:num w:numId="22">
    <w:abstractNumId w:val="31"/>
  </w:num>
  <w:num w:numId="23">
    <w:abstractNumId w:val="8"/>
  </w:num>
  <w:num w:numId="24">
    <w:abstractNumId w:val="23"/>
  </w:num>
  <w:num w:numId="25">
    <w:abstractNumId w:val="33"/>
  </w:num>
  <w:num w:numId="26">
    <w:abstractNumId w:val="38"/>
  </w:num>
  <w:num w:numId="27">
    <w:abstractNumId w:val="6"/>
  </w:num>
  <w:num w:numId="28">
    <w:abstractNumId w:val="28"/>
  </w:num>
  <w:num w:numId="29">
    <w:abstractNumId w:val="26"/>
  </w:num>
  <w:num w:numId="30">
    <w:abstractNumId w:val="18"/>
  </w:num>
  <w:num w:numId="31">
    <w:abstractNumId w:val="16"/>
  </w:num>
  <w:num w:numId="32">
    <w:abstractNumId w:val="36"/>
  </w:num>
  <w:num w:numId="33">
    <w:abstractNumId w:val="14"/>
  </w:num>
  <w:num w:numId="34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5"/>
  </w:num>
  <w:num w:numId="39">
    <w:abstractNumId w:val="15"/>
  </w:num>
  <w:num w:numId="40">
    <w:abstractNumId w:val="3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F5E"/>
    <w:rsid w:val="0000331D"/>
    <w:rsid w:val="00016DD3"/>
    <w:rsid w:val="00052465"/>
    <w:rsid w:val="000537C2"/>
    <w:rsid w:val="000B7A14"/>
    <w:rsid w:val="001237C1"/>
    <w:rsid w:val="00153A86"/>
    <w:rsid w:val="001545D2"/>
    <w:rsid w:val="00162BED"/>
    <w:rsid w:val="00176D67"/>
    <w:rsid w:val="0019397E"/>
    <w:rsid w:val="002B46F3"/>
    <w:rsid w:val="00351F63"/>
    <w:rsid w:val="00395878"/>
    <w:rsid w:val="003D10B6"/>
    <w:rsid w:val="00407925"/>
    <w:rsid w:val="00444893"/>
    <w:rsid w:val="00474D76"/>
    <w:rsid w:val="00496885"/>
    <w:rsid w:val="004C3300"/>
    <w:rsid w:val="00522173"/>
    <w:rsid w:val="005764F6"/>
    <w:rsid w:val="005C512E"/>
    <w:rsid w:val="006C08D7"/>
    <w:rsid w:val="00730E37"/>
    <w:rsid w:val="0073664B"/>
    <w:rsid w:val="00747019"/>
    <w:rsid w:val="00780500"/>
    <w:rsid w:val="00833F5E"/>
    <w:rsid w:val="00834076"/>
    <w:rsid w:val="00946568"/>
    <w:rsid w:val="00A000A8"/>
    <w:rsid w:val="00A37DE6"/>
    <w:rsid w:val="00C91AB0"/>
    <w:rsid w:val="00C9705D"/>
    <w:rsid w:val="00CA0EDE"/>
    <w:rsid w:val="00CA65CA"/>
    <w:rsid w:val="00CF1A35"/>
    <w:rsid w:val="00CF7A7E"/>
    <w:rsid w:val="00D96325"/>
    <w:rsid w:val="00DE0A60"/>
    <w:rsid w:val="00E04F22"/>
    <w:rsid w:val="00E20F47"/>
    <w:rsid w:val="00F1612B"/>
    <w:rsid w:val="00FA7164"/>
    <w:rsid w:val="00FB5362"/>
    <w:rsid w:val="00FC3996"/>
    <w:rsid w:val="00FD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1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Message Header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58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qFormat/>
    <w:rsid w:val="00833F5E"/>
    <w:pPr>
      <w:spacing w:before="9"/>
      <w:ind w:left="40"/>
      <w:outlineLvl w:val="0"/>
    </w:pPr>
    <w:rPr>
      <w:sz w:val="28"/>
      <w:szCs w:val="28"/>
    </w:rPr>
  </w:style>
  <w:style w:type="paragraph" w:styleId="2">
    <w:name w:val="heading 2"/>
    <w:basedOn w:val="a"/>
    <w:link w:val="20"/>
    <w:qFormat/>
    <w:rsid w:val="00833F5E"/>
    <w:pPr>
      <w:spacing w:before="4" w:line="274" w:lineRule="exact"/>
      <w:ind w:left="81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833F5E"/>
    <w:pPr>
      <w:ind w:left="102"/>
      <w:outlineLvl w:val="2"/>
    </w:pPr>
    <w:rPr>
      <w:b/>
      <w:bCs/>
      <w:i/>
      <w:sz w:val="24"/>
      <w:szCs w:val="24"/>
    </w:rPr>
  </w:style>
  <w:style w:type="paragraph" w:styleId="4">
    <w:name w:val="heading 4"/>
    <w:basedOn w:val="a"/>
    <w:next w:val="a"/>
    <w:link w:val="40"/>
    <w:qFormat/>
    <w:rsid w:val="00833F5E"/>
    <w:pPr>
      <w:keepNext/>
      <w:widowControl/>
      <w:adjustRightInd w:val="0"/>
      <w:spacing w:line="360" w:lineRule="auto"/>
      <w:outlineLvl w:val="3"/>
    </w:pPr>
    <w:rPr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833F5E"/>
    <w:pPr>
      <w:keepNext/>
      <w:widowControl/>
      <w:autoSpaceDE/>
      <w:autoSpaceDN/>
      <w:jc w:val="center"/>
      <w:outlineLvl w:val="4"/>
    </w:pPr>
    <w:rPr>
      <w:b/>
      <w:bCs/>
      <w:sz w:val="24"/>
      <w:szCs w:val="24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3F5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833F5E"/>
    <w:pPr>
      <w:widowControl/>
      <w:autoSpaceDE/>
      <w:autoSpaceDN/>
      <w:spacing w:before="240" w:after="60"/>
      <w:outlineLvl w:val="7"/>
    </w:pPr>
    <w:rPr>
      <w:rFonts w:eastAsia="Calibri"/>
      <w:i/>
      <w:i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F5E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833F5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833F5E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rsid w:val="00833F5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F5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833F5E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80">
    <w:name w:val="Заголовок 8 Знак"/>
    <w:basedOn w:val="a0"/>
    <w:link w:val="8"/>
    <w:rsid w:val="00833F5E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33F5E"/>
    <w:pPr>
      <w:tabs>
        <w:tab w:val="left" w:pos="993"/>
      </w:tabs>
      <w:suppressAutoHyphens/>
      <w:overflowPunct w:val="0"/>
      <w:autoSpaceDE/>
      <w:autoSpaceDN/>
      <w:spacing w:line="360" w:lineRule="auto"/>
      <w:ind w:firstLine="720"/>
      <w:jc w:val="both"/>
    </w:pPr>
    <w:rPr>
      <w:rFonts w:eastAsia="Andale Sans UI"/>
      <w:kern w:val="1"/>
      <w:sz w:val="28"/>
      <w:szCs w:val="20"/>
      <w:lang w:val="ru-RU" w:eastAsia="ar-SA"/>
    </w:rPr>
  </w:style>
  <w:style w:type="paragraph" w:styleId="a3">
    <w:name w:val="header"/>
    <w:basedOn w:val="a"/>
    <w:link w:val="a4"/>
    <w:uiPriority w:val="99"/>
    <w:unhideWhenUsed/>
    <w:rsid w:val="00833F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F5E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833F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F5E"/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833F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833F5E"/>
    <w:pPr>
      <w:ind w:left="102"/>
    </w:pPr>
    <w:rPr>
      <w:b/>
      <w:bCs/>
      <w:sz w:val="24"/>
      <w:szCs w:val="24"/>
    </w:rPr>
  </w:style>
  <w:style w:type="paragraph" w:styleId="22">
    <w:name w:val="toc 2"/>
    <w:basedOn w:val="a"/>
    <w:uiPriority w:val="1"/>
    <w:qFormat/>
    <w:rsid w:val="00833F5E"/>
    <w:pPr>
      <w:ind w:left="102"/>
    </w:pPr>
    <w:rPr>
      <w:sz w:val="24"/>
      <w:szCs w:val="24"/>
    </w:rPr>
  </w:style>
  <w:style w:type="paragraph" w:styleId="31">
    <w:name w:val="toc 3"/>
    <w:basedOn w:val="a"/>
    <w:uiPriority w:val="1"/>
    <w:qFormat/>
    <w:rsid w:val="00833F5E"/>
    <w:pPr>
      <w:ind w:left="385"/>
    </w:pPr>
    <w:rPr>
      <w:sz w:val="24"/>
      <w:szCs w:val="24"/>
    </w:rPr>
  </w:style>
  <w:style w:type="paragraph" w:styleId="41">
    <w:name w:val="toc 4"/>
    <w:basedOn w:val="a"/>
    <w:uiPriority w:val="1"/>
    <w:qFormat/>
    <w:rsid w:val="00833F5E"/>
    <w:pPr>
      <w:ind w:left="102" w:right="391" w:firstLine="453"/>
    </w:pPr>
    <w:rPr>
      <w:sz w:val="24"/>
      <w:szCs w:val="24"/>
    </w:rPr>
  </w:style>
  <w:style w:type="paragraph" w:styleId="51">
    <w:name w:val="toc 5"/>
    <w:basedOn w:val="a"/>
    <w:uiPriority w:val="1"/>
    <w:qFormat/>
    <w:rsid w:val="00833F5E"/>
    <w:pPr>
      <w:ind w:left="1448" w:hanging="780"/>
    </w:pPr>
    <w:rPr>
      <w:sz w:val="24"/>
      <w:szCs w:val="24"/>
    </w:rPr>
  </w:style>
  <w:style w:type="paragraph" w:styleId="a7">
    <w:name w:val="Body Text"/>
    <w:basedOn w:val="a"/>
    <w:link w:val="a8"/>
    <w:qFormat/>
    <w:rsid w:val="00833F5E"/>
    <w:pPr>
      <w:ind w:left="102"/>
      <w:jc w:val="both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833F5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List Paragraph"/>
    <w:basedOn w:val="a"/>
    <w:link w:val="aa"/>
    <w:uiPriority w:val="34"/>
    <w:qFormat/>
    <w:rsid w:val="00833F5E"/>
    <w:pPr>
      <w:ind w:left="10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833F5E"/>
  </w:style>
  <w:style w:type="paragraph" w:styleId="ab">
    <w:name w:val="Balloon Text"/>
    <w:basedOn w:val="a"/>
    <w:link w:val="ac"/>
    <w:uiPriority w:val="99"/>
    <w:semiHidden/>
    <w:unhideWhenUsed/>
    <w:rsid w:val="00833F5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3F5E"/>
    <w:rPr>
      <w:rFonts w:ascii="Tahoma" w:eastAsia="Times New Roman" w:hAnsi="Tahoma" w:cs="Tahoma"/>
      <w:sz w:val="16"/>
      <w:szCs w:val="16"/>
      <w:lang w:val="en-US"/>
    </w:rPr>
  </w:style>
  <w:style w:type="character" w:customStyle="1" w:styleId="Zag11">
    <w:name w:val="Zag_11"/>
    <w:rsid w:val="00833F5E"/>
  </w:style>
  <w:style w:type="paragraph" w:customStyle="1" w:styleId="ad">
    <w:name w:val="Базовый"/>
    <w:rsid w:val="00833F5E"/>
    <w:pPr>
      <w:widowControl w:val="0"/>
      <w:tabs>
        <w:tab w:val="left" w:pos="454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ae">
    <w:name w:val="Новый"/>
    <w:basedOn w:val="ad"/>
    <w:rsid w:val="00833F5E"/>
    <w:pPr>
      <w:widowControl/>
      <w:autoSpaceDE/>
      <w:spacing w:line="360" w:lineRule="atLeast"/>
      <w:ind w:firstLine="454"/>
      <w:jc w:val="both"/>
    </w:pPr>
    <w:rPr>
      <w:sz w:val="28"/>
      <w:lang w:val="ru-RU"/>
    </w:rPr>
  </w:style>
  <w:style w:type="character" w:customStyle="1" w:styleId="af">
    <w:name w:val="Основной текст_"/>
    <w:link w:val="23"/>
    <w:rsid w:val="00833F5E"/>
    <w:rPr>
      <w:spacing w:val="-10"/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f"/>
    <w:rsid w:val="00833F5E"/>
    <w:pPr>
      <w:widowControl/>
      <w:shd w:val="clear" w:color="auto" w:fill="FFFFFF"/>
      <w:autoSpaceDE/>
      <w:autoSpaceDN/>
      <w:spacing w:after="360" w:line="0" w:lineRule="atLeast"/>
      <w:ind w:hanging="1160"/>
    </w:pPr>
    <w:rPr>
      <w:rFonts w:asciiTheme="minorHAnsi" w:eastAsiaTheme="minorHAnsi" w:hAnsiTheme="minorHAnsi" w:cstheme="minorBidi"/>
      <w:spacing w:val="-10"/>
      <w:sz w:val="27"/>
      <w:szCs w:val="27"/>
      <w:lang w:val="ru-RU"/>
    </w:rPr>
  </w:style>
  <w:style w:type="character" w:customStyle="1" w:styleId="13pt0pt">
    <w:name w:val="Основной текст + 13 pt;Интервал 0 pt"/>
    <w:rsid w:val="00833F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paragraph" w:styleId="af0">
    <w:name w:val="Body Text First Indent"/>
    <w:basedOn w:val="a7"/>
    <w:link w:val="af1"/>
    <w:unhideWhenUsed/>
    <w:rsid w:val="00833F5E"/>
    <w:pPr>
      <w:ind w:left="0" w:firstLine="360"/>
      <w:jc w:val="left"/>
    </w:pPr>
    <w:rPr>
      <w:sz w:val="22"/>
      <w:szCs w:val="22"/>
    </w:rPr>
  </w:style>
  <w:style w:type="character" w:customStyle="1" w:styleId="af1">
    <w:name w:val="Красная строка Знак"/>
    <w:basedOn w:val="a8"/>
    <w:link w:val="af0"/>
    <w:rsid w:val="00833F5E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833F5E"/>
  </w:style>
  <w:style w:type="character" w:styleId="af2">
    <w:name w:val="Hyperlink"/>
    <w:uiPriority w:val="99"/>
    <w:rsid w:val="00833F5E"/>
    <w:rPr>
      <w:color w:val="0000FF"/>
      <w:u w:val="single"/>
    </w:rPr>
  </w:style>
  <w:style w:type="character" w:styleId="af3">
    <w:name w:val="FollowedHyperlink"/>
    <w:semiHidden/>
    <w:rsid w:val="00833F5E"/>
    <w:rPr>
      <w:rFonts w:cs="Times New Roman"/>
      <w:color w:val="800080"/>
      <w:u w:val="single"/>
    </w:rPr>
  </w:style>
  <w:style w:type="paragraph" w:styleId="af4">
    <w:name w:val="Title"/>
    <w:basedOn w:val="a"/>
    <w:link w:val="af5"/>
    <w:qFormat/>
    <w:rsid w:val="00833F5E"/>
    <w:pPr>
      <w:widowControl/>
      <w:autoSpaceDE/>
      <w:autoSpaceDN/>
      <w:jc w:val="center"/>
    </w:pPr>
    <w:rPr>
      <w:rFonts w:ascii="Arial" w:eastAsia="Calibri" w:hAnsi="Arial"/>
      <w:b/>
      <w:bCs/>
      <w:sz w:val="24"/>
      <w:szCs w:val="24"/>
      <w:lang w:val="ru-RU" w:eastAsia="ru-RU"/>
    </w:rPr>
  </w:style>
  <w:style w:type="character" w:customStyle="1" w:styleId="af5">
    <w:name w:val="Название Знак"/>
    <w:basedOn w:val="a0"/>
    <w:link w:val="af4"/>
    <w:rsid w:val="00833F5E"/>
    <w:rPr>
      <w:rFonts w:ascii="Arial" w:eastAsia="Calibri" w:hAnsi="Arial" w:cs="Times New Roman"/>
      <w:b/>
      <w:bCs/>
      <w:sz w:val="24"/>
      <w:szCs w:val="24"/>
      <w:lang w:eastAsia="ru-RU"/>
    </w:rPr>
  </w:style>
  <w:style w:type="paragraph" w:styleId="af6">
    <w:name w:val="Subtitle"/>
    <w:basedOn w:val="a"/>
    <w:link w:val="af7"/>
    <w:qFormat/>
    <w:rsid w:val="00833F5E"/>
    <w:pPr>
      <w:widowControl/>
      <w:autoSpaceDE/>
      <w:autoSpaceDN/>
      <w:spacing w:before="120"/>
      <w:jc w:val="center"/>
    </w:pPr>
    <w:rPr>
      <w:rFonts w:ascii="Arial" w:eastAsia="Calibri" w:hAnsi="Arial"/>
      <w:b/>
      <w:bCs/>
      <w:caps/>
      <w:sz w:val="24"/>
      <w:szCs w:val="24"/>
      <w:lang w:val="ru-RU" w:eastAsia="ru-RU"/>
    </w:rPr>
  </w:style>
  <w:style w:type="character" w:customStyle="1" w:styleId="af7">
    <w:name w:val="Подзаголовок Знак"/>
    <w:basedOn w:val="a0"/>
    <w:link w:val="af6"/>
    <w:rsid w:val="00833F5E"/>
    <w:rPr>
      <w:rFonts w:ascii="Arial" w:eastAsia="Calibri" w:hAnsi="Arial" w:cs="Times New Roman"/>
      <w:b/>
      <w:bCs/>
      <w:caps/>
      <w:sz w:val="24"/>
      <w:szCs w:val="24"/>
      <w:lang w:eastAsia="ru-RU"/>
    </w:rPr>
  </w:style>
  <w:style w:type="paragraph" w:styleId="af8">
    <w:name w:val="Block Text"/>
    <w:basedOn w:val="a"/>
    <w:rsid w:val="00833F5E"/>
    <w:pPr>
      <w:widowControl/>
      <w:autoSpaceDE/>
      <w:autoSpaceDN/>
      <w:ind w:left="2992" w:right="2981"/>
      <w:jc w:val="both"/>
    </w:pPr>
    <w:rPr>
      <w:rFonts w:ascii="Arial" w:eastAsia="Calibri" w:hAnsi="Arial"/>
      <w:sz w:val="18"/>
      <w:szCs w:val="24"/>
      <w:lang w:val="ru-RU" w:eastAsia="ru-RU"/>
    </w:rPr>
  </w:style>
  <w:style w:type="paragraph" w:customStyle="1" w:styleId="13">
    <w:name w:val="Без интервала1"/>
    <w:rsid w:val="00833F5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833F5E"/>
    <w:pPr>
      <w:widowControl/>
      <w:autoSpaceDE/>
      <w:autoSpaceDN/>
      <w:ind w:left="720"/>
    </w:pPr>
    <w:rPr>
      <w:rFonts w:eastAsia="Calibri"/>
      <w:sz w:val="24"/>
      <w:szCs w:val="24"/>
      <w:lang w:val="ru-RU" w:eastAsia="ru-RU"/>
    </w:rPr>
  </w:style>
  <w:style w:type="paragraph" w:customStyle="1" w:styleId="Default">
    <w:name w:val="Default"/>
    <w:qFormat/>
    <w:rsid w:val="00833F5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33F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33F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3F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833F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9">
    <w:name w:val="Основной"/>
    <w:basedOn w:val="a"/>
    <w:link w:val="afa"/>
    <w:rsid w:val="00833F5E"/>
    <w:pPr>
      <w:widowControl/>
      <w:adjustRightInd w:val="0"/>
      <w:spacing w:line="214" w:lineRule="atLeast"/>
      <w:ind w:firstLine="283"/>
      <w:jc w:val="both"/>
    </w:pPr>
    <w:rPr>
      <w:rFonts w:ascii="NewtonCSanPin" w:eastAsia="Calibri" w:hAnsi="NewtonCSanPin" w:cs="NewtonCSanPin"/>
      <w:color w:val="000000"/>
      <w:sz w:val="21"/>
      <w:szCs w:val="21"/>
      <w:lang w:val="ru-RU" w:eastAsia="ru-RU"/>
    </w:rPr>
  </w:style>
  <w:style w:type="paragraph" w:customStyle="1" w:styleId="afb">
    <w:name w:val="Буллит"/>
    <w:basedOn w:val="af9"/>
    <w:rsid w:val="00833F5E"/>
    <w:pPr>
      <w:ind w:firstLine="244"/>
    </w:pPr>
  </w:style>
  <w:style w:type="paragraph" w:customStyle="1" w:styleId="Style5">
    <w:name w:val="Style5"/>
    <w:basedOn w:val="a"/>
    <w:rsid w:val="00833F5E"/>
    <w:pPr>
      <w:adjustRightInd w:val="0"/>
      <w:spacing w:line="235" w:lineRule="exact"/>
      <w:ind w:firstLine="461"/>
      <w:jc w:val="both"/>
    </w:pPr>
    <w:rPr>
      <w:rFonts w:ascii="Arial" w:eastAsia="Calibri" w:hAnsi="Arial"/>
      <w:sz w:val="24"/>
      <w:szCs w:val="24"/>
      <w:lang w:val="ru-RU" w:eastAsia="ru-RU"/>
    </w:rPr>
  </w:style>
  <w:style w:type="paragraph" w:customStyle="1" w:styleId="Style13">
    <w:name w:val="Style13"/>
    <w:basedOn w:val="a"/>
    <w:rsid w:val="00833F5E"/>
    <w:pPr>
      <w:adjustRightInd w:val="0"/>
      <w:spacing w:line="230" w:lineRule="exact"/>
      <w:jc w:val="center"/>
    </w:pPr>
    <w:rPr>
      <w:rFonts w:ascii="Arial" w:eastAsia="Calibri" w:hAnsi="Arial"/>
      <w:sz w:val="24"/>
      <w:szCs w:val="24"/>
      <w:lang w:val="ru-RU" w:eastAsia="ru-RU"/>
    </w:rPr>
  </w:style>
  <w:style w:type="paragraph" w:customStyle="1" w:styleId="Style14">
    <w:name w:val="Style14"/>
    <w:basedOn w:val="a"/>
    <w:rsid w:val="00833F5E"/>
    <w:pPr>
      <w:adjustRightInd w:val="0"/>
      <w:spacing w:line="226" w:lineRule="exact"/>
      <w:ind w:firstLine="182"/>
    </w:pPr>
    <w:rPr>
      <w:rFonts w:ascii="Arial" w:eastAsia="Calibri" w:hAnsi="Arial"/>
      <w:sz w:val="24"/>
      <w:szCs w:val="24"/>
      <w:lang w:val="ru-RU" w:eastAsia="ru-RU"/>
    </w:rPr>
  </w:style>
  <w:style w:type="character" w:customStyle="1" w:styleId="15">
    <w:name w:val="Основной текст Знак1"/>
    <w:uiPriority w:val="99"/>
    <w:semiHidden/>
    <w:rsid w:val="00833F5E"/>
    <w:rPr>
      <w:rFonts w:cs="Times New Roman"/>
    </w:rPr>
  </w:style>
  <w:style w:type="character" w:customStyle="1" w:styleId="afc">
    <w:name w:val="Основной текст + Полужирный"/>
    <w:rsid w:val="00833F5E"/>
    <w:rPr>
      <w:b/>
      <w:sz w:val="22"/>
    </w:rPr>
  </w:style>
  <w:style w:type="character" w:customStyle="1" w:styleId="42">
    <w:name w:val="Подпись к таблице4"/>
    <w:rsid w:val="00833F5E"/>
    <w:rPr>
      <w:rFonts w:ascii="Times New Roman" w:hAnsi="Times New Roman"/>
      <w:b/>
      <w:spacing w:val="0"/>
      <w:sz w:val="20"/>
    </w:rPr>
  </w:style>
  <w:style w:type="character" w:customStyle="1" w:styleId="32">
    <w:name w:val="Подпись к таблице3"/>
    <w:rsid w:val="00833F5E"/>
    <w:rPr>
      <w:rFonts w:ascii="Times New Roman" w:hAnsi="Times New Roman"/>
      <w:b/>
      <w:noProof/>
      <w:spacing w:val="0"/>
      <w:sz w:val="20"/>
    </w:rPr>
  </w:style>
  <w:style w:type="character" w:customStyle="1" w:styleId="1256">
    <w:name w:val="Основной текст (12)56"/>
    <w:rsid w:val="00833F5E"/>
    <w:rPr>
      <w:rFonts w:ascii="Times New Roman" w:hAnsi="Times New Roman"/>
      <w:spacing w:val="0"/>
      <w:sz w:val="19"/>
    </w:rPr>
  </w:style>
  <w:style w:type="character" w:customStyle="1" w:styleId="1255">
    <w:name w:val="Основной текст (12)55"/>
    <w:rsid w:val="00833F5E"/>
    <w:rPr>
      <w:rFonts w:ascii="Times New Roman" w:hAnsi="Times New Roman"/>
      <w:spacing w:val="0"/>
      <w:sz w:val="19"/>
    </w:rPr>
  </w:style>
  <w:style w:type="character" w:customStyle="1" w:styleId="1254">
    <w:name w:val="Основной текст (12)54"/>
    <w:rsid w:val="00833F5E"/>
    <w:rPr>
      <w:rFonts w:ascii="Times New Roman" w:hAnsi="Times New Roman"/>
      <w:noProof/>
      <w:spacing w:val="0"/>
      <w:sz w:val="19"/>
    </w:rPr>
  </w:style>
  <w:style w:type="character" w:customStyle="1" w:styleId="1512">
    <w:name w:val="Основной текст (15)12"/>
    <w:rsid w:val="00833F5E"/>
    <w:rPr>
      <w:rFonts w:ascii="Times New Roman" w:hAnsi="Times New Roman"/>
      <w:i/>
      <w:spacing w:val="0"/>
      <w:sz w:val="19"/>
    </w:rPr>
  </w:style>
  <w:style w:type="character" w:customStyle="1" w:styleId="1253">
    <w:name w:val="Основной текст (12)53"/>
    <w:rsid w:val="00833F5E"/>
    <w:rPr>
      <w:rFonts w:ascii="Times New Roman" w:hAnsi="Times New Roman"/>
      <w:spacing w:val="0"/>
      <w:sz w:val="19"/>
    </w:rPr>
  </w:style>
  <w:style w:type="table" w:styleId="afd">
    <w:name w:val="Table Grid"/>
    <w:basedOn w:val="a1"/>
    <w:rsid w:val="00833F5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rsid w:val="00833F5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rsid w:val="00833F5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rsid w:val="00833F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List 2"/>
    <w:basedOn w:val="a"/>
    <w:rsid w:val="00833F5E"/>
    <w:pPr>
      <w:widowControl/>
      <w:autoSpaceDE/>
      <w:autoSpaceDN/>
      <w:ind w:left="566" w:hanging="283"/>
    </w:pPr>
    <w:rPr>
      <w:rFonts w:eastAsia="Calibri"/>
      <w:sz w:val="24"/>
      <w:szCs w:val="24"/>
      <w:lang w:val="ru-RU" w:eastAsia="ru-RU"/>
    </w:rPr>
  </w:style>
  <w:style w:type="paragraph" w:styleId="afe">
    <w:name w:val="Normal (Web)"/>
    <w:basedOn w:val="a"/>
    <w:unhideWhenUsed/>
    <w:qFormat/>
    <w:rsid w:val="00833F5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table" w:customStyle="1" w:styleId="43">
    <w:name w:val="Сетка таблицы4"/>
    <w:basedOn w:val="a1"/>
    <w:next w:val="afd"/>
    <w:uiPriority w:val="59"/>
    <w:rsid w:val="00833F5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833F5E"/>
  </w:style>
  <w:style w:type="numbering" w:customStyle="1" w:styleId="111">
    <w:name w:val="Нет списка111"/>
    <w:next w:val="a2"/>
    <w:uiPriority w:val="99"/>
    <w:semiHidden/>
    <w:unhideWhenUsed/>
    <w:rsid w:val="00833F5E"/>
  </w:style>
  <w:style w:type="character" w:styleId="aff">
    <w:name w:val="page number"/>
    <w:basedOn w:val="a0"/>
    <w:rsid w:val="00833F5E"/>
  </w:style>
  <w:style w:type="paragraph" w:styleId="aff0">
    <w:name w:val="No Spacing"/>
    <w:link w:val="aff1"/>
    <w:qFormat/>
    <w:rsid w:val="00833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52">
    <w:name w:val="Сетка таблицы5"/>
    <w:basedOn w:val="a1"/>
    <w:next w:val="afd"/>
    <w:uiPriority w:val="59"/>
    <w:rsid w:val="00833F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833F5E"/>
  </w:style>
  <w:style w:type="table" w:customStyle="1" w:styleId="112">
    <w:name w:val="Сетка таблицы11"/>
    <w:basedOn w:val="a1"/>
    <w:next w:val="afd"/>
    <w:rsid w:val="00833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d"/>
    <w:uiPriority w:val="59"/>
    <w:rsid w:val="00833F5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d"/>
    <w:rsid w:val="00833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833F5E"/>
  </w:style>
  <w:style w:type="numbering" w:customStyle="1" w:styleId="120">
    <w:name w:val="Нет списка12"/>
    <w:next w:val="a2"/>
    <w:uiPriority w:val="99"/>
    <w:semiHidden/>
    <w:unhideWhenUsed/>
    <w:rsid w:val="00833F5E"/>
  </w:style>
  <w:style w:type="numbering" w:customStyle="1" w:styleId="1120">
    <w:name w:val="Нет списка112"/>
    <w:next w:val="a2"/>
    <w:uiPriority w:val="99"/>
    <w:semiHidden/>
    <w:unhideWhenUsed/>
    <w:rsid w:val="00833F5E"/>
  </w:style>
  <w:style w:type="numbering" w:customStyle="1" w:styleId="1112">
    <w:name w:val="Нет списка1112"/>
    <w:next w:val="a2"/>
    <w:semiHidden/>
    <w:unhideWhenUsed/>
    <w:rsid w:val="00833F5E"/>
  </w:style>
  <w:style w:type="numbering" w:customStyle="1" w:styleId="11111">
    <w:name w:val="Нет списка11111"/>
    <w:next w:val="a2"/>
    <w:semiHidden/>
    <w:unhideWhenUsed/>
    <w:rsid w:val="00833F5E"/>
  </w:style>
  <w:style w:type="character" w:customStyle="1" w:styleId="c8">
    <w:name w:val="c8"/>
    <w:basedOn w:val="a0"/>
    <w:rsid w:val="00833F5E"/>
  </w:style>
  <w:style w:type="character" w:customStyle="1" w:styleId="c0">
    <w:name w:val="c0"/>
    <w:basedOn w:val="a0"/>
    <w:rsid w:val="00833F5E"/>
  </w:style>
  <w:style w:type="character" w:styleId="aff2">
    <w:name w:val="Emphasis"/>
    <w:basedOn w:val="a0"/>
    <w:qFormat/>
    <w:rsid w:val="00833F5E"/>
    <w:rPr>
      <w:i/>
      <w:iCs/>
    </w:rPr>
  </w:style>
  <w:style w:type="character" w:customStyle="1" w:styleId="17">
    <w:name w:val="Основной текст1"/>
    <w:rsid w:val="00833F5E"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fa">
    <w:name w:val="Основной Знак"/>
    <w:link w:val="af9"/>
    <w:locked/>
    <w:rsid w:val="00833F5E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27">
    <w:name w:val="Основной текст (2)_"/>
    <w:basedOn w:val="a0"/>
    <w:link w:val="28"/>
    <w:rsid w:val="00833F5E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833F5E"/>
    <w:pPr>
      <w:shd w:val="clear" w:color="auto" w:fill="FFFFFF"/>
      <w:autoSpaceDE/>
      <w:autoSpaceDN/>
      <w:spacing w:line="0" w:lineRule="atLeast"/>
    </w:pPr>
    <w:rPr>
      <w:spacing w:val="-10"/>
      <w:lang w:val="ru-RU"/>
    </w:rPr>
  </w:style>
  <w:style w:type="character" w:customStyle="1" w:styleId="20pt">
    <w:name w:val="Основной текст (2) + Курсив;Интервал 0 pt"/>
    <w:basedOn w:val="27"/>
    <w:rsid w:val="00833F5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34">
    <w:name w:val="Body Text Indent 3"/>
    <w:basedOn w:val="a"/>
    <w:link w:val="35"/>
    <w:uiPriority w:val="99"/>
    <w:semiHidden/>
    <w:unhideWhenUsed/>
    <w:rsid w:val="00833F5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833F5E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ff3">
    <w:name w:val="Plain Text"/>
    <w:basedOn w:val="a"/>
    <w:link w:val="aff4"/>
    <w:semiHidden/>
    <w:unhideWhenUsed/>
    <w:rsid w:val="00833F5E"/>
    <w:pPr>
      <w:widowControl/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semiHidden/>
    <w:rsid w:val="00833F5E"/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c28">
    <w:name w:val="c28"/>
    <w:basedOn w:val="a0"/>
    <w:rsid w:val="00833F5E"/>
  </w:style>
  <w:style w:type="paragraph" w:customStyle="1" w:styleId="c4">
    <w:name w:val="c4"/>
    <w:basedOn w:val="a"/>
    <w:rsid w:val="00833F5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15">
    <w:name w:val="c15"/>
    <w:basedOn w:val="a0"/>
    <w:rsid w:val="00833F5E"/>
  </w:style>
  <w:style w:type="paragraph" w:customStyle="1" w:styleId="212">
    <w:name w:val="Основной текст 21"/>
    <w:basedOn w:val="a"/>
    <w:uiPriority w:val="99"/>
    <w:rsid w:val="00833F5E"/>
    <w:pPr>
      <w:widowControl/>
      <w:tabs>
        <w:tab w:val="left" w:pos="8222"/>
      </w:tabs>
      <w:autoSpaceDE/>
      <w:autoSpaceDN/>
      <w:ind w:right="-1759"/>
    </w:pPr>
    <w:rPr>
      <w:sz w:val="28"/>
      <w:szCs w:val="20"/>
      <w:lang w:val="ru-RU" w:eastAsia="ru-RU"/>
    </w:rPr>
  </w:style>
  <w:style w:type="paragraph" w:customStyle="1" w:styleId="Standard">
    <w:name w:val="Standard"/>
    <w:rsid w:val="00833F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f5">
    <w:name w:val="Body Text Indent"/>
    <w:basedOn w:val="a"/>
    <w:link w:val="aff6"/>
    <w:uiPriority w:val="99"/>
    <w:semiHidden/>
    <w:unhideWhenUsed/>
    <w:rsid w:val="00833F5E"/>
    <w:pPr>
      <w:widowControl/>
      <w:autoSpaceDE/>
      <w:autoSpaceDN/>
      <w:spacing w:after="120" w:line="276" w:lineRule="auto"/>
      <w:ind w:left="283"/>
    </w:pPr>
    <w:rPr>
      <w:rFonts w:ascii="Calibri" w:hAnsi="Calibri"/>
      <w:lang w:val="ru-RU" w:eastAsia="ru-RU"/>
    </w:rPr>
  </w:style>
  <w:style w:type="character" w:customStyle="1" w:styleId="aff6">
    <w:name w:val="Основной текст с отступом Знак"/>
    <w:basedOn w:val="a0"/>
    <w:link w:val="aff5"/>
    <w:uiPriority w:val="99"/>
    <w:semiHidden/>
    <w:rsid w:val="00833F5E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833F5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833F5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utback">
    <w:name w:val="butback"/>
    <w:basedOn w:val="a0"/>
    <w:rsid w:val="00833F5E"/>
  </w:style>
  <w:style w:type="character" w:customStyle="1" w:styleId="submenu-table">
    <w:name w:val="submenu-table"/>
    <w:basedOn w:val="a0"/>
    <w:rsid w:val="00833F5E"/>
  </w:style>
  <w:style w:type="paragraph" w:styleId="aff7">
    <w:name w:val="Document Map"/>
    <w:basedOn w:val="a"/>
    <w:link w:val="aff8"/>
    <w:uiPriority w:val="99"/>
    <w:semiHidden/>
    <w:unhideWhenUsed/>
    <w:rsid w:val="00833F5E"/>
    <w:pPr>
      <w:widowControl/>
      <w:autoSpaceDE/>
      <w:autoSpaceDN/>
    </w:pPr>
    <w:rPr>
      <w:rFonts w:ascii="Tahoma" w:eastAsia="Calibri" w:hAnsi="Tahoma"/>
      <w:sz w:val="16"/>
      <w:szCs w:val="16"/>
      <w:lang w:val="ru-RU" w:eastAsia="ru-RU"/>
    </w:rPr>
  </w:style>
  <w:style w:type="character" w:customStyle="1" w:styleId="aff8">
    <w:name w:val="Схема документа Знак"/>
    <w:basedOn w:val="a0"/>
    <w:link w:val="aff7"/>
    <w:uiPriority w:val="99"/>
    <w:semiHidden/>
    <w:rsid w:val="00833F5E"/>
    <w:rPr>
      <w:rFonts w:ascii="Tahoma" w:eastAsia="Calibri" w:hAnsi="Tahoma" w:cs="Times New Roman"/>
      <w:sz w:val="16"/>
      <w:szCs w:val="16"/>
      <w:lang w:eastAsia="ru-RU"/>
    </w:rPr>
  </w:style>
  <w:style w:type="paragraph" w:styleId="29">
    <w:name w:val="Body Text 2"/>
    <w:basedOn w:val="a"/>
    <w:link w:val="2a"/>
    <w:unhideWhenUsed/>
    <w:rsid w:val="00833F5E"/>
    <w:pPr>
      <w:widowControl/>
      <w:autoSpaceDE/>
      <w:autoSpaceDN/>
      <w:spacing w:after="120" w:line="480" w:lineRule="auto"/>
    </w:pPr>
    <w:rPr>
      <w:sz w:val="24"/>
      <w:szCs w:val="24"/>
      <w:lang w:val="ru-RU" w:eastAsia="ru-RU"/>
    </w:rPr>
  </w:style>
  <w:style w:type="character" w:customStyle="1" w:styleId="2a">
    <w:name w:val="Основной текст 2 Знак"/>
    <w:basedOn w:val="a0"/>
    <w:link w:val="29"/>
    <w:rsid w:val="00833F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Без интервала Знак"/>
    <w:basedOn w:val="a0"/>
    <w:link w:val="aff0"/>
    <w:uiPriority w:val="1"/>
    <w:rsid w:val="00833F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833F5E"/>
    <w:rPr>
      <w:rFonts w:ascii="Times New Roman" w:eastAsia="Times New Roman" w:hAnsi="Times New Roman" w:cs="Times New Roman"/>
      <w:lang w:val="en-US"/>
    </w:rPr>
  </w:style>
  <w:style w:type="paragraph" w:customStyle="1" w:styleId="18">
    <w:name w:val="Содержание 1"/>
    <w:basedOn w:val="af9"/>
    <w:rsid w:val="00833F5E"/>
    <w:pPr>
      <w:suppressAutoHyphens/>
      <w:ind w:firstLine="0"/>
      <w:textAlignment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21">
    <w:name w:val="Средняя сетка 21"/>
    <w:basedOn w:val="a"/>
    <w:uiPriority w:val="1"/>
    <w:qFormat/>
    <w:rsid w:val="00833F5E"/>
    <w:pPr>
      <w:widowControl/>
      <w:numPr>
        <w:numId w:val="1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val="ru-RU" w:eastAsia="ru-RU"/>
    </w:rPr>
  </w:style>
  <w:style w:type="paragraph" w:customStyle="1" w:styleId="aff9">
    <w:name w:val="Таблица"/>
    <w:basedOn w:val="af9"/>
    <w:rsid w:val="00833F5E"/>
    <w:pPr>
      <w:tabs>
        <w:tab w:val="left" w:pos="4500"/>
        <w:tab w:val="left" w:pos="9180"/>
        <w:tab w:val="left" w:pos="9360"/>
      </w:tabs>
      <w:spacing w:line="194" w:lineRule="atLeast"/>
      <w:ind w:firstLine="0"/>
      <w:jc w:val="left"/>
      <w:textAlignment w:val="center"/>
    </w:pPr>
    <w:rPr>
      <w:rFonts w:eastAsia="Times New Roman" w:cs="Times New Roman"/>
      <w:sz w:val="19"/>
      <w:szCs w:val="19"/>
    </w:rPr>
  </w:style>
  <w:style w:type="paragraph" w:styleId="affa">
    <w:name w:val="Message Header"/>
    <w:basedOn w:val="aff9"/>
    <w:link w:val="affb"/>
    <w:rsid w:val="00833F5E"/>
    <w:pPr>
      <w:jc w:val="center"/>
    </w:pPr>
    <w:rPr>
      <w:b/>
      <w:bCs/>
    </w:rPr>
  </w:style>
  <w:style w:type="character" w:customStyle="1" w:styleId="affb">
    <w:name w:val="Шапка Знак"/>
    <w:basedOn w:val="a0"/>
    <w:link w:val="affa"/>
    <w:rsid w:val="00833F5E"/>
    <w:rPr>
      <w:rFonts w:ascii="NewtonCSanPin" w:eastAsia="Times New Roman" w:hAnsi="NewtonCSanPin" w:cs="Times New Roman"/>
      <w:b/>
      <w:bCs/>
      <w:color w:val="000000"/>
      <w:sz w:val="19"/>
      <w:szCs w:val="19"/>
      <w:lang w:eastAsia="ru-RU"/>
    </w:rPr>
  </w:style>
  <w:style w:type="paragraph" w:customStyle="1" w:styleId="affc">
    <w:name w:val="Название таблицы"/>
    <w:basedOn w:val="af9"/>
    <w:rsid w:val="00833F5E"/>
    <w:pPr>
      <w:spacing w:before="113"/>
      <w:ind w:firstLine="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NoParagraphStyle">
    <w:name w:val="[No Paragraph Style]"/>
    <w:rsid w:val="00833F5E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numbering" w:customStyle="1" w:styleId="36">
    <w:name w:val="Нет списка3"/>
    <w:next w:val="a2"/>
    <w:uiPriority w:val="99"/>
    <w:semiHidden/>
    <w:unhideWhenUsed/>
    <w:rsid w:val="00833F5E"/>
  </w:style>
  <w:style w:type="table" w:customStyle="1" w:styleId="71">
    <w:name w:val="Сетка таблицы7"/>
    <w:basedOn w:val="a1"/>
    <w:next w:val="afd"/>
    <w:uiPriority w:val="59"/>
    <w:rsid w:val="00833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833F5E"/>
  </w:style>
  <w:style w:type="table" w:customStyle="1" w:styleId="121">
    <w:name w:val="Сетка таблицы12"/>
    <w:basedOn w:val="a1"/>
    <w:next w:val="afd"/>
    <w:rsid w:val="00833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line number"/>
    <w:basedOn w:val="a0"/>
    <w:uiPriority w:val="99"/>
    <w:semiHidden/>
    <w:unhideWhenUsed/>
    <w:rsid w:val="00833F5E"/>
  </w:style>
  <w:style w:type="paragraph" w:customStyle="1" w:styleId="p14">
    <w:name w:val="p14"/>
    <w:basedOn w:val="a"/>
    <w:rsid w:val="00833F5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7">
    <w:name w:val="p17"/>
    <w:basedOn w:val="a"/>
    <w:rsid w:val="00833F5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6">
    <w:name w:val="p16"/>
    <w:basedOn w:val="a"/>
    <w:rsid w:val="00833F5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53">
    <w:name w:val="Основной текст (5)_"/>
    <w:basedOn w:val="a0"/>
    <w:link w:val="54"/>
    <w:rsid w:val="00833F5E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4">
    <w:name w:val="Основной текст (5)"/>
    <w:basedOn w:val="a"/>
    <w:link w:val="53"/>
    <w:rsid w:val="00833F5E"/>
    <w:pPr>
      <w:shd w:val="clear" w:color="auto" w:fill="FFFFFF"/>
      <w:autoSpaceDE/>
      <w:autoSpaceDN/>
      <w:spacing w:line="274" w:lineRule="exact"/>
      <w:ind w:hanging="340"/>
      <w:jc w:val="both"/>
    </w:pPr>
    <w:rPr>
      <w:i/>
      <w:iCs/>
      <w:lang w:val="ru-RU"/>
    </w:rPr>
  </w:style>
  <w:style w:type="character" w:customStyle="1" w:styleId="44">
    <w:name w:val="Основной текст (4)_"/>
    <w:basedOn w:val="a0"/>
    <w:rsid w:val="00833F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5">
    <w:name w:val="Основной текст (4)"/>
    <w:basedOn w:val="44"/>
    <w:rsid w:val="00833F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ffe">
    <w:name w:val="Колонтитул_"/>
    <w:basedOn w:val="a0"/>
    <w:rsid w:val="00833F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f">
    <w:name w:val="Колонтитул"/>
    <w:basedOn w:val="affe"/>
    <w:rsid w:val="00833F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ff0">
    <w:name w:val="List"/>
    <w:basedOn w:val="a"/>
    <w:uiPriority w:val="99"/>
    <w:semiHidden/>
    <w:unhideWhenUsed/>
    <w:rsid w:val="00833F5E"/>
    <w:pPr>
      <w:ind w:left="283" w:hanging="283"/>
      <w:contextualSpacing/>
    </w:pPr>
  </w:style>
  <w:style w:type="character" w:customStyle="1" w:styleId="14pt">
    <w:name w:val="Стиль 14 pt"/>
    <w:rsid w:val="00833F5E"/>
    <w:rPr>
      <w:sz w:val="28"/>
      <w:szCs w:val="28"/>
    </w:rPr>
  </w:style>
  <w:style w:type="paragraph" w:customStyle="1" w:styleId="213">
    <w:name w:val="Маркированный список 21"/>
    <w:basedOn w:val="a"/>
    <w:rsid w:val="00833F5E"/>
    <w:pPr>
      <w:widowControl/>
      <w:suppressAutoHyphens/>
      <w:autoSpaceDE/>
      <w:autoSpaceDN/>
      <w:spacing w:after="120" w:line="100" w:lineRule="atLeast"/>
      <w:ind w:left="566" w:hanging="283"/>
    </w:pPr>
    <w:rPr>
      <w:kern w:val="1"/>
      <w:sz w:val="20"/>
      <w:szCs w:val="20"/>
      <w:lang w:val="ru-RU" w:eastAsia="hi-IN" w:bidi="hi-IN"/>
    </w:rPr>
  </w:style>
  <w:style w:type="paragraph" w:customStyle="1" w:styleId="2b">
    <w:name w:val="Абзац списка2"/>
    <w:basedOn w:val="a"/>
    <w:rsid w:val="00833F5E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val="ru-RU"/>
    </w:rPr>
  </w:style>
  <w:style w:type="character" w:customStyle="1" w:styleId="2c">
    <w:name w:val="Подпись к таблице (2)_"/>
    <w:basedOn w:val="a0"/>
    <w:link w:val="2d"/>
    <w:rsid w:val="00833F5E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d">
    <w:name w:val="Подпись к таблице (2)"/>
    <w:basedOn w:val="a"/>
    <w:link w:val="2c"/>
    <w:rsid w:val="00833F5E"/>
    <w:pPr>
      <w:shd w:val="clear" w:color="auto" w:fill="FFFFFF"/>
      <w:autoSpaceDE/>
      <w:autoSpaceDN/>
      <w:spacing w:line="274" w:lineRule="exact"/>
      <w:jc w:val="both"/>
    </w:pPr>
    <w:rPr>
      <w:i/>
      <w:iCs/>
      <w:lang w:val="ru-RU"/>
    </w:rPr>
  </w:style>
  <w:style w:type="paragraph" w:customStyle="1" w:styleId="afff1">
    <w:name w:val="Содержимое таблицы"/>
    <w:basedOn w:val="a"/>
    <w:rsid w:val="00833F5E"/>
    <w:pPr>
      <w:widowControl/>
      <w:suppressLineNumbers/>
      <w:suppressAutoHyphens/>
      <w:autoSpaceDE/>
      <w:autoSpaceDN/>
    </w:pPr>
    <w:rPr>
      <w:b/>
      <w:i/>
      <w:sz w:val="200"/>
      <w:szCs w:val="200"/>
      <w:lang w:val="ru-RU" w:eastAsia="ar-SA"/>
    </w:rPr>
  </w:style>
  <w:style w:type="table" w:customStyle="1" w:styleId="81">
    <w:name w:val="Сетка таблицы8"/>
    <w:basedOn w:val="a1"/>
    <w:next w:val="afd"/>
    <w:rsid w:val="00833F5E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d"/>
    <w:rsid w:val="00833F5E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">
    <w:name w:val="Заголовок №2_"/>
    <w:basedOn w:val="a0"/>
    <w:link w:val="2f"/>
    <w:locked/>
    <w:rsid w:val="00407925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2f">
    <w:name w:val="Заголовок №2"/>
    <w:basedOn w:val="a"/>
    <w:link w:val="2e"/>
    <w:rsid w:val="00407925"/>
    <w:pPr>
      <w:shd w:val="clear" w:color="auto" w:fill="FFFFFF"/>
      <w:autoSpaceDE/>
      <w:autoSpaceDN/>
      <w:spacing w:line="244" w:lineRule="auto"/>
      <w:outlineLvl w:val="1"/>
    </w:pPr>
    <w:rPr>
      <w:rFonts w:ascii="Arial" w:eastAsia="Arial" w:hAnsi="Arial" w:cs="Arial"/>
      <w:b/>
      <w:bCs/>
      <w:sz w:val="20"/>
      <w:szCs w:val="20"/>
      <w:lang w:val="ru-RU"/>
    </w:rPr>
  </w:style>
  <w:style w:type="paragraph" w:customStyle="1" w:styleId="zag1">
    <w:name w:val="zag_1"/>
    <w:basedOn w:val="a"/>
    <w:rsid w:val="00946568"/>
    <w:pPr>
      <w:widowControl/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36"/>
      <w:szCs w:val="36"/>
      <w:lang w:val="ru-RU" w:eastAsia="ru-RU"/>
    </w:rPr>
  </w:style>
  <w:style w:type="paragraph" w:customStyle="1" w:styleId="zag2">
    <w:name w:val="zag_2"/>
    <w:basedOn w:val="a"/>
    <w:rsid w:val="00946568"/>
    <w:pPr>
      <w:widowControl/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pacing w:val="48"/>
      <w:sz w:val="31"/>
      <w:szCs w:val="31"/>
      <w:lang w:val="ru-RU" w:eastAsia="ru-RU"/>
    </w:rPr>
  </w:style>
  <w:style w:type="paragraph" w:customStyle="1" w:styleId="zag4">
    <w:name w:val="zag_4"/>
    <w:basedOn w:val="a"/>
    <w:rsid w:val="00946568"/>
    <w:pPr>
      <w:widowControl/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zag5">
    <w:name w:val="zag_5"/>
    <w:basedOn w:val="a"/>
    <w:qFormat/>
    <w:rsid w:val="00946568"/>
    <w:pPr>
      <w:widowControl/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ru-RU" w:eastAsia="ru-RU"/>
    </w:rPr>
  </w:style>
  <w:style w:type="character" w:styleId="afff2">
    <w:name w:val="Strong"/>
    <w:qFormat/>
    <w:rsid w:val="00946568"/>
    <w:rPr>
      <w:b/>
      <w:bCs/>
    </w:rPr>
  </w:style>
  <w:style w:type="character" w:customStyle="1" w:styleId="svetliy1">
    <w:name w:val="svetliy1"/>
    <w:rsid w:val="00946568"/>
    <w:rPr>
      <w:b w:val="0"/>
      <w:bCs w:val="0"/>
    </w:rPr>
  </w:style>
  <w:style w:type="character" w:customStyle="1" w:styleId="19">
    <w:name w:val="Заголовок №1_"/>
    <w:basedOn w:val="a0"/>
    <w:link w:val="1a"/>
    <w:locked/>
    <w:rsid w:val="00946568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1a">
    <w:name w:val="Заголовок №1"/>
    <w:basedOn w:val="a"/>
    <w:link w:val="19"/>
    <w:rsid w:val="00946568"/>
    <w:pPr>
      <w:shd w:val="clear" w:color="auto" w:fill="FFFFFF"/>
      <w:autoSpaceDE/>
      <w:autoSpaceDN/>
      <w:spacing w:after="60"/>
      <w:outlineLvl w:val="0"/>
    </w:pPr>
    <w:rPr>
      <w:rFonts w:ascii="Arial" w:eastAsia="Arial" w:hAnsi="Arial" w:cs="Arial"/>
      <w:b/>
      <w:bCs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0" w:qFormat="1"/>
    <w:lsdException w:name="heading 3" w:uiPriority="1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Message Header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958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link w:val="10"/>
    <w:qFormat/>
    <w:rsid w:val="00833F5E"/>
    <w:pPr>
      <w:spacing w:before="9"/>
      <w:ind w:left="40"/>
      <w:outlineLvl w:val="0"/>
    </w:pPr>
    <w:rPr>
      <w:sz w:val="28"/>
      <w:szCs w:val="28"/>
    </w:rPr>
  </w:style>
  <w:style w:type="paragraph" w:styleId="2">
    <w:name w:val="heading 2"/>
    <w:basedOn w:val="a"/>
    <w:link w:val="20"/>
    <w:qFormat/>
    <w:rsid w:val="00833F5E"/>
    <w:pPr>
      <w:spacing w:before="4" w:line="274" w:lineRule="exact"/>
      <w:ind w:left="81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833F5E"/>
    <w:pPr>
      <w:ind w:left="102"/>
      <w:outlineLvl w:val="2"/>
    </w:pPr>
    <w:rPr>
      <w:b/>
      <w:bCs/>
      <w:i/>
      <w:sz w:val="24"/>
      <w:szCs w:val="24"/>
    </w:rPr>
  </w:style>
  <w:style w:type="paragraph" w:styleId="4">
    <w:name w:val="heading 4"/>
    <w:basedOn w:val="a"/>
    <w:next w:val="a"/>
    <w:link w:val="40"/>
    <w:qFormat/>
    <w:rsid w:val="00833F5E"/>
    <w:pPr>
      <w:keepNext/>
      <w:widowControl/>
      <w:adjustRightInd w:val="0"/>
      <w:spacing w:line="360" w:lineRule="auto"/>
      <w:outlineLvl w:val="3"/>
    </w:pPr>
    <w:rPr>
      <w:sz w:val="28"/>
      <w:szCs w:val="28"/>
      <w:lang w:val="ru-RU" w:eastAsia="ru-RU"/>
    </w:rPr>
  </w:style>
  <w:style w:type="paragraph" w:styleId="5">
    <w:name w:val="heading 5"/>
    <w:basedOn w:val="a"/>
    <w:next w:val="a"/>
    <w:link w:val="50"/>
    <w:qFormat/>
    <w:rsid w:val="00833F5E"/>
    <w:pPr>
      <w:keepNext/>
      <w:widowControl/>
      <w:autoSpaceDE/>
      <w:autoSpaceDN/>
      <w:jc w:val="center"/>
      <w:outlineLvl w:val="4"/>
    </w:pPr>
    <w:rPr>
      <w:b/>
      <w:bCs/>
      <w:sz w:val="24"/>
      <w:szCs w:val="24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3F5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833F5E"/>
    <w:pPr>
      <w:widowControl/>
      <w:autoSpaceDE/>
      <w:autoSpaceDN/>
      <w:spacing w:before="240" w:after="60"/>
      <w:outlineLvl w:val="7"/>
    </w:pPr>
    <w:rPr>
      <w:rFonts w:eastAsia="Calibri"/>
      <w:i/>
      <w:i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F5E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rsid w:val="00833F5E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833F5E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rsid w:val="00833F5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33F5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833F5E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80">
    <w:name w:val="Заголовок 8 Знак"/>
    <w:basedOn w:val="a0"/>
    <w:link w:val="8"/>
    <w:rsid w:val="00833F5E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833F5E"/>
    <w:pPr>
      <w:tabs>
        <w:tab w:val="left" w:pos="993"/>
      </w:tabs>
      <w:suppressAutoHyphens/>
      <w:overflowPunct w:val="0"/>
      <w:autoSpaceDE/>
      <w:autoSpaceDN/>
      <w:spacing w:line="360" w:lineRule="auto"/>
      <w:ind w:firstLine="720"/>
      <w:jc w:val="both"/>
    </w:pPr>
    <w:rPr>
      <w:rFonts w:eastAsia="Andale Sans UI"/>
      <w:kern w:val="1"/>
      <w:sz w:val="28"/>
      <w:szCs w:val="20"/>
      <w:lang w:val="ru-RU" w:eastAsia="ar-SA"/>
    </w:rPr>
  </w:style>
  <w:style w:type="paragraph" w:styleId="a3">
    <w:name w:val="header"/>
    <w:basedOn w:val="a"/>
    <w:link w:val="a4"/>
    <w:uiPriority w:val="99"/>
    <w:unhideWhenUsed/>
    <w:rsid w:val="00833F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3F5E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833F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33F5E"/>
    <w:rPr>
      <w:rFonts w:ascii="Times New Roman" w:eastAsia="Times New Roman" w:hAnsi="Times New Roman" w:cs="Times New Roman"/>
      <w:lang w:val="en-US"/>
    </w:rPr>
  </w:style>
  <w:style w:type="table" w:customStyle="1" w:styleId="TableNormal">
    <w:name w:val="Table Normal"/>
    <w:uiPriority w:val="2"/>
    <w:semiHidden/>
    <w:unhideWhenUsed/>
    <w:qFormat/>
    <w:rsid w:val="00833F5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833F5E"/>
    <w:pPr>
      <w:ind w:left="102"/>
    </w:pPr>
    <w:rPr>
      <w:b/>
      <w:bCs/>
      <w:sz w:val="24"/>
      <w:szCs w:val="24"/>
    </w:rPr>
  </w:style>
  <w:style w:type="paragraph" w:styleId="22">
    <w:name w:val="toc 2"/>
    <w:basedOn w:val="a"/>
    <w:uiPriority w:val="1"/>
    <w:qFormat/>
    <w:rsid w:val="00833F5E"/>
    <w:pPr>
      <w:ind w:left="102"/>
    </w:pPr>
    <w:rPr>
      <w:sz w:val="24"/>
      <w:szCs w:val="24"/>
    </w:rPr>
  </w:style>
  <w:style w:type="paragraph" w:styleId="31">
    <w:name w:val="toc 3"/>
    <w:basedOn w:val="a"/>
    <w:uiPriority w:val="1"/>
    <w:qFormat/>
    <w:rsid w:val="00833F5E"/>
    <w:pPr>
      <w:ind w:left="385"/>
    </w:pPr>
    <w:rPr>
      <w:sz w:val="24"/>
      <w:szCs w:val="24"/>
    </w:rPr>
  </w:style>
  <w:style w:type="paragraph" w:styleId="41">
    <w:name w:val="toc 4"/>
    <w:basedOn w:val="a"/>
    <w:uiPriority w:val="1"/>
    <w:qFormat/>
    <w:rsid w:val="00833F5E"/>
    <w:pPr>
      <w:ind w:left="102" w:right="391" w:firstLine="453"/>
    </w:pPr>
    <w:rPr>
      <w:sz w:val="24"/>
      <w:szCs w:val="24"/>
    </w:rPr>
  </w:style>
  <w:style w:type="paragraph" w:styleId="51">
    <w:name w:val="toc 5"/>
    <w:basedOn w:val="a"/>
    <w:uiPriority w:val="1"/>
    <w:qFormat/>
    <w:rsid w:val="00833F5E"/>
    <w:pPr>
      <w:ind w:left="1448" w:hanging="780"/>
    </w:pPr>
    <w:rPr>
      <w:sz w:val="24"/>
      <w:szCs w:val="24"/>
    </w:rPr>
  </w:style>
  <w:style w:type="paragraph" w:styleId="a7">
    <w:name w:val="Body Text"/>
    <w:basedOn w:val="a"/>
    <w:link w:val="a8"/>
    <w:qFormat/>
    <w:rsid w:val="00833F5E"/>
    <w:pPr>
      <w:ind w:left="102"/>
      <w:jc w:val="both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rsid w:val="00833F5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List Paragraph"/>
    <w:basedOn w:val="a"/>
    <w:link w:val="aa"/>
    <w:uiPriority w:val="34"/>
    <w:qFormat/>
    <w:rsid w:val="00833F5E"/>
    <w:pPr>
      <w:ind w:left="10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833F5E"/>
  </w:style>
  <w:style w:type="paragraph" w:styleId="ab">
    <w:name w:val="Balloon Text"/>
    <w:basedOn w:val="a"/>
    <w:link w:val="ac"/>
    <w:uiPriority w:val="99"/>
    <w:semiHidden/>
    <w:unhideWhenUsed/>
    <w:rsid w:val="00833F5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33F5E"/>
    <w:rPr>
      <w:rFonts w:ascii="Tahoma" w:eastAsia="Times New Roman" w:hAnsi="Tahoma" w:cs="Tahoma"/>
      <w:sz w:val="16"/>
      <w:szCs w:val="16"/>
      <w:lang w:val="en-US"/>
    </w:rPr>
  </w:style>
  <w:style w:type="character" w:customStyle="1" w:styleId="Zag11">
    <w:name w:val="Zag_11"/>
    <w:rsid w:val="00833F5E"/>
  </w:style>
  <w:style w:type="paragraph" w:customStyle="1" w:styleId="ad">
    <w:name w:val="Базовый"/>
    <w:rsid w:val="00833F5E"/>
    <w:pPr>
      <w:widowControl w:val="0"/>
      <w:tabs>
        <w:tab w:val="left" w:pos="454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ae">
    <w:name w:val="Новый"/>
    <w:basedOn w:val="ad"/>
    <w:rsid w:val="00833F5E"/>
    <w:pPr>
      <w:widowControl/>
      <w:autoSpaceDE/>
      <w:spacing w:line="360" w:lineRule="atLeast"/>
      <w:ind w:firstLine="454"/>
      <w:jc w:val="both"/>
    </w:pPr>
    <w:rPr>
      <w:sz w:val="28"/>
      <w:lang w:val="ru-RU"/>
    </w:rPr>
  </w:style>
  <w:style w:type="character" w:customStyle="1" w:styleId="af">
    <w:name w:val="Основной текст_"/>
    <w:link w:val="23"/>
    <w:rsid w:val="00833F5E"/>
    <w:rPr>
      <w:spacing w:val="-10"/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f"/>
    <w:rsid w:val="00833F5E"/>
    <w:pPr>
      <w:widowControl/>
      <w:shd w:val="clear" w:color="auto" w:fill="FFFFFF"/>
      <w:autoSpaceDE/>
      <w:autoSpaceDN/>
      <w:spacing w:after="360" w:line="0" w:lineRule="atLeast"/>
      <w:ind w:hanging="1160"/>
    </w:pPr>
    <w:rPr>
      <w:rFonts w:asciiTheme="minorHAnsi" w:eastAsiaTheme="minorHAnsi" w:hAnsiTheme="minorHAnsi" w:cstheme="minorBidi"/>
      <w:spacing w:val="-10"/>
      <w:sz w:val="27"/>
      <w:szCs w:val="27"/>
      <w:lang w:val="ru-RU"/>
    </w:rPr>
  </w:style>
  <w:style w:type="character" w:customStyle="1" w:styleId="13pt0pt">
    <w:name w:val="Основной текст + 13 pt;Интервал 0 pt"/>
    <w:rsid w:val="00833F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paragraph" w:styleId="af0">
    <w:name w:val="Body Text First Indent"/>
    <w:basedOn w:val="a7"/>
    <w:link w:val="af1"/>
    <w:unhideWhenUsed/>
    <w:rsid w:val="00833F5E"/>
    <w:pPr>
      <w:ind w:left="0" w:firstLine="360"/>
      <w:jc w:val="left"/>
    </w:pPr>
    <w:rPr>
      <w:sz w:val="22"/>
      <w:szCs w:val="22"/>
    </w:rPr>
  </w:style>
  <w:style w:type="character" w:customStyle="1" w:styleId="af1">
    <w:name w:val="Красная строка Знак"/>
    <w:basedOn w:val="a8"/>
    <w:link w:val="af0"/>
    <w:rsid w:val="00833F5E"/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833F5E"/>
  </w:style>
  <w:style w:type="character" w:styleId="af2">
    <w:name w:val="Hyperlink"/>
    <w:uiPriority w:val="99"/>
    <w:rsid w:val="00833F5E"/>
    <w:rPr>
      <w:color w:val="0000FF"/>
      <w:u w:val="single"/>
    </w:rPr>
  </w:style>
  <w:style w:type="character" w:styleId="af3">
    <w:name w:val="FollowedHyperlink"/>
    <w:semiHidden/>
    <w:rsid w:val="00833F5E"/>
    <w:rPr>
      <w:rFonts w:cs="Times New Roman"/>
      <w:color w:val="800080"/>
      <w:u w:val="single"/>
    </w:rPr>
  </w:style>
  <w:style w:type="paragraph" w:styleId="af4">
    <w:name w:val="Title"/>
    <w:basedOn w:val="a"/>
    <w:link w:val="af5"/>
    <w:qFormat/>
    <w:rsid w:val="00833F5E"/>
    <w:pPr>
      <w:widowControl/>
      <w:autoSpaceDE/>
      <w:autoSpaceDN/>
      <w:jc w:val="center"/>
    </w:pPr>
    <w:rPr>
      <w:rFonts w:ascii="Arial" w:eastAsia="Calibri" w:hAnsi="Arial"/>
      <w:b/>
      <w:bCs/>
      <w:sz w:val="24"/>
      <w:szCs w:val="24"/>
      <w:lang w:val="ru-RU" w:eastAsia="ru-RU"/>
    </w:rPr>
  </w:style>
  <w:style w:type="character" w:customStyle="1" w:styleId="af5">
    <w:name w:val="Название Знак"/>
    <w:basedOn w:val="a0"/>
    <w:link w:val="af4"/>
    <w:rsid w:val="00833F5E"/>
    <w:rPr>
      <w:rFonts w:ascii="Arial" w:eastAsia="Calibri" w:hAnsi="Arial" w:cs="Times New Roman"/>
      <w:b/>
      <w:bCs/>
      <w:sz w:val="24"/>
      <w:szCs w:val="24"/>
      <w:lang w:eastAsia="ru-RU"/>
    </w:rPr>
  </w:style>
  <w:style w:type="paragraph" w:styleId="af6">
    <w:name w:val="Subtitle"/>
    <w:basedOn w:val="a"/>
    <w:link w:val="af7"/>
    <w:qFormat/>
    <w:rsid w:val="00833F5E"/>
    <w:pPr>
      <w:widowControl/>
      <w:autoSpaceDE/>
      <w:autoSpaceDN/>
      <w:spacing w:before="120"/>
      <w:jc w:val="center"/>
    </w:pPr>
    <w:rPr>
      <w:rFonts w:ascii="Arial" w:eastAsia="Calibri" w:hAnsi="Arial"/>
      <w:b/>
      <w:bCs/>
      <w:caps/>
      <w:sz w:val="24"/>
      <w:szCs w:val="24"/>
      <w:lang w:val="ru-RU" w:eastAsia="ru-RU"/>
    </w:rPr>
  </w:style>
  <w:style w:type="character" w:customStyle="1" w:styleId="af7">
    <w:name w:val="Подзаголовок Знак"/>
    <w:basedOn w:val="a0"/>
    <w:link w:val="af6"/>
    <w:rsid w:val="00833F5E"/>
    <w:rPr>
      <w:rFonts w:ascii="Arial" w:eastAsia="Calibri" w:hAnsi="Arial" w:cs="Times New Roman"/>
      <w:b/>
      <w:bCs/>
      <w:caps/>
      <w:sz w:val="24"/>
      <w:szCs w:val="24"/>
      <w:lang w:eastAsia="ru-RU"/>
    </w:rPr>
  </w:style>
  <w:style w:type="paragraph" w:styleId="af8">
    <w:name w:val="Block Text"/>
    <w:basedOn w:val="a"/>
    <w:rsid w:val="00833F5E"/>
    <w:pPr>
      <w:widowControl/>
      <w:autoSpaceDE/>
      <w:autoSpaceDN/>
      <w:ind w:left="2992" w:right="2981"/>
      <w:jc w:val="both"/>
    </w:pPr>
    <w:rPr>
      <w:rFonts w:ascii="Arial" w:eastAsia="Calibri" w:hAnsi="Arial"/>
      <w:sz w:val="18"/>
      <w:szCs w:val="24"/>
      <w:lang w:val="ru-RU" w:eastAsia="ru-RU"/>
    </w:rPr>
  </w:style>
  <w:style w:type="paragraph" w:customStyle="1" w:styleId="13">
    <w:name w:val="Без интервала1"/>
    <w:rsid w:val="00833F5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833F5E"/>
    <w:pPr>
      <w:widowControl/>
      <w:autoSpaceDE/>
      <w:autoSpaceDN/>
      <w:ind w:left="720"/>
    </w:pPr>
    <w:rPr>
      <w:rFonts w:eastAsia="Calibri"/>
      <w:sz w:val="24"/>
      <w:szCs w:val="24"/>
      <w:lang w:val="ru-RU" w:eastAsia="ru-RU"/>
    </w:rPr>
  </w:style>
  <w:style w:type="paragraph" w:customStyle="1" w:styleId="Default">
    <w:name w:val="Default"/>
    <w:qFormat/>
    <w:rsid w:val="00833F5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33F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33F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33F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833F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9">
    <w:name w:val="Основной"/>
    <w:basedOn w:val="a"/>
    <w:link w:val="afa"/>
    <w:rsid w:val="00833F5E"/>
    <w:pPr>
      <w:widowControl/>
      <w:adjustRightInd w:val="0"/>
      <w:spacing w:line="214" w:lineRule="atLeast"/>
      <w:ind w:firstLine="283"/>
      <w:jc w:val="both"/>
    </w:pPr>
    <w:rPr>
      <w:rFonts w:ascii="NewtonCSanPin" w:eastAsia="Calibri" w:hAnsi="NewtonCSanPin" w:cs="NewtonCSanPin"/>
      <w:color w:val="000000"/>
      <w:sz w:val="21"/>
      <w:szCs w:val="21"/>
      <w:lang w:val="ru-RU" w:eastAsia="ru-RU"/>
    </w:rPr>
  </w:style>
  <w:style w:type="paragraph" w:customStyle="1" w:styleId="afb">
    <w:name w:val="Буллит"/>
    <w:basedOn w:val="af9"/>
    <w:rsid w:val="00833F5E"/>
    <w:pPr>
      <w:ind w:firstLine="244"/>
    </w:pPr>
  </w:style>
  <w:style w:type="paragraph" w:customStyle="1" w:styleId="Style5">
    <w:name w:val="Style5"/>
    <w:basedOn w:val="a"/>
    <w:rsid w:val="00833F5E"/>
    <w:pPr>
      <w:adjustRightInd w:val="0"/>
      <w:spacing w:line="235" w:lineRule="exact"/>
      <w:ind w:firstLine="461"/>
      <w:jc w:val="both"/>
    </w:pPr>
    <w:rPr>
      <w:rFonts w:ascii="Arial" w:eastAsia="Calibri" w:hAnsi="Arial"/>
      <w:sz w:val="24"/>
      <w:szCs w:val="24"/>
      <w:lang w:val="ru-RU" w:eastAsia="ru-RU"/>
    </w:rPr>
  </w:style>
  <w:style w:type="paragraph" w:customStyle="1" w:styleId="Style13">
    <w:name w:val="Style13"/>
    <w:basedOn w:val="a"/>
    <w:rsid w:val="00833F5E"/>
    <w:pPr>
      <w:adjustRightInd w:val="0"/>
      <w:spacing w:line="230" w:lineRule="exact"/>
      <w:jc w:val="center"/>
    </w:pPr>
    <w:rPr>
      <w:rFonts w:ascii="Arial" w:eastAsia="Calibri" w:hAnsi="Arial"/>
      <w:sz w:val="24"/>
      <w:szCs w:val="24"/>
      <w:lang w:val="ru-RU" w:eastAsia="ru-RU"/>
    </w:rPr>
  </w:style>
  <w:style w:type="paragraph" w:customStyle="1" w:styleId="Style14">
    <w:name w:val="Style14"/>
    <w:basedOn w:val="a"/>
    <w:rsid w:val="00833F5E"/>
    <w:pPr>
      <w:adjustRightInd w:val="0"/>
      <w:spacing w:line="226" w:lineRule="exact"/>
      <w:ind w:firstLine="182"/>
    </w:pPr>
    <w:rPr>
      <w:rFonts w:ascii="Arial" w:eastAsia="Calibri" w:hAnsi="Arial"/>
      <w:sz w:val="24"/>
      <w:szCs w:val="24"/>
      <w:lang w:val="ru-RU" w:eastAsia="ru-RU"/>
    </w:rPr>
  </w:style>
  <w:style w:type="character" w:customStyle="1" w:styleId="15">
    <w:name w:val="Основной текст Знак1"/>
    <w:uiPriority w:val="99"/>
    <w:semiHidden/>
    <w:rsid w:val="00833F5E"/>
    <w:rPr>
      <w:rFonts w:cs="Times New Roman"/>
    </w:rPr>
  </w:style>
  <w:style w:type="character" w:customStyle="1" w:styleId="afc">
    <w:name w:val="Основной текст + Полужирный"/>
    <w:rsid w:val="00833F5E"/>
    <w:rPr>
      <w:b/>
      <w:sz w:val="22"/>
    </w:rPr>
  </w:style>
  <w:style w:type="character" w:customStyle="1" w:styleId="42">
    <w:name w:val="Подпись к таблице4"/>
    <w:rsid w:val="00833F5E"/>
    <w:rPr>
      <w:rFonts w:ascii="Times New Roman" w:hAnsi="Times New Roman"/>
      <w:b/>
      <w:spacing w:val="0"/>
      <w:sz w:val="20"/>
    </w:rPr>
  </w:style>
  <w:style w:type="character" w:customStyle="1" w:styleId="32">
    <w:name w:val="Подпись к таблице3"/>
    <w:rsid w:val="00833F5E"/>
    <w:rPr>
      <w:rFonts w:ascii="Times New Roman" w:hAnsi="Times New Roman"/>
      <w:b/>
      <w:noProof/>
      <w:spacing w:val="0"/>
      <w:sz w:val="20"/>
    </w:rPr>
  </w:style>
  <w:style w:type="character" w:customStyle="1" w:styleId="1256">
    <w:name w:val="Основной текст (12)56"/>
    <w:rsid w:val="00833F5E"/>
    <w:rPr>
      <w:rFonts w:ascii="Times New Roman" w:hAnsi="Times New Roman"/>
      <w:spacing w:val="0"/>
      <w:sz w:val="19"/>
    </w:rPr>
  </w:style>
  <w:style w:type="character" w:customStyle="1" w:styleId="1255">
    <w:name w:val="Основной текст (12)55"/>
    <w:rsid w:val="00833F5E"/>
    <w:rPr>
      <w:rFonts w:ascii="Times New Roman" w:hAnsi="Times New Roman"/>
      <w:spacing w:val="0"/>
      <w:sz w:val="19"/>
    </w:rPr>
  </w:style>
  <w:style w:type="character" w:customStyle="1" w:styleId="1254">
    <w:name w:val="Основной текст (12)54"/>
    <w:rsid w:val="00833F5E"/>
    <w:rPr>
      <w:rFonts w:ascii="Times New Roman" w:hAnsi="Times New Roman"/>
      <w:noProof/>
      <w:spacing w:val="0"/>
      <w:sz w:val="19"/>
    </w:rPr>
  </w:style>
  <w:style w:type="character" w:customStyle="1" w:styleId="1512">
    <w:name w:val="Основной текст (15)12"/>
    <w:rsid w:val="00833F5E"/>
    <w:rPr>
      <w:rFonts w:ascii="Times New Roman" w:hAnsi="Times New Roman"/>
      <w:i/>
      <w:spacing w:val="0"/>
      <w:sz w:val="19"/>
    </w:rPr>
  </w:style>
  <w:style w:type="character" w:customStyle="1" w:styleId="1253">
    <w:name w:val="Основной текст (12)53"/>
    <w:rsid w:val="00833F5E"/>
    <w:rPr>
      <w:rFonts w:ascii="Times New Roman" w:hAnsi="Times New Roman"/>
      <w:spacing w:val="0"/>
      <w:sz w:val="19"/>
    </w:rPr>
  </w:style>
  <w:style w:type="table" w:styleId="afd">
    <w:name w:val="Table Grid"/>
    <w:basedOn w:val="a1"/>
    <w:rsid w:val="00833F5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"/>
    <w:rsid w:val="00833F5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rsid w:val="00833F5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rsid w:val="00833F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List 2"/>
    <w:basedOn w:val="a"/>
    <w:rsid w:val="00833F5E"/>
    <w:pPr>
      <w:widowControl/>
      <w:autoSpaceDE/>
      <w:autoSpaceDN/>
      <w:ind w:left="566" w:hanging="283"/>
    </w:pPr>
    <w:rPr>
      <w:rFonts w:eastAsia="Calibri"/>
      <w:sz w:val="24"/>
      <w:szCs w:val="24"/>
      <w:lang w:val="ru-RU" w:eastAsia="ru-RU"/>
    </w:rPr>
  </w:style>
  <w:style w:type="paragraph" w:styleId="afe">
    <w:name w:val="Normal (Web)"/>
    <w:basedOn w:val="a"/>
    <w:unhideWhenUsed/>
    <w:qFormat/>
    <w:rsid w:val="00833F5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table" w:customStyle="1" w:styleId="43">
    <w:name w:val="Сетка таблицы4"/>
    <w:basedOn w:val="a1"/>
    <w:next w:val="afd"/>
    <w:uiPriority w:val="59"/>
    <w:rsid w:val="00833F5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833F5E"/>
  </w:style>
  <w:style w:type="numbering" w:customStyle="1" w:styleId="111">
    <w:name w:val="Нет списка111"/>
    <w:next w:val="a2"/>
    <w:uiPriority w:val="99"/>
    <w:semiHidden/>
    <w:unhideWhenUsed/>
    <w:rsid w:val="00833F5E"/>
  </w:style>
  <w:style w:type="character" w:styleId="aff">
    <w:name w:val="page number"/>
    <w:basedOn w:val="a0"/>
    <w:rsid w:val="00833F5E"/>
  </w:style>
  <w:style w:type="paragraph" w:styleId="aff0">
    <w:name w:val="No Spacing"/>
    <w:link w:val="aff1"/>
    <w:qFormat/>
    <w:rsid w:val="00833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52">
    <w:name w:val="Сетка таблицы5"/>
    <w:basedOn w:val="a1"/>
    <w:next w:val="afd"/>
    <w:uiPriority w:val="59"/>
    <w:rsid w:val="00833F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833F5E"/>
  </w:style>
  <w:style w:type="table" w:customStyle="1" w:styleId="112">
    <w:name w:val="Сетка таблицы11"/>
    <w:basedOn w:val="a1"/>
    <w:next w:val="afd"/>
    <w:rsid w:val="00833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"/>
    <w:basedOn w:val="a1"/>
    <w:next w:val="afd"/>
    <w:uiPriority w:val="59"/>
    <w:rsid w:val="00833F5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d"/>
    <w:rsid w:val="00833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6">
    <w:name w:val="Нет списка2"/>
    <w:next w:val="a2"/>
    <w:uiPriority w:val="99"/>
    <w:semiHidden/>
    <w:unhideWhenUsed/>
    <w:rsid w:val="00833F5E"/>
  </w:style>
  <w:style w:type="numbering" w:customStyle="1" w:styleId="120">
    <w:name w:val="Нет списка12"/>
    <w:next w:val="a2"/>
    <w:uiPriority w:val="99"/>
    <w:semiHidden/>
    <w:unhideWhenUsed/>
    <w:rsid w:val="00833F5E"/>
  </w:style>
  <w:style w:type="numbering" w:customStyle="1" w:styleId="1120">
    <w:name w:val="Нет списка112"/>
    <w:next w:val="a2"/>
    <w:uiPriority w:val="99"/>
    <w:semiHidden/>
    <w:unhideWhenUsed/>
    <w:rsid w:val="00833F5E"/>
  </w:style>
  <w:style w:type="numbering" w:customStyle="1" w:styleId="1112">
    <w:name w:val="Нет списка1112"/>
    <w:next w:val="a2"/>
    <w:semiHidden/>
    <w:unhideWhenUsed/>
    <w:rsid w:val="00833F5E"/>
  </w:style>
  <w:style w:type="numbering" w:customStyle="1" w:styleId="11111">
    <w:name w:val="Нет списка11111"/>
    <w:next w:val="a2"/>
    <w:semiHidden/>
    <w:unhideWhenUsed/>
    <w:rsid w:val="00833F5E"/>
  </w:style>
  <w:style w:type="character" w:customStyle="1" w:styleId="c8">
    <w:name w:val="c8"/>
    <w:basedOn w:val="a0"/>
    <w:rsid w:val="00833F5E"/>
  </w:style>
  <w:style w:type="character" w:customStyle="1" w:styleId="c0">
    <w:name w:val="c0"/>
    <w:basedOn w:val="a0"/>
    <w:rsid w:val="00833F5E"/>
  </w:style>
  <w:style w:type="character" w:styleId="aff2">
    <w:name w:val="Emphasis"/>
    <w:basedOn w:val="a0"/>
    <w:qFormat/>
    <w:rsid w:val="00833F5E"/>
    <w:rPr>
      <w:i/>
      <w:iCs/>
    </w:rPr>
  </w:style>
  <w:style w:type="character" w:customStyle="1" w:styleId="17">
    <w:name w:val="Основной текст1"/>
    <w:rsid w:val="00833F5E"/>
    <w:rPr>
      <w:rFonts w:ascii="Times New Roman" w:eastAsia="Times New Roman" w:hAnsi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afa">
    <w:name w:val="Основной Знак"/>
    <w:link w:val="af9"/>
    <w:locked/>
    <w:rsid w:val="00833F5E"/>
    <w:rPr>
      <w:rFonts w:ascii="NewtonCSanPin" w:eastAsia="Calibri" w:hAnsi="NewtonCSanPin" w:cs="NewtonCSanPin"/>
      <w:color w:val="000000"/>
      <w:sz w:val="21"/>
      <w:szCs w:val="21"/>
      <w:lang w:eastAsia="ru-RU"/>
    </w:rPr>
  </w:style>
  <w:style w:type="character" w:customStyle="1" w:styleId="27">
    <w:name w:val="Основной текст (2)_"/>
    <w:basedOn w:val="a0"/>
    <w:link w:val="28"/>
    <w:rsid w:val="00833F5E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833F5E"/>
    <w:pPr>
      <w:shd w:val="clear" w:color="auto" w:fill="FFFFFF"/>
      <w:autoSpaceDE/>
      <w:autoSpaceDN/>
      <w:spacing w:line="0" w:lineRule="atLeast"/>
    </w:pPr>
    <w:rPr>
      <w:spacing w:val="-10"/>
      <w:lang w:val="ru-RU"/>
    </w:rPr>
  </w:style>
  <w:style w:type="character" w:customStyle="1" w:styleId="20pt">
    <w:name w:val="Основной текст (2) + Курсив;Интервал 0 pt"/>
    <w:basedOn w:val="27"/>
    <w:rsid w:val="00833F5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34">
    <w:name w:val="Body Text Indent 3"/>
    <w:basedOn w:val="a"/>
    <w:link w:val="35"/>
    <w:uiPriority w:val="99"/>
    <w:semiHidden/>
    <w:unhideWhenUsed/>
    <w:rsid w:val="00833F5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833F5E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aff3">
    <w:name w:val="Plain Text"/>
    <w:basedOn w:val="a"/>
    <w:link w:val="aff4"/>
    <w:semiHidden/>
    <w:unhideWhenUsed/>
    <w:rsid w:val="00833F5E"/>
    <w:pPr>
      <w:widowControl/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aff4">
    <w:name w:val="Текст Знак"/>
    <w:basedOn w:val="a0"/>
    <w:link w:val="aff3"/>
    <w:semiHidden/>
    <w:rsid w:val="00833F5E"/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c28">
    <w:name w:val="c28"/>
    <w:basedOn w:val="a0"/>
    <w:rsid w:val="00833F5E"/>
  </w:style>
  <w:style w:type="paragraph" w:customStyle="1" w:styleId="c4">
    <w:name w:val="c4"/>
    <w:basedOn w:val="a"/>
    <w:rsid w:val="00833F5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c15">
    <w:name w:val="c15"/>
    <w:basedOn w:val="a0"/>
    <w:rsid w:val="00833F5E"/>
  </w:style>
  <w:style w:type="paragraph" w:customStyle="1" w:styleId="212">
    <w:name w:val="Основной текст 21"/>
    <w:basedOn w:val="a"/>
    <w:uiPriority w:val="99"/>
    <w:rsid w:val="00833F5E"/>
    <w:pPr>
      <w:widowControl/>
      <w:tabs>
        <w:tab w:val="left" w:pos="8222"/>
      </w:tabs>
      <w:autoSpaceDE/>
      <w:autoSpaceDN/>
      <w:ind w:right="-1759"/>
    </w:pPr>
    <w:rPr>
      <w:sz w:val="28"/>
      <w:szCs w:val="20"/>
      <w:lang w:val="ru-RU" w:eastAsia="ru-RU"/>
    </w:rPr>
  </w:style>
  <w:style w:type="paragraph" w:customStyle="1" w:styleId="Standard">
    <w:name w:val="Standard"/>
    <w:rsid w:val="00833F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f5">
    <w:name w:val="Body Text Indent"/>
    <w:basedOn w:val="a"/>
    <w:link w:val="aff6"/>
    <w:uiPriority w:val="99"/>
    <w:semiHidden/>
    <w:unhideWhenUsed/>
    <w:rsid w:val="00833F5E"/>
    <w:pPr>
      <w:widowControl/>
      <w:autoSpaceDE/>
      <w:autoSpaceDN/>
      <w:spacing w:after="120" w:line="276" w:lineRule="auto"/>
      <w:ind w:left="283"/>
    </w:pPr>
    <w:rPr>
      <w:rFonts w:ascii="Calibri" w:hAnsi="Calibri"/>
      <w:lang w:val="ru-RU" w:eastAsia="ru-RU"/>
    </w:rPr>
  </w:style>
  <w:style w:type="character" w:customStyle="1" w:styleId="aff6">
    <w:name w:val="Основной текст с отступом Знак"/>
    <w:basedOn w:val="a0"/>
    <w:link w:val="aff5"/>
    <w:uiPriority w:val="99"/>
    <w:semiHidden/>
    <w:rsid w:val="00833F5E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rsid w:val="00833F5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833F5E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utback">
    <w:name w:val="butback"/>
    <w:basedOn w:val="a0"/>
    <w:rsid w:val="00833F5E"/>
  </w:style>
  <w:style w:type="character" w:customStyle="1" w:styleId="submenu-table">
    <w:name w:val="submenu-table"/>
    <w:basedOn w:val="a0"/>
    <w:rsid w:val="00833F5E"/>
  </w:style>
  <w:style w:type="paragraph" w:styleId="aff7">
    <w:name w:val="Document Map"/>
    <w:basedOn w:val="a"/>
    <w:link w:val="aff8"/>
    <w:uiPriority w:val="99"/>
    <w:semiHidden/>
    <w:unhideWhenUsed/>
    <w:rsid w:val="00833F5E"/>
    <w:pPr>
      <w:widowControl/>
      <w:autoSpaceDE/>
      <w:autoSpaceDN/>
    </w:pPr>
    <w:rPr>
      <w:rFonts w:ascii="Tahoma" w:eastAsia="Calibri" w:hAnsi="Tahoma"/>
      <w:sz w:val="16"/>
      <w:szCs w:val="16"/>
      <w:lang w:val="ru-RU" w:eastAsia="ru-RU"/>
    </w:rPr>
  </w:style>
  <w:style w:type="character" w:customStyle="1" w:styleId="aff8">
    <w:name w:val="Схема документа Знак"/>
    <w:basedOn w:val="a0"/>
    <w:link w:val="aff7"/>
    <w:uiPriority w:val="99"/>
    <w:semiHidden/>
    <w:rsid w:val="00833F5E"/>
    <w:rPr>
      <w:rFonts w:ascii="Tahoma" w:eastAsia="Calibri" w:hAnsi="Tahoma" w:cs="Times New Roman"/>
      <w:sz w:val="16"/>
      <w:szCs w:val="16"/>
      <w:lang w:eastAsia="ru-RU"/>
    </w:rPr>
  </w:style>
  <w:style w:type="paragraph" w:styleId="29">
    <w:name w:val="Body Text 2"/>
    <w:basedOn w:val="a"/>
    <w:link w:val="2a"/>
    <w:unhideWhenUsed/>
    <w:rsid w:val="00833F5E"/>
    <w:pPr>
      <w:widowControl/>
      <w:autoSpaceDE/>
      <w:autoSpaceDN/>
      <w:spacing w:after="120" w:line="480" w:lineRule="auto"/>
    </w:pPr>
    <w:rPr>
      <w:sz w:val="24"/>
      <w:szCs w:val="24"/>
      <w:lang w:val="ru-RU" w:eastAsia="ru-RU"/>
    </w:rPr>
  </w:style>
  <w:style w:type="character" w:customStyle="1" w:styleId="2a">
    <w:name w:val="Основной текст 2 Знак"/>
    <w:basedOn w:val="a0"/>
    <w:link w:val="29"/>
    <w:rsid w:val="00833F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Без интервала Знак"/>
    <w:basedOn w:val="a0"/>
    <w:link w:val="aff0"/>
    <w:uiPriority w:val="1"/>
    <w:rsid w:val="00833F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Абзац списка Знак"/>
    <w:link w:val="a9"/>
    <w:uiPriority w:val="34"/>
    <w:locked/>
    <w:rsid w:val="00833F5E"/>
    <w:rPr>
      <w:rFonts w:ascii="Times New Roman" w:eastAsia="Times New Roman" w:hAnsi="Times New Roman" w:cs="Times New Roman"/>
      <w:lang w:val="en-US"/>
    </w:rPr>
  </w:style>
  <w:style w:type="paragraph" w:customStyle="1" w:styleId="18">
    <w:name w:val="Содержание 1"/>
    <w:basedOn w:val="af9"/>
    <w:rsid w:val="00833F5E"/>
    <w:pPr>
      <w:suppressAutoHyphens/>
      <w:ind w:firstLine="0"/>
      <w:textAlignment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21">
    <w:name w:val="Средняя сетка 21"/>
    <w:basedOn w:val="a"/>
    <w:uiPriority w:val="1"/>
    <w:qFormat/>
    <w:rsid w:val="00833F5E"/>
    <w:pPr>
      <w:widowControl/>
      <w:numPr>
        <w:numId w:val="1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val="ru-RU" w:eastAsia="ru-RU"/>
    </w:rPr>
  </w:style>
  <w:style w:type="paragraph" w:customStyle="1" w:styleId="aff9">
    <w:name w:val="Таблица"/>
    <w:basedOn w:val="af9"/>
    <w:rsid w:val="00833F5E"/>
    <w:pPr>
      <w:tabs>
        <w:tab w:val="left" w:pos="4500"/>
        <w:tab w:val="left" w:pos="9180"/>
        <w:tab w:val="left" w:pos="9360"/>
      </w:tabs>
      <w:spacing w:line="194" w:lineRule="atLeast"/>
      <w:ind w:firstLine="0"/>
      <w:jc w:val="left"/>
      <w:textAlignment w:val="center"/>
    </w:pPr>
    <w:rPr>
      <w:rFonts w:eastAsia="Times New Roman" w:cs="Times New Roman"/>
      <w:sz w:val="19"/>
      <w:szCs w:val="19"/>
    </w:rPr>
  </w:style>
  <w:style w:type="paragraph" w:styleId="affa">
    <w:name w:val="Message Header"/>
    <w:basedOn w:val="aff9"/>
    <w:link w:val="affb"/>
    <w:rsid w:val="00833F5E"/>
    <w:pPr>
      <w:jc w:val="center"/>
    </w:pPr>
    <w:rPr>
      <w:b/>
      <w:bCs/>
    </w:rPr>
  </w:style>
  <w:style w:type="character" w:customStyle="1" w:styleId="affb">
    <w:name w:val="Шапка Знак"/>
    <w:basedOn w:val="a0"/>
    <w:link w:val="affa"/>
    <w:rsid w:val="00833F5E"/>
    <w:rPr>
      <w:rFonts w:ascii="NewtonCSanPin" w:eastAsia="Times New Roman" w:hAnsi="NewtonCSanPin" w:cs="Times New Roman"/>
      <w:b/>
      <w:bCs/>
      <w:color w:val="000000"/>
      <w:sz w:val="19"/>
      <w:szCs w:val="19"/>
      <w:lang w:eastAsia="ru-RU"/>
    </w:rPr>
  </w:style>
  <w:style w:type="paragraph" w:customStyle="1" w:styleId="affc">
    <w:name w:val="Название таблицы"/>
    <w:basedOn w:val="af9"/>
    <w:rsid w:val="00833F5E"/>
    <w:pPr>
      <w:spacing w:before="113"/>
      <w:ind w:firstLine="0"/>
      <w:jc w:val="center"/>
      <w:textAlignment w:val="center"/>
    </w:pPr>
    <w:rPr>
      <w:rFonts w:eastAsia="Times New Roman" w:cs="Times New Roman"/>
      <w:b/>
      <w:bCs/>
    </w:rPr>
  </w:style>
  <w:style w:type="paragraph" w:customStyle="1" w:styleId="NoParagraphStyle">
    <w:name w:val="[No Paragraph Style]"/>
    <w:rsid w:val="00833F5E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ru-RU"/>
    </w:rPr>
  </w:style>
  <w:style w:type="numbering" w:customStyle="1" w:styleId="36">
    <w:name w:val="Нет списка3"/>
    <w:next w:val="a2"/>
    <w:uiPriority w:val="99"/>
    <w:semiHidden/>
    <w:unhideWhenUsed/>
    <w:rsid w:val="00833F5E"/>
  </w:style>
  <w:style w:type="table" w:customStyle="1" w:styleId="71">
    <w:name w:val="Сетка таблицы7"/>
    <w:basedOn w:val="a1"/>
    <w:next w:val="afd"/>
    <w:uiPriority w:val="59"/>
    <w:rsid w:val="00833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833F5E"/>
  </w:style>
  <w:style w:type="table" w:customStyle="1" w:styleId="121">
    <w:name w:val="Сетка таблицы12"/>
    <w:basedOn w:val="a1"/>
    <w:next w:val="afd"/>
    <w:rsid w:val="00833F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line number"/>
    <w:basedOn w:val="a0"/>
    <w:uiPriority w:val="99"/>
    <w:semiHidden/>
    <w:unhideWhenUsed/>
    <w:rsid w:val="00833F5E"/>
  </w:style>
  <w:style w:type="paragraph" w:customStyle="1" w:styleId="p14">
    <w:name w:val="p14"/>
    <w:basedOn w:val="a"/>
    <w:rsid w:val="00833F5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7">
    <w:name w:val="p17"/>
    <w:basedOn w:val="a"/>
    <w:rsid w:val="00833F5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p16">
    <w:name w:val="p16"/>
    <w:basedOn w:val="a"/>
    <w:rsid w:val="00833F5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53">
    <w:name w:val="Основной текст (5)_"/>
    <w:basedOn w:val="a0"/>
    <w:link w:val="54"/>
    <w:rsid w:val="00833F5E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54">
    <w:name w:val="Основной текст (5)"/>
    <w:basedOn w:val="a"/>
    <w:link w:val="53"/>
    <w:rsid w:val="00833F5E"/>
    <w:pPr>
      <w:shd w:val="clear" w:color="auto" w:fill="FFFFFF"/>
      <w:autoSpaceDE/>
      <w:autoSpaceDN/>
      <w:spacing w:line="274" w:lineRule="exact"/>
      <w:ind w:hanging="340"/>
      <w:jc w:val="both"/>
    </w:pPr>
    <w:rPr>
      <w:i/>
      <w:iCs/>
      <w:lang w:val="ru-RU"/>
    </w:rPr>
  </w:style>
  <w:style w:type="character" w:customStyle="1" w:styleId="44">
    <w:name w:val="Основной текст (4)_"/>
    <w:basedOn w:val="a0"/>
    <w:rsid w:val="00833F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5">
    <w:name w:val="Основной текст (4)"/>
    <w:basedOn w:val="44"/>
    <w:rsid w:val="00833F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ffe">
    <w:name w:val="Колонтитул_"/>
    <w:basedOn w:val="a0"/>
    <w:rsid w:val="00833F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f">
    <w:name w:val="Колонтитул"/>
    <w:basedOn w:val="affe"/>
    <w:rsid w:val="00833F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fff0">
    <w:name w:val="List"/>
    <w:basedOn w:val="a"/>
    <w:uiPriority w:val="99"/>
    <w:semiHidden/>
    <w:unhideWhenUsed/>
    <w:rsid w:val="00833F5E"/>
    <w:pPr>
      <w:ind w:left="283" w:hanging="283"/>
      <w:contextualSpacing/>
    </w:pPr>
  </w:style>
  <w:style w:type="character" w:customStyle="1" w:styleId="14pt">
    <w:name w:val="Стиль 14 pt"/>
    <w:rsid w:val="00833F5E"/>
    <w:rPr>
      <w:sz w:val="28"/>
      <w:szCs w:val="28"/>
    </w:rPr>
  </w:style>
  <w:style w:type="paragraph" w:customStyle="1" w:styleId="213">
    <w:name w:val="Маркированный список 21"/>
    <w:basedOn w:val="a"/>
    <w:rsid w:val="00833F5E"/>
    <w:pPr>
      <w:widowControl/>
      <w:suppressAutoHyphens/>
      <w:autoSpaceDE/>
      <w:autoSpaceDN/>
      <w:spacing w:after="120" w:line="100" w:lineRule="atLeast"/>
      <w:ind w:left="566" w:hanging="283"/>
    </w:pPr>
    <w:rPr>
      <w:kern w:val="1"/>
      <w:sz w:val="20"/>
      <w:szCs w:val="20"/>
      <w:lang w:val="ru-RU" w:eastAsia="hi-IN" w:bidi="hi-IN"/>
    </w:rPr>
  </w:style>
  <w:style w:type="paragraph" w:customStyle="1" w:styleId="2b">
    <w:name w:val="Абзац списка2"/>
    <w:basedOn w:val="a"/>
    <w:rsid w:val="00833F5E"/>
    <w:pPr>
      <w:widowControl/>
      <w:autoSpaceDE/>
      <w:autoSpaceDN/>
      <w:spacing w:after="200" w:line="276" w:lineRule="auto"/>
      <w:ind w:left="720"/>
      <w:contextualSpacing/>
    </w:pPr>
    <w:rPr>
      <w:rFonts w:ascii="Calibri" w:hAnsi="Calibri"/>
      <w:lang w:val="ru-RU"/>
    </w:rPr>
  </w:style>
  <w:style w:type="character" w:customStyle="1" w:styleId="2c">
    <w:name w:val="Подпись к таблице (2)_"/>
    <w:basedOn w:val="a0"/>
    <w:link w:val="2d"/>
    <w:rsid w:val="00833F5E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2d">
    <w:name w:val="Подпись к таблице (2)"/>
    <w:basedOn w:val="a"/>
    <w:link w:val="2c"/>
    <w:rsid w:val="00833F5E"/>
    <w:pPr>
      <w:shd w:val="clear" w:color="auto" w:fill="FFFFFF"/>
      <w:autoSpaceDE/>
      <w:autoSpaceDN/>
      <w:spacing w:line="274" w:lineRule="exact"/>
      <w:jc w:val="both"/>
    </w:pPr>
    <w:rPr>
      <w:i/>
      <w:iCs/>
      <w:lang w:val="ru-RU"/>
    </w:rPr>
  </w:style>
  <w:style w:type="paragraph" w:customStyle="1" w:styleId="afff1">
    <w:name w:val="Содержимое таблицы"/>
    <w:basedOn w:val="a"/>
    <w:rsid w:val="00833F5E"/>
    <w:pPr>
      <w:widowControl/>
      <w:suppressLineNumbers/>
      <w:suppressAutoHyphens/>
      <w:autoSpaceDE/>
      <w:autoSpaceDN/>
    </w:pPr>
    <w:rPr>
      <w:b/>
      <w:i/>
      <w:sz w:val="200"/>
      <w:szCs w:val="200"/>
      <w:lang w:val="ru-RU" w:eastAsia="ar-SA"/>
    </w:rPr>
  </w:style>
  <w:style w:type="table" w:customStyle="1" w:styleId="81">
    <w:name w:val="Сетка таблицы8"/>
    <w:basedOn w:val="a1"/>
    <w:next w:val="afd"/>
    <w:rsid w:val="00833F5E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fd"/>
    <w:rsid w:val="00833F5E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e">
    <w:name w:val="Заголовок №2_"/>
    <w:basedOn w:val="a0"/>
    <w:link w:val="2f"/>
    <w:locked/>
    <w:rsid w:val="00407925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2f">
    <w:name w:val="Заголовок №2"/>
    <w:basedOn w:val="a"/>
    <w:link w:val="2e"/>
    <w:rsid w:val="00407925"/>
    <w:pPr>
      <w:shd w:val="clear" w:color="auto" w:fill="FFFFFF"/>
      <w:autoSpaceDE/>
      <w:autoSpaceDN/>
      <w:spacing w:line="244" w:lineRule="auto"/>
      <w:outlineLvl w:val="1"/>
    </w:pPr>
    <w:rPr>
      <w:rFonts w:ascii="Arial" w:eastAsia="Arial" w:hAnsi="Arial" w:cs="Arial"/>
      <w:b/>
      <w:bCs/>
      <w:sz w:val="20"/>
      <w:szCs w:val="20"/>
      <w:lang w:val="ru-RU"/>
    </w:rPr>
  </w:style>
  <w:style w:type="paragraph" w:customStyle="1" w:styleId="zag1">
    <w:name w:val="zag_1"/>
    <w:basedOn w:val="a"/>
    <w:rsid w:val="00946568"/>
    <w:pPr>
      <w:widowControl/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36"/>
      <w:szCs w:val="36"/>
      <w:lang w:val="ru-RU" w:eastAsia="ru-RU"/>
    </w:rPr>
  </w:style>
  <w:style w:type="paragraph" w:customStyle="1" w:styleId="zag2">
    <w:name w:val="zag_2"/>
    <w:basedOn w:val="a"/>
    <w:rsid w:val="00946568"/>
    <w:pPr>
      <w:widowControl/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pacing w:val="48"/>
      <w:sz w:val="31"/>
      <w:szCs w:val="31"/>
      <w:lang w:val="ru-RU" w:eastAsia="ru-RU"/>
    </w:rPr>
  </w:style>
  <w:style w:type="paragraph" w:customStyle="1" w:styleId="zag4">
    <w:name w:val="zag_4"/>
    <w:basedOn w:val="a"/>
    <w:rsid w:val="00946568"/>
    <w:pPr>
      <w:widowControl/>
      <w:autoSpaceDE/>
      <w:autoSpaceDN/>
      <w:spacing w:before="100" w:beforeAutospacing="1" w:after="100" w:afterAutospacing="1"/>
      <w:jc w:val="center"/>
    </w:pPr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zag5">
    <w:name w:val="zag_5"/>
    <w:basedOn w:val="a"/>
    <w:qFormat/>
    <w:rsid w:val="00946568"/>
    <w:pPr>
      <w:widowControl/>
      <w:autoSpaceDE/>
      <w:autoSpaceDN/>
      <w:spacing w:before="100" w:beforeAutospacing="1" w:after="100" w:afterAutospacing="1"/>
      <w:jc w:val="center"/>
    </w:pPr>
    <w:rPr>
      <w:b/>
      <w:bCs/>
      <w:sz w:val="24"/>
      <w:szCs w:val="24"/>
      <w:lang w:val="ru-RU" w:eastAsia="ru-RU"/>
    </w:rPr>
  </w:style>
  <w:style w:type="character" w:styleId="afff2">
    <w:name w:val="Strong"/>
    <w:qFormat/>
    <w:rsid w:val="00946568"/>
    <w:rPr>
      <w:b/>
      <w:bCs/>
    </w:rPr>
  </w:style>
  <w:style w:type="character" w:customStyle="1" w:styleId="svetliy1">
    <w:name w:val="svetliy1"/>
    <w:rsid w:val="00946568"/>
    <w:rPr>
      <w:b w:val="0"/>
      <w:bCs w:val="0"/>
    </w:rPr>
  </w:style>
  <w:style w:type="character" w:customStyle="1" w:styleId="19">
    <w:name w:val="Заголовок №1_"/>
    <w:basedOn w:val="a0"/>
    <w:link w:val="1a"/>
    <w:locked/>
    <w:rsid w:val="00946568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1a">
    <w:name w:val="Заголовок №1"/>
    <w:basedOn w:val="a"/>
    <w:link w:val="19"/>
    <w:rsid w:val="00946568"/>
    <w:pPr>
      <w:shd w:val="clear" w:color="auto" w:fill="FFFFFF"/>
      <w:autoSpaceDE/>
      <w:autoSpaceDN/>
      <w:spacing w:after="60"/>
      <w:outlineLvl w:val="0"/>
    </w:pPr>
    <w:rPr>
      <w:rFonts w:ascii="Arial" w:eastAsia="Arial" w:hAnsi="Arial" w:cs="Arial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E98DA-D632-4C81-B524-FEBDFE57B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7591</Words>
  <Characters>43271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50761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Пользователь Windows</cp:lastModifiedBy>
  <cp:revision>2</cp:revision>
  <cp:lastPrinted>2018-10-15T14:20:00Z</cp:lastPrinted>
  <dcterms:created xsi:type="dcterms:W3CDTF">2021-01-29T08:44:00Z</dcterms:created>
  <dcterms:modified xsi:type="dcterms:W3CDTF">2021-01-29T08:44:00Z</dcterms:modified>
</cp:coreProperties>
</file>